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786" w:rsidRDefault="00061786" w:rsidP="00CC3EEB">
      <w:pPr>
        <w:pStyle w:val="1"/>
        <w:spacing w:before="60" w:line="240" w:lineRule="auto"/>
        <w:ind w:left="1925" w:right="1528"/>
        <w:jc w:val="center"/>
        <w:rPr>
          <w:b w:val="0"/>
          <w:sz w:val="18"/>
          <w:szCs w:val="18"/>
        </w:rPr>
      </w:pPr>
    </w:p>
    <w:p w:rsidR="00061786" w:rsidRDefault="00061786" w:rsidP="00061786">
      <w:pPr>
        <w:pStyle w:val="1"/>
        <w:spacing w:before="60" w:line="240" w:lineRule="auto"/>
        <w:ind w:left="0" w:right="1528"/>
        <w:jc w:val="center"/>
        <w:rPr>
          <w:b w:val="0"/>
          <w:sz w:val="18"/>
          <w:szCs w:val="18"/>
        </w:rPr>
      </w:pPr>
      <w:r>
        <w:rPr>
          <w:b w:val="0"/>
          <w:noProof/>
          <w:sz w:val="18"/>
          <w:szCs w:val="18"/>
          <w:lang w:eastAsia="ru-RU"/>
        </w:rPr>
        <w:drawing>
          <wp:inline distT="0" distB="0" distL="0" distR="0">
            <wp:extent cx="6356350" cy="8741020"/>
            <wp:effectExtent l="19050" t="0" r="6350" b="0"/>
            <wp:docPr id="1" name="Рисунок 1" descr="D:\рабочие новые\Сканы Документов\скан информат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чие новые\Сканы Документов\скан информатик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6350" cy="87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1786" w:rsidRDefault="00061786" w:rsidP="00CC3EEB">
      <w:pPr>
        <w:pStyle w:val="1"/>
        <w:spacing w:before="60" w:line="240" w:lineRule="auto"/>
        <w:ind w:left="1925" w:right="1528"/>
        <w:jc w:val="center"/>
        <w:rPr>
          <w:b w:val="0"/>
          <w:sz w:val="18"/>
          <w:szCs w:val="18"/>
        </w:rPr>
      </w:pPr>
    </w:p>
    <w:p w:rsidR="00CC3EEB" w:rsidRPr="00812E4D" w:rsidRDefault="00CC3EEB" w:rsidP="00CC3EEB">
      <w:pPr>
        <w:pStyle w:val="1"/>
        <w:spacing w:before="60" w:line="240" w:lineRule="auto"/>
        <w:ind w:left="1925" w:right="1528"/>
        <w:jc w:val="center"/>
        <w:rPr>
          <w:b w:val="0"/>
          <w:sz w:val="18"/>
          <w:szCs w:val="18"/>
        </w:rPr>
      </w:pPr>
      <w:r w:rsidRPr="00812E4D">
        <w:rPr>
          <w:b w:val="0"/>
          <w:sz w:val="18"/>
          <w:szCs w:val="18"/>
        </w:rPr>
        <w:lastRenderedPageBreak/>
        <w:t>Содержание</w:t>
      </w:r>
      <w:r w:rsidRPr="00812E4D">
        <w:rPr>
          <w:b w:val="0"/>
          <w:spacing w:val="-3"/>
          <w:sz w:val="18"/>
          <w:szCs w:val="18"/>
        </w:rPr>
        <w:t xml:space="preserve"> </w:t>
      </w:r>
      <w:r w:rsidRPr="00812E4D">
        <w:rPr>
          <w:b w:val="0"/>
          <w:sz w:val="18"/>
          <w:szCs w:val="18"/>
        </w:rPr>
        <w:t>учебного курса</w:t>
      </w:r>
      <w:r w:rsidRPr="00812E4D">
        <w:rPr>
          <w:b w:val="0"/>
          <w:spacing w:val="-1"/>
          <w:sz w:val="18"/>
          <w:szCs w:val="18"/>
        </w:rPr>
        <w:t xml:space="preserve"> </w:t>
      </w:r>
      <w:r w:rsidRPr="00812E4D">
        <w:rPr>
          <w:b w:val="0"/>
          <w:sz w:val="18"/>
          <w:szCs w:val="18"/>
        </w:rPr>
        <w:t>информатика</w:t>
      </w:r>
    </w:p>
    <w:p w:rsidR="00CC3EEB" w:rsidRPr="00812E4D" w:rsidRDefault="00CC3EEB" w:rsidP="00CC3EEB">
      <w:pPr>
        <w:pStyle w:val="a5"/>
        <w:numPr>
          <w:ilvl w:val="0"/>
          <w:numId w:val="1"/>
        </w:numPr>
        <w:tabs>
          <w:tab w:val="left" w:pos="702"/>
        </w:tabs>
        <w:spacing w:before="36" w:after="49"/>
        <w:rPr>
          <w:sz w:val="18"/>
          <w:szCs w:val="18"/>
        </w:rPr>
      </w:pPr>
      <w:r w:rsidRPr="00812E4D">
        <w:rPr>
          <w:sz w:val="18"/>
          <w:szCs w:val="18"/>
        </w:rPr>
        <w:t>КЛАСС</w:t>
      </w:r>
    </w:p>
    <w:tbl>
      <w:tblPr>
        <w:tblW w:w="0" w:type="auto"/>
        <w:tblInd w:w="2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844"/>
        <w:gridCol w:w="6851"/>
        <w:gridCol w:w="946"/>
      </w:tblGrid>
      <w:tr w:rsidR="00CC3EEB" w:rsidRPr="00812E4D" w:rsidTr="007A19F3">
        <w:trPr>
          <w:trHeight w:val="1113"/>
        </w:trPr>
        <w:tc>
          <w:tcPr>
            <w:tcW w:w="1844" w:type="dxa"/>
          </w:tcPr>
          <w:p w:rsidR="00CC3EEB" w:rsidRPr="00812E4D" w:rsidRDefault="00CC3EEB" w:rsidP="00DE5A0F">
            <w:pPr>
              <w:pStyle w:val="TableParagraph"/>
              <w:spacing w:line="276" w:lineRule="auto"/>
              <w:ind w:left="509" w:right="414" w:hanging="145"/>
              <w:rPr>
                <w:sz w:val="18"/>
                <w:szCs w:val="18"/>
              </w:rPr>
            </w:pPr>
            <w:r w:rsidRPr="00812E4D">
              <w:rPr>
                <w:sz w:val="18"/>
                <w:szCs w:val="18"/>
              </w:rPr>
              <w:t>Название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раздела</w:t>
            </w:r>
          </w:p>
        </w:tc>
        <w:tc>
          <w:tcPr>
            <w:tcW w:w="6851" w:type="dxa"/>
          </w:tcPr>
          <w:p w:rsidR="00CC3EEB" w:rsidRPr="00812E4D" w:rsidRDefault="00CC3EEB" w:rsidP="00DE5A0F">
            <w:pPr>
              <w:pStyle w:val="TableParagraph"/>
              <w:spacing w:line="276" w:lineRule="auto"/>
              <w:ind w:left="355" w:right="350"/>
              <w:jc w:val="center"/>
              <w:rPr>
                <w:sz w:val="18"/>
                <w:szCs w:val="18"/>
              </w:rPr>
            </w:pPr>
            <w:r w:rsidRPr="00812E4D">
              <w:rPr>
                <w:color w:val="212121"/>
                <w:sz w:val="18"/>
                <w:szCs w:val="18"/>
              </w:rPr>
              <w:t>Краткая характеристика содержания учебного</w:t>
            </w:r>
            <w:r w:rsidRPr="00812E4D">
              <w:rPr>
                <w:color w:val="212121"/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color w:val="212121"/>
                <w:sz w:val="18"/>
                <w:szCs w:val="18"/>
              </w:rPr>
              <w:t>предмета, учебного</w:t>
            </w:r>
            <w:r w:rsidRPr="00812E4D">
              <w:rPr>
                <w:color w:val="212121"/>
                <w:spacing w:val="-5"/>
                <w:sz w:val="18"/>
                <w:szCs w:val="18"/>
              </w:rPr>
              <w:t xml:space="preserve"> </w:t>
            </w:r>
            <w:r w:rsidRPr="00812E4D">
              <w:rPr>
                <w:color w:val="212121"/>
                <w:sz w:val="18"/>
                <w:szCs w:val="18"/>
              </w:rPr>
              <w:t>курса</w:t>
            </w:r>
            <w:r w:rsidRPr="00812E4D">
              <w:rPr>
                <w:color w:val="212121"/>
                <w:spacing w:val="-6"/>
                <w:sz w:val="18"/>
                <w:szCs w:val="18"/>
              </w:rPr>
              <w:t xml:space="preserve"> </w:t>
            </w:r>
            <w:r w:rsidRPr="00812E4D">
              <w:rPr>
                <w:color w:val="212121"/>
                <w:sz w:val="18"/>
                <w:szCs w:val="18"/>
              </w:rPr>
              <w:t>(в</w:t>
            </w:r>
            <w:r w:rsidRPr="00812E4D">
              <w:rPr>
                <w:color w:val="212121"/>
                <w:spacing w:val="-6"/>
                <w:sz w:val="18"/>
                <w:szCs w:val="18"/>
              </w:rPr>
              <w:t xml:space="preserve"> </w:t>
            </w:r>
            <w:r w:rsidRPr="00812E4D">
              <w:rPr>
                <w:color w:val="212121"/>
                <w:sz w:val="18"/>
                <w:szCs w:val="18"/>
              </w:rPr>
              <w:t>том</w:t>
            </w:r>
            <w:r w:rsidRPr="00812E4D">
              <w:rPr>
                <w:color w:val="212121"/>
                <w:spacing w:val="-2"/>
                <w:sz w:val="18"/>
                <w:szCs w:val="18"/>
              </w:rPr>
              <w:t xml:space="preserve"> </w:t>
            </w:r>
            <w:r w:rsidRPr="00812E4D">
              <w:rPr>
                <w:color w:val="212121"/>
                <w:sz w:val="18"/>
                <w:szCs w:val="18"/>
              </w:rPr>
              <w:t>числе</w:t>
            </w:r>
            <w:r w:rsidRPr="00812E4D">
              <w:rPr>
                <w:color w:val="212121"/>
                <w:spacing w:val="-3"/>
                <w:sz w:val="18"/>
                <w:szCs w:val="18"/>
              </w:rPr>
              <w:t xml:space="preserve"> </w:t>
            </w:r>
            <w:r w:rsidRPr="00812E4D">
              <w:rPr>
                <w:color w:val="212121"/>
                <w:sz w:val="18"/>
                <w:szCs w:val="18"/>
              </w:rPr>
              <w:t>внеурочной</w:t>
            </w:r>
            <w:r w:rsidRPr="00812E4D">
              <w:rPr>
                <w:color w:val="212121"/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color w:val="212121"/>
                <w:sz w:val="18"/>
                <w:szCs w:val="18"/>
              </w:rPr>
              <w:t>деятельности),</w:t>
            </w:r>
            <w:r w:rsidRPr="00812E4D">
              <w:rPr>
                <w:color w:val="212121"/>
                <w:spacing w:val="3"/>
                <w:sz w:val="18"/>
                <w:szCs w:val="18"/>
              </w:rPr>
              <w:t xml:space="preserve"> </w:t>
            </w:r>
            <w:r w:rsidRPr="00812E4D">
              <w:rPr>
                <w:color w:val="212121"/>
                <w:sz w:val="18"/>
                <w:szCs w:val="18"/>
              </w:rPr>
              <w:t>учебного</w:t>
            </w:r>
            <w:r w:rsidRPr="00812E4D">
              <w:rPr>
                <w:color w:val="212121"/>
                <w:spacing w:val="-3"/>
                <w:sz w:val="18"/>
                <w:szCs w:val="18"/>
              </w:rPr>
              <w:t xml:space="preserve"> </w:t>
            </w:r>
            <w:r w:rsidRPr="00812E4D">
              <w:rPr>
                <w:color w:val="212121"/>
                <w:sz w:val="18"/>
                <w:szCs w:val="18"/>
              </w:rPr>
              <w:t>модуля</w:t>
            </w:r>
          </w:p>
        </w:tc>
        <w:tc>
          <w:tcPr>
            <w:tcW w:w="946" w:type="dxa"/>
          </w:tcPr>
          <w:p w:rsidR="00CC3EEB" w:rsidRPr="00812E4D" w:rsidRDefault="00CC3EEB" w:rsidP="00DE5A0F">
            <w:pPr>
              <w:pStyle w:val="TableParagraph"/>
              <w:spacing w:line="276" w:lineRule="auto"/>
              <w:ind w:left="475" w:right="118" w:hanging="336"/>
              <w:rPr>
                <w:sz w:val="18"/>
                <w:szCs w:val="18"/>
              </w:rPr>
            </w:pPr>
            <w:r w:rsidRPr="00812E4D">
              <w:rPr>
                <w:spacing w:val="-1"/>
                <w:sz w:val="18"/>
                <w:szCs w:val="18"/>
              </w:rPr>
              <w:t>Количество</w:t>
            </w:r>
            <w:r w:rsidR="00002D6A" w:rsidRPr="00812E4D">
              <w:rPr>
                <w:spacing w:val="-1"/>
                <w:sz w:val="18"/>
                <w:szCs w:val="18"/>
              </w:rPr>
              <w:t xml:space="preserve"> 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="00002D6A" w:rsidRPr="00812E4D">
              <w:rPr>
                <w:spacing w:val="-57"/>
                <w:sz w:val="18"/>
                <w:szCs w:val="18"/>
              </w:rPr>
              <w:t xml:space="preserve">             </w:t>
            </w:r>
            <w:r w:rsidRPr="00812E4D">
              <w:rPr>
                <w:sz w:val="18"/>
                <w:szCs w:val="18"/>
              </w:rPr>
              <w:t>часов</w:t>
            </w:r>
          </w:p>
        </w:tc>
      </w:tr>
      <w:tr w:rsidR="00CC3EEB" w:rsidRPr="00812E4D" w:rsidTr="007A19F3">
        <w:trPr>
          <w:trHeight w:val="3840"/>
        </w:trPr>
        <w:tc>
          <w:tcPr>
            <w:tcW w:w="1844" w:type="dxa"/>
          </w:tcPr>
          <w:p w:rsidR="00CC3EEB" w:rsidRPr="00812E4D" w:rsidRDefault="00D62B69" w:rsidP="00BE0589">
            <w:pPr>
              <w:pStyle w:val="TableParagraph"/>
              <w:ind w:right="88"/>
              <w:rPr>
                <w:sz w:val="18"/>
                <w:szCs w:val="18"/>
              </w:rPr>
            </w:pPr>
            <w:r>
              <w:rPr>
                <w:w w:val="105"/>
                <w:sz w:val="18"/>
              </w:rPr>
              <w:t>Компьютер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—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универсальное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устройство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обработки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данных</w:t>
            </w:r>
            <w:r>
              <w:rPr>
                <w:spacing w:val="5"/>
                <w:w w:val="105"/>
                <w:sz w:val="18"/>
              </w:rPr>
              <w:t xml:space="preserve"> </w:t>
            </w:r>
          </w:p>
        </w:tc>
        <w:tc>
          <w:tcPr>
            <w:tcW w:w="6851" w:type="dxa"/>
          </w:tcPr>
          <w:p w:rsidR="0007424C" w:rsidRDefault="00451FA8" w:rsidP="0007424C">
            <w:pPr>
              <w:pStyle w:val="TableParagraph"/>
              <w:spacing w:line="235" w:lineRule="auto"/>
              <w:ind w:right="336"/>
              <w:rPr>
                <w:sz w:val="18"/>
              </w:rPr>
            </w:pPr>
            <w:r w:rsidRPr="00812E4D">
              <w:rPr>
                <w:color w:val="000000"/>
                <w:sz w:val="18"/>
                <w:szCs w:val="18"/>
              </w:rPr>
              <w:t xml:space="preserve">Компьютер — универсальное устройство обработки данных </w:t>
            </w:r>
            <w:r w:rsidRPr="00812E4D">
              <w:rPr>
                <w:sz w:val="18"/>
                <w:szCs w:val="18"/>
              </w:rPr>
              <w:br/>
            </w:r>
            <w:r w:rsidRPr="00812E4D">
              <w:rPr>
                <w:sz w:val="18"/>
                <w:szCs w:val="18"/>
              </w:rPr>
              <w:tab/>
            </w:r>
            <w:r w:rsidRPr="00812E4D">
              <w:rPr>
                <w:color w:val="000000"/>
                <w:sz w:val="18"/>
                <w:szCs w:val="18"/>
              </w:rPr>
              <w:t>Компьютер —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      </w:r>
            <w:r w:rsidR="00DE5A0F">
              <w:rPr>
                <w:color w:val="000000"/>
                <w:sz w:val="18"/>
                <w:szCs w:val="18"/>
              </w:rPr>
              <w:t xml:space="preserve"> </w:t>
            </w:r>
            <w:r w:rsidRPr="00812E4D">
              <w:rPr>
                <w:color w:val="000000"/>
                <w:sz w:val="18"/>
                <w:szCs w:val="18"/>
              </w:rPr>
      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      </w:r>
            <w:r w:rsidR="00DE5A0F">
              <w:rPr>
                <w:color w:val="000000"/>
                <w:sz w:val="18"/>
                <w:szCs w:val="18"/>
              </w:rPr>
              <w:t xml:space="preserve"> </w:t>
            </w:r>
            <w:r w:rsidRPr="00812E4D">
              <w:rPr>
                <w:color w:val="000000"/>
                <w:sz w:val="18"/>
                <w:szCs w:val="18"/>
              </w:rPr>
              <w:t>История развития компьютеров и программного обеспечения. Поколения компьютеров.</w:t>
            </w:r>
            <w:r w:rsidR="00DE5A0F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812E4D">
              <w:rPr>
                <w:color w:val="000000"/>
                <w:sz w:val="18"/>
                <w:szCs w:val="18"/>
              </w:rPr>
              <w:t>С</w:t>
            </w:r>
            <w:proofErr w:type="gramEnd"/>
            <w:r w:rsidRPr="00812E4D">
              <w:rPr>
                <w:color w:val="000000"/>
                <w:sz w:val="18"/>
                <w:szCs w:val="18"/>
              </w:rPr>
              <w:t>овременные тенденции развития компьютеров. Суперкомпьютеры.</w:t>
            </w:r>
            <w:r w:rsidR="00002D6A" w:rsidRPr="00812E4D">
              <w:rPr>
                <w:color w:val="000000"/>
                <w:sz w:val="18"/>
                <w:szCs w:val="18"/>
              </w:rPr>
              <w:t xml:space="preserve"> </w:t>
            </w:r>
            <w:r w:rsidRPr="00812E4D">
              <w:rPr>
                <w:color w:val="000000"/>
                <w:sz w:val="18"/>
                <w:szCs w:val="18"/>
              </w:rPr>
              <w:t>Параллельные вычисления.</w:t>
            </w:r>
            <w:r w:rsidR="00DE5A0F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812E4D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812E4D">
              <w:rPr>
                <w:color w:val="000000"/>
                <w:sz w:val="18"/>
                <w:szCs w:val="18"/>
              </w:rPr>
              <w:t>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</w:t>
            </w:r>
            <w:proofErr w:type="gramStart"/>
            <w:r w:rsidRPr="00812E4D">
              <w:rPr>
                <w:color w:val="000000"/>
                <w:sz w:val="18"/>
                <w:szCs w:val="18"/>
              </w:rPr>
              <w:t>.</w:t>
            </w:r>
            <w:proofErr w:type="gramEnd"/>
            <w:r w:rsidRPr="00812E4D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812E4D">
              <w:rPr>
                <w:color w:val="000000"/>
                <w:sz w:val="18"/>
                <w:szCs w:val="18"/>
              </w:rPr>
              <w:t>в</w:t>
            </w:r>
            <w:proofErr w:type="gramEnd"/>
            <w:r w:rsidRPr="00812E4D">
              <w:rPr>
                <w:color w:val="000000"/>
                <w:sz w:val="18"/>
                <w:szCs w:val="18"/>
              </w:rPr>
              <w:t>идеоклип, полнометражный фильм). Архивация данных</w:t>
            </w:r>
            <w:proofErr w:type="gramStart"/>
            <w:r w:rsidRPr="00812E4D">
              <w:rPr>
                <w:color w:val="000000"/>
                <w:sz w:val="18"/>
                <w:szCs w:val="18"/>
              </w:rPr>
              <w:t>.И</w:t>
            </w:r>
            <w:proofErr w:type="gramEnd"/>
            <w:r w:rsidRPr="00812E4D">
              <w:rPr>
                <w:color w:val="000000"/>
                <w:sz w:val="18"/>
                <w:szCs w:val="18"/>
              </w:rPr>
              <w:t>спользование программ-архиваторов. Файловый менеджер. Поиск файлов средствами операционной системы.</w:t>
            </w:r>
            <w:r w:rsidR="00DE5A0F">
              <w:rPr>
                <w:color w:val="000000"/>
                <w:sz w:val="18"/>
                <w:szCs w:val="18"/>
              </w:rPr>
              <w:t xml:space="preserve"> </w:t>
            </w:r>
            <w:r w:rsidRPr="00812E4D">
              <w:rPr>
                <w:color w:val="000000"/>
                <w:sz w:val="18"/>
                <w:szCs w:val="18"/>
              </w:rPr>
              <w:t>Компьютерные вирусы и другие вредоносные программы. Программы для защиты от вирусов.</w:t>
            </w:r>
            <w:r w:rsidR="0007424C">
              <w:rPr>
                <w:w w:val="110"/>
                <w:sz w:val="18"/>
              </w:rPr>
              <w:t xml:space="preserve"> Техника</w:t>
            </w:r>
            <w:r w:rsidR="0007424C">
              <w:rPr>
                <w:spacing w:val="23"/>
                <w:w w:val="110"/>
                <w:sz w:val="18"/>
              </w:rPr>
              <w:t xml:space="preserve"> </w:t>
            </w:r>
            <w:r w:rsidR="0007424C">
              <w:rPr>
                <w:w w:val="110"/>
                <w:sz w:val="18"/>
              </w:rPr>
              <w:t>безопасности</w:t>
            </w:r>
            <w:r w:rsidR="0007424C">
              <w:rPr>
                <w:spacing w:val="24"/>
                <w:w w:val="110"/>
                <w:sz w:val="18"/>
              </w:rPr>
              <w:t xml:space="preserve"> </w:t>
            </w:r>
            <w:r w:rsidR="0007424C">
              <w:rPr>
                <w:w w:val="110"/>
                <w:sz w:val="18"/>
              </w:rPr>
              <w:t>и</w:t>
            </w:r>
            <w:r w:rsidR="0007424C">
              <w:rPr>
                <w:spacing w:val="24"/>
                <w:w w:val="110"/>
                <w:sz w:val="18"/>
              </w:rPr>
              <w:t xml:space="preserve"> </w:t>
            </w:r>
            <w:r w:rsidR="0007424C">
              <w:rPr>
                <w:w w:val="110"/>
                <w:sz w:val="18"/>
              </w:rPr>
              <w:t>правила</w:t>
            </w:r>
            <w:r w:rsidR="0007424C">
              <w:rPr>
                <w:spacing w:val="24"/>
                <w:w w:val="110"/>
                <w:sz w:val="18"/>
              </w:rPr>
              <w:t xml:space="preserve"> </w:t>
            </w:r>
            <w:proofErr w:type="spellStart"/>
            <w:r w:rsidR="0007424C">
              <w:rPr>
                <w:w w:val="110"/>
                <w:sz w:val="18"/>
              </w:rPr>
              <w:t>ра</w:t>
            </w:r>
            <w:proofErr w:type="spellEnd"/>
            <w:r w:rsidR="0007424C">
              <w:rPr>
                <w:spacing w:val="-41"/>
                <w:w w:val="110"/>
                <w:sz w:val="18"/>
              </w:rPr>
              <w:t xml:space="preserve"> </w:t>
            </w:r>
            <w:r w:rsidR="0007424C">
              <w:rPr>
                <w:w w:val="110"/>
                <w:sz w:val="18"/>
              </w:rPr>
              <w:t>боты</w:t>
            </w:r>
            <w:r w:rsidR="0007424C">
              <w:rPr>
                <w:spacing w:val="39"/>
                <w:w w:val="110"/>
                <w:sz w:val="18"/>
              </w:rPr>
              <w:t xml:space="preserve"> </w:t>
            </w:r>
            <w:r w:rsidR="0007424C">
              <w:rPr>
                <w:w w:val="110"/>
                <w:sz w:val="18"/>
              </w:rPr>
              <w:t>на</w:t>
            </w:r>
            <w:r w:rsidR="0007424C">
              <w:rPr>
                <w:spacing w:val="40"/>
                <w:w w:val="110"/>
                <w:sz w:val="18"/>
              </w:rPr>
              <w:t xml:space="preserve"> </w:t>
            </w:r>
            <w:r w:rsidR="0007424C">
              <w:rPr>
                <w:w w:val="110"/>
                <w:sz w:val="18"/>
              </w:rPr>
              <w:t>компьютере.</w:t>
            </w:r>
          </w:p>
          <w:p w:rsidR="0007424C" w:rsidRDefault="0007424C" w:rsidP="0007424C">
            <w:pPr>
              <w:pStyle w:val="TableParagraph"/>
              <w:spacing w:line="203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Практические</w:t>
            </w:r>
            <w:r>
              <w:rPr>
                <w:b/>
                <w:spacing w:val="78"/>
                <w:sz w:val="18"/>
              </w:rPr>
              <w:t xml:space="preserve"> </w:t>
            </w:r>
            <w:r>
              <w:rPr>
                <w:b/>
                <w:sz w:val="18"/>
              </w:rPr>
              <w:t>работы</w:t>
            </w:r>
          </w:p>
          <w:p w:rsidR="00451FA8" w:rsidRPr="00812E4D" w:rsidRDefault="0007424C" w:rsidP="0007424C">
            <w:pPr>
              <w:tabs>
                <w:tab w:val="left" w:pos="180"/>
              </w:tabs>
              <w:spacing w:before="190"/>
              <w:ind w:right="144"/>
              <w:jc w:val="both"/>
              <w:rPr>
                <w:sz w:val="18"/>
                <w:szCs w:val="18"/>
              </w:rPr>
            </w:pPr>
            <w:r>
              <w:rPr>
                <w:w w:val="110"/>
                <w:sz w:val="18"/>
              </w:rPr>
              <w:t>1. Включение компьютера и получение информац</w:t>
            </w:r>
            <w:proofErr w:type="gramStart"/>
            <w:r>
              <w:rPr>
                <w:w w:val="110"/>
                <w:sz w:val="18"/>
              </w:rPr>
              <w:t>ии о е</w:t>
            </w:r>
            <w:proofErr w:type="gramEnd"/>
            <w:r>
              <w:rPr>
                <w:w w:val="110"/>
                <w:sz w:val="18"/>
              </w:rPr>
              <w:t>го характеристиках</w:t>
            </w:r>
          </w:p>
          <w:p w:rsidR="00CC3EEB" w:rsidRPr="00812E4D" w:rsidRDefault="00451FA8" w:rsidP="00451FA8">
            <w:pPr>
              <w:tabs>
                <w:tab w:val="left" w:pos="180"/>
              </w:tabs>
              <w:spacing w:before="192"/>
              <w:ind w:right="144"/>
              <w:rPr>
                <w:sz w:val="18"/>
                <w:szCs w:val="18"/>
              </w:rPr>
            </w:pPr>
            <w:r w:rsidRPr="00812E4D">
              <w:rPr>
                <w:sz w:val="18"/>
                <w:szCs w:val="18"/>
              </w:rPr>
              <w:tab/>
            </w:r>
          </w:p>
        </w:tc>
        <w:tc>
          <w:tcPr>
            <w:tcW w:w="946" w:type="dxa"/>
          </w:tcPr>
          <w:p w:rsidR="00CC3EEB" w:rsidRPr="00812E4D" w:rsidRDefault="00D62B69" w:rsidP="00CC3EEB">
            <w:pPr>
              <w:pStyle w:val="TableParagraph"/>
              <w:spacing w:line="273" w:lineRule="exact"/>
              <w:ind w:left="642" w:right="627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w w:val="97"/>
                <w:sz w:val="18"/>
                <w:szCs w:val="18"/>
              </w:rPr>
              <w:t>2</w:t>
            </w:r>
          </w:p>
        </w:tc>
      </w:tr>
      <w:tr w:rsidR="00CC3EEB" w:rsidRPr="00812E4D" w:rsidTr="007A19F3">
        <w:trPr>
          <w:trHeight w:val="2657"/>
        </w:trPr>
        <w:tc>
          <w:tcPr>
            <w:tcW w:w="1844" w:type="dxa"/>
          </w:tcPr>
          <w:p w:rsidR="00CC3EEB" w:rsidRPr="00812E4D" w:rsidRDefault="00D62B69" w:rsidP="00D62B69">
            <w:pPr>
              <w:pStyle w:val="TableParagraph"/>
              <w:spacing w:line="276" w:lineRule="auto"/>
              <w:ind w:right="156"/>
              <w:rPr>
                <w:sz w:val="18"/>
                <w:szCs w:val="18"/>
              </w:rPr>
            </w:pPr>
            <w:r>
              <w:rPr>
                <w:w w:val="110"/>
                <w:sz w:val="18"/>
              </w:rPr>
              <w:t>Программы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proofErr w:type="gramStart"/>
            <w:r>
              <w:rPr>
                <w:w w:val="110"/>
                <w:sz w:val="18"/>
              </w:rPr>
              <w:t>дан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ные</w:t>
            </w:r>
            <w:proofErr w:type="spellEnd"/>
            <w:proofErr w:type="gramEnd"/>
            <w:r>
              <w:rPr>
                <w:spacing w:val="40"/>
                <w:w w:val="110"/>
                <w:sz w:val="18"/>
              </w:rPr>
              <w:t xml:space="preserve"> </w:t>
            </w:r>
          </w:p>
        </w:tc>
        <w:tc>
          <w:tcPr>
            <w:tcW w:w="6851" w:type="dxa"/>
          </w:tcPr>
          <w:p w:rsidR="0007424C" w:rsidRDefault="0007424C" w:rsidP="0007424C">
            <w:pPr>
              <w:pStyle w:val="TableParagraph"/>
              <w:spacing w:before="1" w:line="232" w:lineRule="auto"/>
              <w:ind w:right="316"/>
              <w:rPr>
                <w:sz w:val="18"/>
              </w:rPr>
            </w:pPr>
            <w:r>
              <w:rPr>
                <w:w w:val="105"/>
                <w:sz w:val="18"/>
              </w:rPr>
              <w:t>Программное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обеспечение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компьюте</w:t>
            </w:r>
            <w:r>
              <w:rPr>
                <w:w w:val="110"/>
                <w:sz w:val="18"/>
              </w:rPr>
              <w:t>ра.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Прикладное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программное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обеспечение.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Системное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программное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обеспечение.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программирования.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Правовая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охрана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данных.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Бесплатные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условно Принципы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построения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файловых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систем.</w:t>
            </w:r>
          </w:p>
          <w:p w:rsidR="0007424C" w:rsidRDefault="0007424C" w:rsidP="00DE5A0F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10"/>
                <w:sz w:val="18"/>
              </w:rPr>
              <w:t xml:space="preserve">Полное  имя  файла  (папки). 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Путь</w:t>
            </w:r>
            <w:r w:rsidR="00DE5A0F">
              <w:rPr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  файлу  (папке).  Работа  с  файлами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каталогами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средствами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операционной системы: создание, копирование,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перемещение, переименование и удаление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файлов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папок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(каталогов).</w:t>
            </w:r>
          </w:p>
          <w:p w:rsidR="0007424C" w:rsidRDefault="0007424C" w:rsidP="0007424C">
            <w:pPr>
              <w:pStyle w:val="TableParagraph"/>
              <w:spacing w:before="1" w:line="232" w:lineRule="auto"/>
              <w:ind w:right="327"/>
              <w:rPr>
                <w:sz w:val="18"/>
              </w:rPr>
            </w:pPr>
            <w:r>
              <w:rPr>
                <w:w w:val="110"/>
                <w:sz w:val="18"/>
              </w:rPr>
              <w:t>Типы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файлов.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Свойства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файлов.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proofErr w:type="gramStart"/>
            <w:r>
              <w:rPr>
                <w:w w:val="110"/>
                <w:sz w:val="18"/>
              </w:rPr>
              <w:t>Ха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рактерные</w:t>
            </w:r>
            <w:proofErr w:type="spellEnd"/>
            <w:proofErr w:type="gramEnd"/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размеры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файлов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типов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(страница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электронная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книга,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фотография,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запись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песни,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видеоклип,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полнометражный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фильм).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Архивация</w:t>
            </w:r>
            <w:r>
              <w:rPr>
                <w:spacing w:val="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данных.</w:t>
            </w:r>
          </w:p>
          <w:p w:rsidR="0007424C" w:rsidRDefault="0007424C" w:rsidP="0007424C">
            <w:pPr>
              <w:pStyle w:val="TableParagraph"/>
              <w:spacing w:before="2" w:line="232" w:lineRule="auto"/>
              <w:ind w:right="177"/>
              <w:rPr>
                <w:sz w:val="18"/>
              </w:rPr>
            </w:pPr>
            <w:r>
              <w:rPr>
                <w:w w:val="110"/>
                <w:sz w:val="18"/>
              </w:rPr>
              <w:t>Использование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</w:t>
            </w:r>
            <w:r w:rsidR="00DE5A0F">
              <w:rPr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архиваторов.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Файловый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менеджер.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Поиск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файлов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средствами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операционной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системы.</w:t>
            </w:r>
          </w:p>
          <w:p w:rsidR="00CC3EEB" w:rsidRPr="00812E4D" w:rsidRDefault="0007424C" w:rsidP="00DE5A0F">
            <w:pPr>
              <w:spacing w:before="70" w:line="271" w:lineRule="auto"/>
              <w:ind w:right="720" w:firstLine="180"/>
              <w:rPr>
                <w:sz w:val="18"/>
                <w:szCs w:val="18"/>
              </w:rPr>
            </w:pPr>
            <w:r>
              <w:rPr>
                <w:w w:val="105"/>
                <w:sz w:val="18"/>
              </w:rPr>
              <w:t>Компьютерные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вирусы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другие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вредоносные   программы.   Программы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защиты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вирусов.</w:t>
            </w:r>
          </w:p>
        </w:tc>
        <w:tc>
          <w:tcPr>
            <w:tcW w:w="946" w:type="dxa"/>
          </w:tcPr>
          <w:p w:rsidR="00CC3EEB" w:rsidRPr="00812E4D" w:rsidRDefault="00D62B69" w:rsidP="00DE5A0F">
            <w:pPr>
              <w:pStyle w:val="TableParagraph"/>
              <w:spacing w:line="273" w:lineRule="exact"/>
              <w:ind w:left="642" w:right="62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CC3EEB" w:rsidRPr="00812E4D" w:rsidTr="007A19F3">
        <w:trPr>
          <w:trHeight w:val="1986"/>
        </w:trPr>
        <w:tc>
          <w:tcPr>
            <w:tcW w:w="1844" w:type="dxa"/>
          </w:tcPr>
          <w:p w:rsidR="00D62B69" w:rsidRDefault="00D62B69" w:rsidP="00D62B69">
            <w:pPr>
              <w:pStyle w:val="TableParagraph"/>
              <w:spacing w:before="79" w:line="208" w:lineRule="exact"/>
              <w:rPr>
                <w:sz w:val="18"/>
              </w:rPr>
            </w:pPr>
            <w:r>
              <w:rPr>
                <w:w w:val="110"/>
                <w:sz w:val="18"/>
              </w:rPr>
              <w:t>Компьютерные</w:t>
            </w:r>
          </w:p>
          <w:p w:rsidR="00CC3EEB" w:rsidRPr="00812E4D" w:rsidRDefault="00D62B69" w:rsidP="00D62B69">
            <w:pPr>
              <w:rPr>
                <w:sz w:val="18"/>
                <w:szCs w:val="18"/>
              </w:rPr>
            </w:pPr>
            <w:r>
              <w:rPr>
                <w:w w:val="105"/>
                <w:sz w:val="18"/>
              </w:rPr>
              <w:t>сети</w:t>
            </w:r>
            <w:r>
              <w:rPr>
                <w:spacing w:val="7"/>
                <w:w w:val="105"/>
                <w:sz w:val="18"/>
              </w:rPr>
              <w:t xml:space="preserve"> </w:t>
            </w:r>
          </w:p>
        </w:tc>
        <w:tc>
          <w:tcPr>
            <w:tcW w:w="6851" w:type="dxa"/>
          </w:tcPr>
          <w:p w:rsidR="0007424C" w:rsidRDefault="0007424C" w:rsidP="00DE5A0F">
            <w:pPr>
              <w:pStyle w:val="TableParagraph"/>
              <w:spacing w:before="83" w:line="235" w:lineRule="auto"/>
              <w:ind w:left="170" w:right="213"/>
              <w:rPr>
                <w:b/>
                <w:sz w:val="18"/>
              </w:rPr>
            </w:pPr>
            <w:r>
              <w:rPr>
                <w:w w:val="110"/>
                <w:sz w:val="18"/>
              </w:rPr>
              <w:t>Объединение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компьютеров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сеть.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Интернет.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Веб-страница</w:t>
            </w:r>
            <w:proofErr w:type="spellEnd"/>
            <w:r>
              <w:rPr>
                <w:w w:val="110"/>
                <w:sz w:val="18"/>
              </w:rPr>
              <w:t>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ве</w:t>
            </w:r>
            <w:proofErr w:type="gramStart"/>
            <w:r>
              <w:rPr>
                <w:w w:val="110"/>
                <w:sz w:val="18"/>
              </w:rPr>
              <w:t>б</w:t>
            </w:r>
            <w:proofErr w:type="spellEnd"/>
            <w:r>
              <w:rPr>
                <w:w w:val="110"/>
                <w:sz w:val="18"/>
              </w:rPr>
              <w:t>-</w:t>
            </w:r>
            <w:proofErr w:type="gramEnd"/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сайт.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Структура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адресов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веб-ресурсов</w:t>
            </w:r>
            <w:proofErr w:type="spellEnd"/>
            <w:r>
              <w:rPr>
                <w:w w:val="110"/>
                <w:sz w:val="18"/>
              </w:rPr>
              <w:t>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Браузер.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Поисковые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системы.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Поиск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информации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ключевым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словам</w:t>
            </w:r>
            <w:r w:rsidR="00DE5A0F">
              <w:rPr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изображению.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Достоверность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информации,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полученной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Интернета.</w:t>
            </w:r>
            <w:r w:rsidR="00DE5A0F">
              <w:rPr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Современные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сервисы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интернет-ком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муникаций</w:t>
            </w:r>
            <w:proofErr w:type="gramStart"/>
            <w:r>
              <w:rPr>
                <w:w w:val="105"/>
                <w:sz w:val="18"/>
              </w:rPr>
              <w:t>.С</w:t>
            </w:r>
            <w:proofErr w:type="gramEnd"/>
            <w:r>
              <w:rPr>
                <w:w w:val="105"/>
                <w:sz w:val="18"/>
              </w:rPr>
              <w:t>етевой</w:t>
            </w:r>
            <w:proofErr w:type="spellEnd"/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этикет,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базовые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нормы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формационной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этики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права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ра</w:t>
            </w:r>
            <w:proofErr w:type="spellEnd"/>
            <w:r>
              <w:rPr>
                <w:w w:val="105"/>
                <w:sz w:val="18"/>
              </w:rPr>
              <w:t>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боте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сети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Интернет.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Стратегии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</w:t>
            </w:r>
            <w:proofErr w:type="gramStart"/>
            <w:r>
              <w:rPr>
                <w:w w:val="105"/>
                <w:sz w:val="18"/>
              </w:rPr>
              <w:t>з-</w:t>
            </w:r>
            <w:proofErr w:type="gramEnd"/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опасного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поведения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Интернете.</w:t>
            </w:r>
            <w:r>
              <w:rPr>
                <w:b/>
                <w:sz w:val="18"/>
              </w:rPr>
              <w:t xml:space="preserve"> Практические</w:t>
            </w:r>
            <w:r>
              <w:rPr>
                <w:b/>
                <w:spacing w:val="78"/>
                <w:sz w:val="18"/>
              </w:rPr>
              <w:t xml:space="preserve"> </w:t>
            </w:r>
            <w:r>
              <w:rPr>
                <w:b/>
                <w:sz w:val="18"/>
              </w:rPr>
              <w:t>работы</w:t>
            </w:r>
          </w:p>
          <w:p w:rsidR="0007424C" w:rsidRDefault="0007424C" w:rsidP="0007424C">
            <w:pPr>
              <w:pStyle w:val="TableParagraph"/>
              <w:numPr>
                <w:ilvl w:val="0"/>
                <w:numId w:val="6"/>
              </w:numPr>
              <w:tabs>
                <w:tab w:val="left" w:pos="413"/>
              </w:tabs>
              <w:spacing w:before="1" w:line="235" w:lineRule="auto"/>
              <w:ind w:right="382"/>
              <w:rPr>
                <w:sz w:val="18"/>
              </w:rPr>
            </w:pPr>
            <w:r>
              <w:rPr>
                <w:w w:val="110"/>
                <w:sz w:val="18"/>
              </w:rPr>
              <w:t>Поиск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информации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ключевым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словам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изображению.</w:t>
            </w:r>
          </w:p>
          <w:p w:rsidR="00CC3EEB" w:rsidRPr="00812E4D" w:rsidRDefault="0007424C" w:rsidP="0007424C">
            <w:pPr>
              <w:tabs>
                <w:tab w:val="left" w:pos="180"/>
              </w:tabs>
              <w:spacing w:before="190" w:line="271" w:lineRule="auto"/>
              <w:ind w:right="432"/>
              <w:rPr>
                <w:sz w:val="18"/>
                <w:szCs w:val="18"/>
              </w:rPr>
            </w:pPr>
            <w:r>
              <w:rPr>
                <w:w w:val="105"/>
                <w:sz w:val="18"/>
              </w:rPr>
              <w:t>Использование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сервисов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интерне</w:t>
            </w:r>
            <w:proofErr w:type="gramStart"/>
            <w:r>
              <w:rPr>
                <w:w w:val="105"/>
                <w:sz w:val="18"/>
              </w:rPr>
              <w:t>т-</w:t>
            </w:r>
            <w:proofErr w:type="gramEnd"/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коммуникаций</w:t>
            </w:r>
          </w:p>
        </w:tc>
        <w:tc>
          <w:tcPr>
            <w:tcW w:w="946" w:type="dxa"/>
          </w:tcPr>
          <w:p w:rsidR="00CC3EEB" w:rsidRPr="00812E4D" w:rsidRDefault="00D62B69" w:rsidP="00451FA8">
            <w:pPr>
              <w:pStyle w:val="TableParagraph"/>
              <w:spacing w:before="1"/>
              <w:ind w:left="642" w:right="62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D62B69" w:rsidRPr="00812E4D" w:rsidTr="007A19F3">
        <w:trPr>
          <w:trHeight w:val="1986"/>
        </w:trPr>
        <w:tc>
          <w:tcPr>
            <w:tcW w:w="1844" w:type="dxa"/>
          </w:tcPr>
          <w:p w:rsidR="00D62B69" w:rsidRDefault="00D62B69" w:rsidP="00D62B69">
            <w:pPr>
              <w:pStyle w:val="TableParagraph"/>
              <w:spacing w:before="79" w:line="208" w:lineRule="exact"/>
              <w:rPr>
                <w:w w:val="110"/>
                <w:sz w:val="18"/>
              </w:rPr>
            </w:pPr>
            <w:r>
              <w:rPr>
                <w:w w:val="105"/>
                <w:sz w:val="18"/>
              </w:rPr>
              <w:t>Информация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информационные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05"/>
                <w:sz w:val="18"/>
              </w:rPr>
              <w:t>процес</w:t>
            </w:r>
            <w:proofErr w:type="spellEnd"/>
            <w:r>
              <w:rPr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сы</w:t>
            </w:r>
            <w:proofErr w:type="spellEnd"/>
            <w:proofErr w:type="gramEnd"/>
            <w:r>
              <w:rPr>
                <w:spacing w:val="4"/>
                <w:w w:val="105"/>
                <w:sz w:val="18"/>
              </w:rPr>
              <w:t xml:space="preserve"> </w:t>
            </w:r>
          </w:p>
        </w:tc>
        <w:tc>
          <w:tcPr>
            <w:tcW w:w="6851" w:type="dxa"/>
          </w:tcPr>
          <w:p w:rsidR="00D62B69" w:rsidRPr="00DE5A0F" w:rsidRDefault="00D62B69" w:rsidP="00D62B69">
            <w:pPr>
              <w:pStyle w:val="TableParagraph"/>
              <w:spacing w:before="81" w:line="235" w:lineRule="auto"/>
              <w:ind w:left="170" w:right="176"/>
              <w:rPr>
                <w:sz w:val="18"/>
              </w:rPr>
            </w:pPr>
            <w:r w:rsidRPr="00DE5A0F">
              <w:rPr>
                <w:w w:val="110"/>
                <w:sz w:val="18"/>
              </w:rPr>
              <w:t>Информация</w:t>
            </w:r>
            <w:r w:rsidRPr="00DE5A0F">
              <w:rPr>
                <w:spacing w:val="28"/>
                <w:w w:val="110"/>
                <w:sz w:val="18"/>
              </w:rPr>
              <w:t xml:space="preserve"> </w:t>
            </w:r>
            <w:r w:rsidRPr="00DE5A0F">
              <w:rPr>
                <w:w w:val="110"/>
                <w:sz w:val="18"/>
              </w:rPr>
              <w:t>—</w:t>
            </w:r>
            <w:r w:rsidRPr="00DE5A0F">
              <w:rPr>
                <w:spacing w:val="29"/>
                <w:w w:val="110"/>
                <w:sz w:val="18"/>
              </w:rPr>
              <w:t xml:space="preserve"> </w:t>
            </w:r>
            <w:r w:rsidRPr="00DE5A0F">
              <w:rPr>
                <w:w w:val="110"/>
                <w:sz w:val="18"/>
              </w:rPr>
              <w:t>одно</w:t>
            </w:r>
            <w:r w:rsidRPr="00DE5A0F">
              <w:rPr>
                <w:spacing w:val="29"/>
                <w:w w:val="110"/>
                <w:sz w:val="18"/>
              </w:rPr>
              <w:t xml:space="preserve"> </w:t>
            </w:r>
            <w:r w:rsidRPr="00DE5A0F">
              <w:rPr>
                <w:w w:val="110"/>
                <w:sz w:val="18"/>
              </w:rPr>
              <w:t>из</w:t>
            </w:r>
            <w:r w:rsidRPr="00DE5A0F">
              <w:rPr>
                <w:spacing w:val="29"/>
                <w:w w:val="110"/>
                <w:sz w:val="18"/>
              </w:rPr>
              <w:t xml:space="preserve"> </w:t>
            </w:r>
            <w:r w:rsidRPr="00DE5A0F">
              <w:rPr>
                <w:w w:val="110"/>
                <w:sz w:val="18"/>
              </w:rPr>
              <w:t>основных</w:t>
            </w:r>
            <w:r w:rsidRPr="00DE5A0F">
              <w:rPr>
                <w:spacing w:val="29"/>
                <w:w w:val="110"/>
                <w:sz w:val="18"/>
              </w:rPr>
              <w:t xml:space="preserve"> </w:t>
            </w:r>
            <w:proofErr w:type="gramStart"/>
            <w:r w:rsidRPr="00DE5A0F">
              <w:rPr>
                <w:w w:val="110"/>
                <w:sz w:val="18"/>
              </w:rPr>
              <w:t>по</w:t>
            </w:r>
            <w:r w:rsidRPr="00DE5A0F">
              <w:rPr>
                <w:spacing w:val="-41"/>
                <w:w w:val="110"/>
                <w:sz w:val="18"/>
              </w:rPr>
              <w:t xml:space="preserve"> </w:t>
            </w:r>
            <w:proofErr w:type="spellStart"/>
            <w:r w:rsidRPr="00DE5A0F">
              <w:rPr>
                <w:w w:val="110"/>
                <w:sz w:val="18"/>
              </w:rPr>
              <w:t>нятий</w:t>
            </w:r>
            <w:proofErr w:type="spellEnd"/>
            <w:proofErr w:type="gramEnd"/>
            <w:r w:rsidRPr="00DE5A0F">
              <w:rPr>
                <w:spacing w:val="40"/>
                <w:w w:val="110"/>
                <w:sz w:val="18"/>
              </w:rPr>
              <w:t xml:space="preserve"> </w:t>
            </w:r>
            <w:r w:rsidRPr="00DE5A0F">
              <w:rPr>
                <w:w w:val="110"/>
                <w:sz w:val="18"/>
              </w:rPr>
              <w:t>современной</w:t>
            </w:r>
            <w:r w:rsidRPr="00DE5A0F">
              <w:rPr>
                <w:spacing w:val="40"/>
                <w:w w:val="110"/>
                <w:sz w:val="18"/>
              </w:rPr>
              <w:t xml:space="preserve"> </w:t>
            </w:r>
            <w:r w:rsidRPr="00DE5A0F">
              <w:rPr>
                <w:w w:val="110"/>
                <w:sz w:val="18"/>
              </w:rPr>
              <w:t>науки.</w:t>
            </w:r>
          </w:p>
          <w:p w:rsidR="00D62B69" w:rsidRPr="00812E4D" w:rsidRDefault="00D62B69" w:rsidP="00DE5A0F">
            <w:pPr>
              <w:pStyle w:val="TableParagraph"/>
              <w:spacing w:line="235" w:lineRule="auto"/>
              <w:ind w:left="170" w:right="285"/>
              <w:rPr>
                <w:color w:val="000000"/>
                <w:sz w:val="18"/>
                <w:szCs w:val="18"/>
              </w:rPr>
            </w:pPr>
            <w:r w:rsidRPr="00DE5A0F">
              <w:rPr>
                <w:w w:val="105"/>
                <w:sz w:val="18"/>
              </w:rPr>
              <w:t>Информация</w:t>
            </w:r>
            <w:r w:rsidRPr="00DE5A0F">
              <w:rPr>
                <w:spacing w:val="1"/>
                <w:w w:val="105"/>
                <w:sz w:val="18"/>
              </w:rPr>
              <w:t xml:space="preserve"> </w:t>
            </w:r>
            <w:r w:rsidRPr="00DE5A0F">
              <w:rPr>
                <w:w w:val="105"/>
                <w:sz w:val="18"/>
              </w:rPr>
              <w:t>как</w:t>
            </w:r>
            <w:r w:rsidRPr="00DE5A0F">
              <w:rPr>
                <w:spacing w:val="1"/>
                <w:w w:val="105"/>
                <w:sz w:val="18"/>
              </w:rPr>
              <w:t xml:space="preserve"> </w:t>
            </w:r>
            <w:r w:rsidRPr="00DE5A0F">
              <w:rPr>
                <w:w w:val="105"/>
                <w:sz w:val="18"/>
              </w:rPr>
              <w:t>сведения,</w:t>
            </w:r>
            <w:r w:rsidRPr="00DE5A0F">
              <w:rPr>
                <w:spacing w:val="1"/>
                <w:w w:val="105"/>
                <w:sz w:val="18"/>
              </w:rPr>
              <w:t xml:space="preserve"> </w:t>
            </w:r>
            <w:r w:rsidRPr="00DE5A0F">
              <w:rPr>
                <w:w w:val="105"/>
                <w:sz w:val="18"/>
              </w:rPr>
              <w:t xml:space="preserve">предназначенные </w:t>
            </w:r>
            <w:r w:rsidRPr="00DE5A0F">
              <w:rPr>
                <w:spacing w:val="11"/>
                <w:w w:val="105"/>
                <w:sz w:val="18"/>
              </w:rPr>
              <w:t xml:space="preserve"> </w:t>
            </w:r>
            <w:r w:rsidRPr="00DE5A0F">
              <w:rPr>
                <w:w w:val="105"/>
                <w:sz w:val="18"/>
              </w:rPr>
              <w:t xml:space="preserve">для </w:t>
            </w:r>
            <w:r w:rsidRPr="00DE5A0F">
              <w:rPr>
                <w:spacing w:val="12"/>
                <w:w w:val="105"/>
                <w:sz w:val="18"/>
              </w:rPr>
              <w:t xml:space="preserve"> </w:t>
            </w:r>
            <w:r w:rsidRPr="00DE5A0F">
              <w:rPr>
                <w:w w:val="105"/>
                <w:sz w:val="18"/>
              </w:rPr>
              <w:t xml:space="preserve">восприятия </w:t>
            </w:r>
            <w:r w:rsidRPr="00DE5A0F">
              <w:rPr>
                <w:spacing w:val="12"/>
                <w:w w:val="105"/>
                <w:sz w:val="18"/>
              </w:rPr>
              <w:t xml:space="preserve"> </w:t>
            </w:r>
            <w:r w:rsidRPr="00DE5A0F">
              <w:rPr>
                <w:w w:val="105"/>
                <w:sz w:val="18"/>
              </w:rPr>
              <w:t>человеком,</w:t>
            </w:r>
            <w:r w:rsidRPr="00DE5A0F">
              <w:rPr>
                <w:spacing w:val="1"/>
                <w:w w:val="105"/>
                <w:sz w:val="18"/>
              </w:rPr>
              <w:t xml:space="preserve"> </w:t>
            </w:r>
            <w:r w:rsidRPr="00DE5A0F">
              <w:rPr>
                <w:w w:val="105"/>
                <w:sz w:val="18"/>
              </w:rPr>
              <w:t>и</w:t>
            </w:r>
            <w:r w:rsidRPr="00DE5A0F">
              <w:rPr>
                <w:spacing w:val="1"/>
                <w:w w:val="105"/>
                <w:sz w:val="18"/>
              </w:rPr>
              <w:t xml:space="preserve"> </w:t>
            </w:r>
            <w:r w:rsidRPr="00DE5A0F">
              <w:rPr>
                <w:w w:val="105"/>
                <w:sz w:val="18"/>
              </w:rPr>
              <w:t>информация</w:t>
            </w:r>
            <w:r w:rsidRPr="00DE5A0F">
              <w:rPr>
                <w:spacing w:val="1"/>
                <w:w w:val="105"/>
                <w:sz w:val="18"/>
              </w:rPr>
              <w:t xml:space="preserve"> </w:t>
            </w:r>
            <w:r w:rsidRPr="00DE5A0F">
              <w:rPr>
                <w:w w:val="105"/>
                <w:sz w:val="18"/>
              </w:rPr>
              <w:t>как</w:t>
            </w:r>
            <w:r w:rsidRPr="00DE5A0F">
              <w:rPr>
                <w:spacing w:val="1"/>
                <w:w w:val="105"/>
                <w:sz w:val="18"/>
              </w:rPr>
              <w:t xml:space="preserve"> </w:t>
            </w:r>
            <w:r w:rsidRPr="00DE5A0F">
              <w:rPr>
                <w:w w:val="105"/>
                <w:sz w:val="18"/>
              </w:rPr>
              <w:t>данные,</w:t>
            </w:r>
            <w:r w:rsidRPr="00DE5A0F">
              <w:rPr>
                <w:spacing w:val="1"/>
                <w:w w:val="105"/>
                <w:sz w:val="18"/>
              </w:rPr>
              <w:t xml:space="preserve"> </w:t>
            </w:r>
            <w:r w:rsidRPr="00DE5A0F">
              <w:rPr>
                <w:w w:val="105"/>
                <w:sz w:val="18"/>
              </w:rPr>
              <w:t>которые</w:t>
            </w:r>
            <w:r w:rsidRPr="00DE5A0F">
              <w:rPr>
                <w:spacing w:val="1"/>
                <w:w w:val="105"/>
                <w:sz w:val="18"/>
              </w:rPr>
              <w:t xml:space="preserve"> </w:t>
            </w:r>
            <w:r w:rsidRPr="00DE5A0F">
              <w:rPr>
                <w:w w:val="105"/>
                <w:sz w:val="18"/>
              </w:rPr>
              <w:t>могут</w:t>
            </w:r>
            <w:r w:rsidRPr="00DE5A0F">
              <w:rPr>
                <w:spacing w:val="1"/>
                <w:w w:val="105"/>
                <w:sz w:val="18"/>
              </w:rPr>
              <w:t xml:space="preserve"> </w:t>
            </w:r>
            <w:r w:rsidRPr="00DE5A0F">
              <w:rPr>
                <w:w w:val="105"/>
                <w:sz w:val="18"/>
              </w:rPr>
              <w:t>быть</w:t>
            </w:r>
            <w:r w:rsidRPr="00DE5A0F">
              <w:rPr>
                <w:spacing w:val="1"/>
                <w:w w:val="105"/>
                <w:sz w:val="18"/>
              </w:rPr>
              <w:t xml:space="preserve"> </w:t>
            </w:r>
            <w:r w:rsidRPr="00DE5A0F">
              <w:rPr>
                <w:w w:val="105"/>
                <w:sz w:val="18"/>
              </w:rPr>
              <w:t>обработаны</w:t>
            </w:r>
            <w:r w:rsidRPr="00DE5A0F">
              <w:rPr>
                <w:spacing w:val="1"/>
                <w:w w:val="105"/>
                <w:sz w:val="18"/>
              </w:rPr>
              <w:t xml:space="preserve"> </w:t>
            </w:r>
            <w:r w:rsidR="00DE5A0F">
              <w:rPr>
                <w:spacing w:val="1"/>
                <w:w w:val="105"/>
                <w:sz w:val="18"/>
              </w:rPr>
              <w:t>а</w:t>
            </w:r>
            <w:r w:rsidRPr="00DE5A0F">
              <w:rPr>
                <w:w w:val="105"/>
                <w:sz w:val="18"/>
              </w:rPr>
              <w:t>втоматизированной</w:t>
            </w:r>
            <w:r w:rsidRPr="00DE5A0F">
              <w:rPr>
                <w:spacing w:val="7"/>
                <w:w w:val="105"/>
                <w:sz w:val="18"/>
              </w:rPr>
              <w:t xml:space="preserve"> </w:t>
            </w:r>
            <w:r w:rsidRPr="00DE5A0F">
              <w:rPr>
                <w:w w:val="105"/>
                <w:sz w:val="18"/>
              </w:rPr>
              <w:t>системой.</w:t>
            </w:r>
            <w:r w:rsidR="00DE5A0F">
              <w:rPr>
                <w:w w:val="105"/>
                <w:sz w:val="18"/>
              </w:rPr>
              <w:t xml:space="preserve"> </w:t>
            </w:r>
            <w:r w:rsidRPr="00DE5A0F">
              <w:rPr>
                <w:w w:val="105"/>
                <w:sz w:val="18"/>
              </w:rPr>
              <w:t>Дискретность</w:t>
            </w:r>
            <w:r w:rsidRPr="00DE5A0F">
              <w:rPr>
                <w:spacing w:val="1"/>
                <w:w w:val="105"/>
                <w:sz w:val="18"/>
              </w:rPr>
              <w:t xml:space="preserve"> </w:t>
            </w:r>
            <w:r w:rsidRPr="00DE5A0F">
              <w:rPr>
                <w:w w:val="105"/>
                <w:sz w:val="18"/>
              </w:rPr>
              <w:t>данных.</w:t>
            </w:r>
            <w:r w:rsidRPr="00DE5A0F">
              <w:rPr>
                <w:spacing w:val="1"/>
                <w:w w:val="105"/>
                <w:sz w:val="18"/>
              </w:rPr>
              <w:t xml:space="preserve"> </w:t>
            </w:r>
            <w:r w:rsidRPr="00DE5A0F">
              <w:rPr>
                <w:w w:val="105"/>
                <w:sz w:val="18"/>
              </w:rPr>
              <w:t>Возможность</w:t>
            </w:r>
            <w:r w:rsidRPr="00DE5A0F">
              <w:rPr>
                <w:spacing w:val="-39"/>
                <w:w w:val="105"/>
                <w:sz w:val="18"/>
              </w:rPr>
              <w:t xml:space="preserve"> </w:t>
            </w:r>
            <w:r w:rsidRPr="00DE5A0F">
              <w:rPr>
                <w:w w:val="105"/>
                <w:sz w:val="18"/>
              </w:rPr>
              <w:t>описания</w:t>
            </w:r>
            <w:r w:rsidRPr="00DE5A0F">
              <w:rPr>
                <w:spacing w:val="1"/>
                <w:w w:val="105"/>
                <w:sz w:val="18"/>
              </w:rPr>
              <w:t xml:space="preserve"> </w:t>
            </w:r>
            <w:r w:rsidRPr="00DE5A0F">
              <w:rPr>
                <w:w w:val="105"/>
                <w:sz w:val="18"/>
              </w:rPr>
              <w:t>непрерывных</w:t>
            </w:r>
            <w:r w:rsidRPr="00DE5A0F">
              <w:rPr>
                <w:spacing w:val="1"/>
                <w:w w:val="105"/>
                <w:sz w:val="18"/>
              </w:rPr>
              <w:t xml:space="preserve"> </w:t>
            </w:r>
            <w:r w:rsidRPr="00DE5A0F">
              <w:rPr>
                <w:w w:val="105"/>
                <w:sz w:val="18"/>
              </w:rPr>
              <w:t>объектов</w:t>
            </w:r>
            <w:r w:rsidRPr="00DE5A0F">
              <w:rPr>
                <w:spacing w:val="1"/>
                <w:w w:val="105"/>
                <w:sz w:val="18"/>
              </w:rPr>
              <w:t xml:space="preserve"> </w:t>
            </w:r>
            <w:r w:rsidRPr="00DE5A0F">
              <w:rPr>
                <w:w w:val="105"/>
                <w:sz w:val="18"/>
              </w:rPr>
              <w:t>и</w:t>
            </w:r>
            <w:r w:rsidRPr="00DE5A0F">
              <w:rPr>
                <w:spacing w:val="-39"/>
                <w:w w:val="105"/>
                <w:sz w:val="18"/>
              </w:rPr>
              <w:t xml:space="preserve"> </w:t>
            </w:r>
            <w:r w:rsidRPr="00DE5A0F">
              <w:rPr>
                <w:w w:val="105"/>
                <w:sz w:val="18"/>
              </w:rPr>
              <w:t>процессов</w:t>
            </w:r>
            <w:r w:rsidRPr="00DE5A0F">
              <w:rPr>
                <w:spacing w:val="1"/>
                <w:w w:val="105"/>
                <w:sz w:val="18"/>
              </w:rPr>
              <w:t xml:space="preserve"> </w:t>
            </w:r>
            <w:r w:rsidRPr="00DE5A0F">
              <w:rPr>
                <w:w w:val="105"/>
                <w:sz w:val="18"/>
              </w:rPr>
              <w:t>с</w:t>
            </w:r>
            <w:r w:rsidRPr="00DE5A0F">
              <w:rPr>
                <w:spacing w:val="1"/>
                <w:w w:val="105"/>
                <w:sz w:val="18"/>
              </w:rPr>
              <w:t xml:space="preserve"> </w:t>
            </w:r>
            <w:r w:rsidRPr="00DE5A0F">
              <w:rPr>
                <w:w w:val="105"/>
                <w:sz w:val="18"/>
              </w:rPr>
              <w:t>помощью</w:t>
            </w:r>
            <w:r w:rsidRPr="00DE5A0F">
              <w:rPr>
                <w:spacing w:val="1"/>
                <w:w w:val="105"/>
                <w:sz w:val="18"/>
              </w:rPr>
              <w:t xml:space="preserve"> </w:t>
            </w:r>
            <w:r w:rsidRPr="00DE5A0F">
              <w:rPr>
                <w:w w:val="105"/>
                <w:sz w:val="18"/>
              </w:rPr>
              <w:t>дискретных</w:t>
            </w:r>
            <w:r w:rsidRPr="00DE5A0F">
              <w:rPr>
                <w:spacing w:val="1"/>
                <w:w w:val="105"/>
                <w:sz w:val="18"/>
              </w:rPr>
              <w:t xml:space="preserve"> </w:t>
            </w:r>
            <w:r w:rsidRPr="00DE5A0F">
              <w:rPr>
                <w:w w:val="105"/>
                <w:sz w:val="18"/>
              </w:rPr>
              <w:t>данных</w:t>
            </w:r>
            <w:proofErr w:type="gramStart"/>
            <w:r w:rsidRPr="00DE5A0F">
              <w:rPr>
                <w:w w:val="105"/>
                <w:sz w:val="18"/>
              </w:rPr>
              <w:t>.</w:t>
            </w:r>
            <w:r w:rsidRPr="00DE5A0F">
              <w:rPr>
                <w:w w:val="110"/>
                <w:sz w:val="18"/>
              </w:rPr>
              <w:t>И</w:t>
            </w:r>
            <w:proofErr w:type="gramEnd"/>
            <w:r w:rsidRPr="00DE5A0F">
              <w:rPr>
                <w:w w:val="110"/>
                <w:sz w:val="18"/>
              </w:rPr>
              <w:t>нформационные</w:t>
            </w:r>
            <w:r w:rsidRPr="00DE5A0F">
              <w:rPr>
                <w:spacing w:val="1"/>
                <w:w w:val="110"/>
                <w:sz w:val="18"/>
              </w:rPr>
              <w:t xml:space="preserve"> </w:t>
            </w:r>
            <w:r w:rsidRPr="00DE5A0F">
              <w:rPr>
                <w:w w:val="110"/>
                <w:sz w:val="18"/>
              </w:rPr>
              <w:t>процессы</w:t>
            </w:r>
            <w:r w:rsidRPr="00DE5A0F">
              <w:rPr>
                <w:spacing w:val="1"/>
                <w:w w:val="110"/>
                <w:sz w:val="18"/>
              </w:rPr>
              <w:t xml:space="preserve"> </w:t>
            </w:r>
            <w:r w:rsidRPr="00DE5A0F">
              <w:rPr>
                <w:w w:val="110"/>
                <w:sz w:val="18"/>
              </w:rPr>
              <w:t>—</w:t>
            </w:r>
            <w:r w:rsidRPr="00DE5A0F">
              <w:rPr>
                <w:spacing w:val="1"/>
                <w:w w:val="110"/>
                <w:sz w:val="18"/>
              </w:rPr>
              <w:t xml:space="preserve"> </w:t>
            </w:r>
            <w:r w:rsidRPr="00DE5A0F">
              <w:rPr>
                <w:w w:val="110"/>
                <w:sz w:val="18"/>
              </w:rPr>
              <w:t>процессы,</w:t>
            </w:r>
            <w:r w:rsidRPr="00DE5A0F">
              <w:rPr>
                <w:spacing w:val="33"/>
                <w:w w:val="110"/>
                <w:sz w:val="18"/>
              </w:rPr>
              <w:t xml:space="preserve"> </w:t>
            </w:r>
            <w:r w:rsidRPr="00DE5A0F">
              <w:rPr>
                <w:w w:val="110"/>
                <w:sz w:val="18"/>
              </w:rPr>
              <w:t>связанные</w:t>
            </w:r>
            <w:r w:rsidRPr="00DE5A0F">
              <w:rPr>
                <w:spacing w:val="33"/>
                <w:w w:val="110"/>
                <w:sz w:val="18"/>
              </w:rPr>
              <w:t xml:space="preserve"> </w:t>
            </w:r>
            <w:r w:rsidRPr="00DE5A0F">
              <w:rPr>
                <w:w w:val="110"/>
                <w:sz w:val="18"/>
              </w:rPr>
              <w:t>с</w:t>
            </w:r>
            <w:r w:rsidRPr="00DE5A0F">
              <w:rPr>
                <w:spacing w:val="33"/>
                <w:w w:val="110"/>
                <w:sz w:val="18"/>
              </w:rPr>
              <w:t xml:space="preserve"> </w:t>
            </w:r>
            <w:r w:rsidRPr="00DE5A0F">
              <w:rPr>
                <w:w w:val="110"/>
                <w:sz w:val="18"/>
              </w:rPr>
              <w:t>хранением,</w:t>
            </w:r>
            <w:r w:rsidRPr="00DE5A0F">
              <w:rPr>
                <w:spacing w:val="34"/>
                <w:w w:val="110"/>
                <w:sz w:val="18"/>
              </w:rPr>
              <w:t xml:space="preserve"> </w:t>
            </w:r>
            <w:r w:rsidRPr="00DE5A0F">
              <w:rPr>
                <w:w w:val="110"/>
                <w:sz w:val="18"/>
              </w:rPr>
              <w:t>преобразованием</w:t>
            </w:r>
            <w:r w:rsidRPr="00DE5A0F">
              <w:rPr>
                <w:spacing w:val="34"/>
                <w:w w:val="110"/>
                <w:sz w:val="18"/>
              </w:rPr>
              <w:t xml:space="preserve"> </w:t>
            </w:r>
            <w:r w:rsidRPr="00DE5A0F">
              <w:rPr>
                <w:w w:val="110"/>
                <w:sz w:val="18"/>
              </w:rPr>
              <w:t>и</w:t>
            </w:r>
            <w:r w:rsidRPr="00DE5A0F">
              <w:rPr>
                <w:spacing w:val="35"/>
                <w:w w:val="110"/>
                <w:sz w:val="18"/>
              </w:rPr>
              <w:t xml:space="preserve"> </w:t>
            </w:r>
            <w:r w:rsidRPr="00DE5A0F">
              <w:rPr>
                <w:w w:val="110"/>
                <w:sz w:val="18"/>
              </w:rPr>
              <w:t>передачей</w:t>
            </w:r>
            <w:r w:rsidRPr="00DE5A0F">
              <w:rPr>
                <w:spacing w:val="35"/>
                <w:w w:val="110"/>
                <w:sz w:val="18"/>
              </w:rPr>
              <w:t xml:space="preserve"> </w:t>
            </w:r>
            <w:r w:rsidRPr="00DE5A0F">
              <w:rPr>
                <w:w w:val="110"/>
                <w:sz w:val="18"/>
              </w:rPr>
              <w:t>данных</w:t>
            </w:r>
          </w:p>
        </w:tc>
        <w:tc>
          <w:tcPr>
            <w:tcW w:w="946" w:type="dxa"/>
          </w:tcPr>
          <w:p w:rsidR="00D62B69" w:rsidRDefault="00D62B69" w:rsidP="00451FA8">
            <w:pPr>
              <w:pStyle w:val="TableParagraph"/>
              <w:spacing w:before="1"/>
              <w:ind w:left="642" w:right="62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D62B69" w:rsidRPr="00812E4D" w:rsidTr="007A19F3">
        <w:trPr>
          <w:trHeight w:val="1986"/>
        </w:trPr>
        <w:tc>
          <w:tcPr>
            <w:tcW w:w="1844" w:type="dxa"/>
          </w:tcPr>
          <w:p w:rsidR="00D62B69" w:rsidRDefault="00D62B69" w:rsidP="00D62B69">
            <w:pPr>
              <w:pStyle w:val="TableParagraph"/>
              <w:spacing w:before="80" w:line="208" w:lineRule="exact"/>
              <w:rPr>
                <w:sz w:val="18"/>
              </w:rPr>
            </w:pPr>
            <w:r>
              <w:rPr>
                <w:w w:val="110"/>
                <w:sz w:val="18"/>
              </w:rPr>
              <w:lastRenderedPageBreak/>
              <w:t>Представление</w:t>
            </w:r>
          </w:p>
          <w:p w:rsidR="00D62B69" w:rsidRDefault="00D62B69" w:rsidP="00D62B69">
            <w:pPr>
              <w:pStyle w:val="TableParagraph"/>
              <w:spacing w:before="79" w:line="208" w:lineRule="exact"/>
              <w:rPr>
                <w:spacing w:val="15"/>
                <w:w w:val="105"/>
                <w:sz w:val="18"/>
              </w:rPr>
            </w:pPr>
            <w:r>
              <w:rPr>
                <w:w w:val="105"/>
                <w:sz w:val="18"/>
              </w:rPr>
              <w:t>информации</w:t>
            </w:r>
            <w:r>
              <w:rPr>
                <w:spacing w:val="15"/>
                <w:w w:val="105"/>
                <w:sz w:val="18"/>
              </w:rPr>
              <w:t xml:space="preserve"> </w:t>
            </w:r>
          </w:p>
          <w:p w:rsidR="00D62B69" w:rsidRDefault="00D62B69" w:rsidP="00D62B69">
            <w:pPr>
              <w:pStyle w:val="TableParagraph"/>
              <w:spacing w:before="79" w:line="208" w:lineRule="exact"/>
              <w:rPr>
                <w:w w:val="110"/>
                <w:sz w:val="18"/>
              </w:rPr>
            </w:pPr>
          </w:p>
        </w:tc>
        <w:tc>
          <w:tcPr>
            <w:tcW w:w="6851" w:type="dxa"/>
          </w:tcPr>
          <w:p w:rsidR="00D62B69" w:rsidRDefault="007A19F3" w:rsidP="00DE5A0F">
            <w:pPr>
              <w:pStyle w:val="TableParagraph"/>
              <w:spacing w:before="84" w:line="235" w:lineRule="auto"/>
              <w:ind w:right="243"/>
              <w:rPr>
                <w:w w:val="110"/>
                <w:sz w:val="18"/>
              </w:rPr>
            </w:pPr>
            <w:r>
              <w:rPr>
                <w:w w:val="105"/>
                <w:sz w:val="18"/>
              </w:rPr>
              <w:t>С</w:t>
            </w:r>
            <w:r w:rsidR="00D62B69">
              <w:rPr>
                <w:w w:val="105"/>
                <w:sz w:val="18"/>
              </w:rPr>
              <w:t xml:space="preserve">имвол. </w:t>
            </w:r>
            <w:r w:rsidR="00D62B69">
              <w:rPr>
                <w:spacing w:val="1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 xml:space="preserve">Алфавит. </w:t>
            </w:r>
            <w:r w:rsidR="00D62B69">
              <w:rPr>
                <w:spacing w:val="1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Мощность   алфавита.</w:t>
            </w:r>
            <w:r w:rsidR="00D62B69">
              <w:rPr>
                <w:spacing w:val="42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Разнообразие</w:t>
            </w:r>
            <w:r w:rsidR="00D62B69">
              <w:rPr>
                <w:spacing w:val="42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языков   и   алфавитов.</w:t>
            </w:r>
            <w:r w:rsidR="00D62B69">
              <w:rPr>
                <w:spacing w:val="19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Естественные</w:t>
            </w:r>
            <w:r w:rsidR="00D62B69">
              <w:rPr>
                <w:spacing w:val="19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и</w:t>
            </w:r>
            <w:r w:rsidR="00D62B69">
              <w:rPr>
                <w:spacing w:val="19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формальные</w:t>
            </w:r>
            <w:r w:rsidR="00D62B69">
              <w:rPr>
                <w:spacing w:val="19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язы</w:t>
            </w:r>
            <w:r w:rsidR="00D62B69">
              <w:rPr>
                <w:spacing w:val="-39"/>
                <w:w w:val="105"/>
                <w:sz w:val="18"/>
              </w:rPr>
              <w:t xml:space="preserve"> </w:t>
            </w:r>
            <w:proofErr w:type="spellStart"/>
            <w:r w:rsidR="00D62B69">
              <w:rPr>
                <w:w w:val="105"/>
                <w:sz w:val="18"/>
              </w:rPr>
              <w:t>ки</w:t>
            </w:r>
            <w:proofErr w:type="spellEnd"/>
            <w:r w:rsidR="00D62B69">
              <w:rPr>
                <w:w w:val="105"/>
                <w:sz w:val="18"/>
              </w:rPr>
              <w:t>.</w:t>
            </w:r>
            <w:r w:rsidR="00D62B69">
              <w:rPr>
                <w:spacing w:val="24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Алфавит</w:t>
            </w:r>
            <w:r w:rsidR="00D62B69">
              <w:rPr>
                <w:spacing w:val="23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текстов</w:t>
            </w:r>
            <w:r w:rsidR="00D62B69">
              <w:rPr>
                <w:spacing w:val="23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 xml:space="preserve">на </w:t>
            </w:r>
            <w:r w:rsidR="00D62B69">
              <w:rPr>
                <w:spacing w:val="22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 xml:space="preserve">русском </w:t>
            </w:r>
            <w:r w:rsidR="00D62B69">
              <w:rPr>
                <w:spacing w:val="23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языке.</w:t>
            </w:r>
            <w:r w:rsidR="00D62B69">
              <w:rPr>
                <w:spacing w:val="1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Двоичный</w:t>
            </w:r>
            <w:r w:rsidR="00D62B69">
              <w:rPr>
                <w:spacing w:val="1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алфавит.</w:t>
            </w:r>
            <w:r w:rsidR="00D62B69">
              <w:rPr>
                <w:spacing w:val="1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Количество</w:t>
            </w:r>
            <w:r w:rsidR="00D62B69">
              <w:rPr>
                <w:spacing w:val="1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всевозможных</w:t>
            </w:r>
            <w:r w:rsidR="00D62B69">
              <w:rPr>
                <w:spacing w:val="13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слов</w:t>
            </w:r>
            <w:r w:rsidR="00D62B69">
              <w:rPr>
                <w:spacing w:val="13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(кодовых</w:t>
            </w:r>
            <w:r w:rsidR="00D62B69">
              <w:rPr>
                <w:spacing w:val="13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комбинаций)</w:t>
            </w:r>
            <w:r w:rsidR="00D62B69">
              <w:rPr>
                <w:spacing w:val="12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фиксированной</w:t>
            </w:r>
            <w:r w:rsidR="00D62B69">
              <w:rPr>
                <w:spacing w:val="12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длины</w:t>
            </w:r>
            <w:r w:rsidR="00D62B69">
              <w:rPr>
                <w:spacing w:val="12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в</w:t>
            </w:r>
            <w:r w:rsidR="00D62B69">
              <w:rPr>
                <w:spacing w:val="12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двоичном</w:t>
            </w:r>
            <w:r w:rsidR="00D62B69">
              <w:rPr>
                <w:spacing w:val="1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алфавите.</w:t>
            </w:r>
            <w:r w:rsidR="00D62B69">
              <w:rPr>
                <w:spacing w:val="1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Преобразование</w:t>
            </w:r>
            <w:r w:rsidR="00D62B69">
              <w:rPr>
                <w:spacing w:val="1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любого</w:t>
            </w:r>
            <w:r w:rsidR="00D62B69">
              <w:rPr>
                <w:spacing w:val="8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алфавита</w:t>
            </w:r>
            <w:r w:rsidR="00D62B69">
              <w:rPr>
                <w:spacing w:val="8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к</w:t>
            </w:r>
            <w:r w:rsidR="00D62B69">
              <w:rPr>
                <w:spacing w:val="8"/>
                <w:w w:val="105"/>
                <w:sz w:val="18"/>
              </w:rPr>
              <w:t xml:space="preserve"> </w:t>
            </w:r>
            <w:proofErr w:type="gramStart"/>
            <w:r w:rsidR="00D62B69">
              <w:rPr>
                <w:w w:val="105"/>
                <w:sz w:val="18"/>
              </w:rPr>
              <w:t>двоичному</w:t>
            </w:r>
            <w:proofErr w:type="gramEnd"/>
            <w:r w:rsidR="00DE5A0F">
              <w:rPr>
                <w:w w:val="105"/>
                <w:sz w:val="18"/>
              </w:rPr>
              <w:t xml:space="preserve"> ко</w:t>
            </w:r>
            <w:r w:rsidR="00D62B69">
              <w:rPr>
                <w:w w:val="105"/>
                <w:sz w:val="18"/>
              </w:rPr>
              <w:t>личество</w:t>
            </w:r>
            <w:r w:rsidR="00D62B69">
              <w:rPr>
                <w:spacing w:val="1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различных</w:t>
            </w:r>
            <w:r w:rsidR="00D62B69">
              <w:rPr>
                <w:spacing w:val="1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слов</w:t>
            </w:r>
            <w:r w:rsidR="00D62B69">
              <w:rPr>
                <w:spacing w:val="1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фиксированной</w:t>
            </w:r>
            <w:r w:rsidR="00D62B69">
              <w:rPr>
                <w:spacing w:val="1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длины</w:t>
            </w:r>
            <w:r w:rsidR="00D62B69">
              <w:rPr>
                <w:spacing w:val="1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в</w:t>
            </w:r>
            <w:r w:rsidR="00D62B69">
              <w:rPr>
                <w:spacing w:val="1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алфавите</w:t>
            </w:r>
            <w:r w:rsidR="00D62B69">
              <w:rPr>
                <w:spacing w:val="1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определённой</w:t>
            </w:r>
            <w:r w:rsidR="00D62B69">
              <w:rPr>
                <w:spacing w:val="5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мощности.</w:t>
            </w:r>
            <w:r w:rsidR="00DE5A0F">
              <w:rPr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Кодирование</w:t>
            </w:r>
            <w:r w:rsidR="00D62B69">
              <w:rPr>
                <w:spacing w:val="1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символов</w:t>
            </w:r>
            <w:r w:rsidR="00D62B69">
              <w:rPr>
                <w:spacing w:val="1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одного</w:t>
            </w:r>
            <w:r w:rsidR="00D62B69">
              <w:rPr>
                <w:spacing w:val="1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алфавита</w:t>
            </w:r>
            <w:r w:rsidR="00D62B69">
              <w:rPr>
                <w:spacing w:val="9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с</w:t>
            </w:r>
            <w:r w:rsidR="00D62B69">
              <w:rPr>
                <w:spacing w:val="9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помощью</w:t>
            </w:r>
            <w:r w:rsidR="00D62B69">
              <w:rPr>
                <w:spacing w:val="9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кодовых</w:t>
            </w:r>
            <w:r w:rsidR="00D62B69">
              <w:rPr>
                <w:spacing w:val="9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слов</w:t>
            </w:r>
            <w:r w:rsidR="00D62B69">
              <w:rPr>
                <w:spacing w:val="9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в</w:t>
            </w:r>
            <w:r w:rsidR="00D62B69">
              <w:rPr>
                <w:spacing w:val="9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другом</w:t>
            </w:r>
            <w:r w:rsidR="00D62B69">
              <w:rPr>
                <w:spacing w:val="18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алфавите;</w:t>
            </w:r>
            <w:r w:rsidR="00D62B69">
              <w:rPr>
                <w:spacing w:val="18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кодовая</w:t>
            </w:r>
            <w:r w:rsidR="00D62B69">
              <w:rPr>
                <w:spacing w:val="18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таблица,</w:t>
            </w:r>
            <w:r w:rsidR="00D62B69">
              <w:rPr>
                <w:spacing w:val="18"/>
                <w:w w:val="105"/>
                <w:sz w:val="18"/>
              </w:rPr>
              <w:t xml:space="preserve"> </w:t>
            </w:r>
            <w:proofErr w:type="spellStart"/>
            <w:proofErr w:type="gramStart"/>
            <w:r w:rsidR="00D62B69">
              <w:rPr>
                <w:w w:val="105"/>
                <w:sz w:val="18"/>
              </w:rPr>
              <w:t>деко</w:t>
            </w:r>
            <w:proofErr w:type="spellEnd"/>
            <w:r w:rsidR="00D62B69">
              <w:rPr>
                <w:spacing w:val="-39"/>
                <w:w w:val="105"/>
                <w:sz w:val="18"/>
              </w:rPr>
              <w:t xml:space="preserve"> </w:t>
            </w:r>
            <w:proofErr w:type="spellStart"/>
            <w:r w:rsidR="00D62B69">
              <w:rPr>
                <w:w w:val="105"/>
                <w:sz w:val="18"/>
              </w:rPr>
              <w:t>дирование</w:t>
            </w:r>
            <w:proofErr w:type="spellEnd"/>
            <w:proofErr w:type="gramEnd"/>
            <w:r w:rsidR="00D62B69">
              <w:rPr>
                <w:w w:val="105"/>
                <w:sz w:val="18"/>
              </w:rPr>
              <w:t>.</w:t>
            </w:r>
            <w:r w:rsidR="00DE5A0F">
              <w:rPr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Двоичный</w:t>
            </w:r>
            <w:r w:rsidR="00D62B69">
              <w:rPr>
                <w:spacing w:val="42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код.</w:t>
            </w:r>
            <w:r w:rsidR="00D62B69">
              <w:rPr>
                <w:spacing w:val="42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Представление</w:t>
            </w:r>
            <w:r w:rsidR="00D62B69">
              <w:rPr>
                <w:spacing w:val="42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данных</w:t>
            </w:r>
            <w:r w:rsidR="00D62B69">
              <w:rPr>
                <w:spacing w:val="5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в</w:t>
            </w:r>
            <w:r w:rsidR="00D62B69">
              <w:rPr>
                <w:spacing w:val="5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компьютере</w:t>
            </w:r>
            <w:r w:rsidR="00D62B69">
              <w:rPr>
                <w:spacing w:val="5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как</w:t>
            </w:r>
            <w:r w:rsidR="00D62B69">
              <w:rPr>
                <w:spacing w:val="5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текстов</w:t>
            </w:r>
            <w:r w:rsidR="00D62B69">
              <w:rPr>
                <w:spacing w:val="5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в</w:t>
            </w:r>
            <w:r w:rsidR="00D62B69">
              <w:rPr>
                <w:spacing w:val="5"/>
                <w:w w:val="105"/>
                <w:sz w:val="18"/>
              </w:rPr>
              <w:t xml:space="preserve"> </w:t>
            </w:r>
            <w:proofErr w:type="spellStart"/>
            <w:proofErr w:type="gramStart"/>
            <w:r w:rsidR="00D62B69">
              <w:rPr>
                <w:w w:val="105"/>
                <w:sz w:val="18"/>
              </w:rPr>
              <w:t>дво</w:t>
            </w:r>
            <w:proofErr w:type="spellEnd"/>
            <w:r w:rsidR="00D62B69">
              <w:rPr>
                <w:spacing w:val="-39"/>
                <w:w w:val="105"/>
                <w:sz w:val="18"/>
              </w:rPr>
              <w:t xml:space="preserve"> </w:t>
            </w:r>
            <w:proofErr w:type="spellStart"/>
            <w:r w:rsidR="00D62B69">
              <w:rPr>
                <w:w w:val="105"/>
                <w:sz w:val="18"/>
              </w:rPr>
              <w:t>ичном</w:t>
            </w:r>
            <w:proofErr w:type="spellEnd"/>
            <w:proofErr w:type="gramEnd"/>
            <w:r w:rsidR="00D62B69">
              <w:rPr>
                <w:spacing w:val="6"/>
                <w:w w:val="105"/>
                <w:sz w:val="18"/>
              </w:rPr>
              <w:t xml:space="preserve"> </w:t>
            </w:r>
            <w:r w:rsidR="00D62B69">
              <w:rPr>
                <w:w w:val="105"/>
                <w:sz w:val="18"/>
              </w:rPr>
              <w:t>алфавите.</w:t>
            </w:r>
            <w:r w:rsidR="00DE5A0F">
              <w:rPr>
                <w:w w:val="105"/>
                <w:sz w:val="18"/>
              </w:rPr>
              <w:t xml:space="preserve"> </w:t>
            </w:r>
            <w:r w:rsidR="00D62B69">
              <w:rPr>
                <w:w w:val="110"/>
                <w:sz w:val="18"/>
              </w:rPr>
              <w:t>Информационный</w:t>
            </w:r>
            <w:r w:rsidR="00D62B69">
              <w:rPr>
                <w:spacing w:val="27"/>
                <w:w w:val="110"/>
                <w:sz w:val="18"/>
              </w:rPr>
              <w:t xml:space="preserve"> </w:t>
            </w:r>
            <w:r w:rsidR="00D62B69">
              <w:rPr>
                <w:w w:val="110"/>
                <w:sz w:val="18"/>
              </w:rPr>
              <w:t>объём</w:t>
            </w:r>
            <w:r w:rsidR="00D62B69">
              <w:rPr>
                <w:spacing w:val="27"/>
                <w:w w:val="110"/>
                <w:sz w:val="18"/>
              </w:rPr>
              <w:t xml:space="preserve"> </w:t>
            </w:r>
            <w:r w:rsidR="00D62B69">
              <w:rPr>
                <w:w w:val="110"/>
                <w:sz w:val="18"/>
              </w:rPr>
              <w:t>данных</w:t>
            </w:r>
            <w:proofErr w:type="gramStart"/>
            <w:r w:rsidR="00D62B69">
              <w:rPr>
                <w:w w:val="110"/>
                <w:sz w:val="18"/>
              </w:rPr>
              <w:t>.Б</w:t>
            </w:r>
            <w:proofErr w:type="gramEnd"/>
            <w:r w:rsidR="00D62B69">
              <w:rPr>
                <w:w w:val="110"/>
                <w:sz w:val="18"/>
              </w:rPr>
              <w:t>ит</w:t>
            </w:r>
            <w:r w:rsidR="00D62B69">
              <w:rPr>
                <w:spacing w:val="26"/>
                <w:w w:val="110"/>
                <w:sz w:val="18"/>
              </w:rPr>
              <w:t xml:space="preserve"> </w:t>
            </w:r>
            <w:r w:rsidR="00D62B69">
              <w:rPr>
                <w:w w:val="110"/>
                <w:sz w:val="18"/>
              </w:rPr>
              <w:t>—</w:t>
            </w:r>
            <w:r w:rsidR="00D62B69">
              <w:rPr>
                <w:spacing w:val="27"/>
                <w:w w:val="110"/>
                <w:sz w:val="18"/>
              </w:rPr>
              <w:t xml:space="preserve"> </w:t>
            </w:r>
            <w:r w:rsidR="00D62B69">
              <w:rPr>
                <w:w w:val="110"/>
                <w:sz w:val="18"/>
              </w:rPr>
              <w:t>минимальная</w:t>
            </w:r>
            <w:r w:rsidR="00D62B69">
              <w:rPr>
                <w:spacing w:val="27"/>
                <w:w w:val="110"/>
                <w:sz w:val="18"/>
              </w:rPr>
              <w:t xml:space="preserve"> </w:t>
            </w:r>
            <w:r w:rsidR="00D62B69">
              <w:rPr>
                <w:w w:val="110"/>
                <w:sz w:val="18"/>
              </w:rPr>
              <w:t>единица</w:t>
            </w:r>
            <w:r w:rsidR="00D62B69">
              <w:rPr>
                <w:spacing w:val="27"/>
                <w:w w:val="110"/>
                <w:sz w:val="18"/>
              </w:rPr>
              <w:t xml:space="preserve"> </w:t>
            </w:r>
            <w:r w:rsidR="00D62B69">
              <w:rPr>
                <w:w w:val="110"/>
                <w:sz w:val="18"/>
              </w:rPr>
              <w:t>количества</w:t>
            </w:r>
            <w:r w:rsidR="00D62B69">
              <w:rPr>
                <w:spacing w:val="1"/>
                <w:w w:val="110"/>
                <w:sz w:val="18"/>
              </w:rPr>
              <w:t xml:space="preserve"> </w:t>
            </w:r>
            <w:r w:rsidR="00D62B69">
              <w:rPr>
                <w:w w:val="110"/>
                <w:sz w:val="18"/>
              </w:rPr>
              <w:t>информации</w:t>
            </w:r>
            <w:r w:rsidR="00D62B69">
              <w:rPr>
                <w:spacing w:val="1"/>
                <w:w w:val="110"/>
                <w:sz w:val="18"/>
              </w:rPr>
              <w:t xml:space="preserve"> </w:t>
            </w:r>
            <w:r w:rsidR="00D62B69">
              <w:rPr>
                <w:w w:val="110"/>
                <w:sz w:val="18"/>
              </w:rPr>
              <w:t>—</w:t>
            </w:r>
            <w:r w:rsidR="00D62B69">
              <w:rPr>
                <w:spacing w:val="1"/>
                <w:w w:val="110"/>
                <w:sz w:val="18"/>
              </w:rPr>
              <w:t xml:space="preserve"> </w:t>
            </w:r>
            <w:r w:rsidR="00D62B69">
              <w:rPr>
                <w:w w:val="110"/>
                <w:sz w:val="18"/>
              </w:rPr>
              <w:t>двоичный</w:t>
            </w:r>
            <w:r w:rsidR="00D62B69">
              <w:rPr>
                <w:spacing w:val="1"/>
                <w:w w:val="110"/>
                <w:sz w:val="18"/>
              </w:rPr>
              <w:t xml:space="preserve"> </w:t>
            </w:r>
            <w:r w:rsidR="00D62B69">
              <w:rPr>
                <w:w w:val="110"/>
                <w:sz w:val="18"/>
              </w:rPr>
              <w:t>раз-</w:t>
            </w:r>
            <w:r w:rsidR="00D62B69">
              <w:rPr>
                <w:spacing w:val="1"/>
                <w:w w:val="110"/>
                <w:sz w:val="18"/>
              </w:rPr>
              <w:t xml:space="preserve"> </w:t>
            </w:r>
            <w:r w:rsidR="00D62B69">
              <w:rPr>
                <w:w w:val="110"/>
                <w:sz w:val="18"/>
              </w:rPr>
              <w:t>ряд.</w:t>
            </w:r>
            <w:r w:rsidR="00D62B69">
              <w:rPr>
                <w:spacing w:val="34"/>
                <w:w w:val="110"/>
                <w:sz w:val="18"/>
              </w:rPr>
              <w:t xml:space="preserve"> </w:t>
            </w:r>
            <w:r w:rsidR="00D62B69">
              <w:rPr>
                <w:w w:val="110"/>
                <w:sz w:val="18"/>
              </w:rPr>
              <w:t>Единицы</w:t>
            </w:r>
            <w:r w:rsidR="00D62B69">
              <w:rPr>
                <w:spacing w:val="35"/>
                <w:w w:val="110"/>
                <w:sz w:val="18"/>
              </w:rPr>
              <w:t xml:space="preserve"> </w:t>
            </w:r>
            <w:r w:rsidR="00D62B69">
              <w:rPr>
                <w:w w:val="110"/>
                <w:sz w:val="18"/>
              </w:rPr>
              <w:t>измерения</w:t>
            </w:r>
            <w:r w:rsidR="00D62B69">
              <w:rPr>
                <w:spacing w:val="34"/>
                <w:w w:val="110"/>
                <w:sz w:val="18"/>
              </w:rPr>
              <w:t xml:space="preserve"> </w:t>
            </w:r>
            <w:r w:rsidR="00D62B69">
              <w:rPr>
                <w:w w:val="110"/>
                <w:sz w:val="18"/>
              </w:rPr>
              <w:t>информационного</w:t>
            </w:r>
            <w:r w:rsidR="00D62B69">
              <w:rPr>
                <w:spacing w:val="1"/>
                <w:w w:val="110"/>
                <w:sz w:val="18"/>
              </w:rPr>
              <w:t xml:space="preserve"> </w:t>
            </w:r>
            <w:r w:rsidR="00D62B69">
              <w:rPr>
                <w:w w:val="110"/>
                <w:sz w:val="18"/>
              </w:rPr>
              <w:t>объёма</w:t>
            </w:r>
            <w:r w:rsidR="00D62B69">
              <w:rPr>
                <w:spacing w:val="1"/>
                <w:w w:val="110"/>
                <w:sz w:val="18"/>
              </w:rPr>
              <w:t xml:space="preserve"> </w:t>
            </w:r>
            <w:r w:rsidR="00D62B69">
              <w:rPr>
                <w:w w:val="110"/>
                <w:sz w:val="18"/>
              </w:rPr>
              <w:t>данных.</w:t>
            </w:r>
            <w:r w:rsidR="00D62B69">
              <w:rPr>
                <w:spacing w:val="1"/>
                <w:w w:val="110"/>
                <w:sz w:val="18"/>
              </w:rPr>
              <w:t xml:space="preserve"> </w:t>
            </w:r>
            <w:r w:rsidR="00D62B69">
              <w:rPr>
                <w:w w:val="110"/>
                <w:sz w:val="18"/>
              </w:rPr>
              <w:t>Бит,</w:t>
            </w:r>
            <w:r w:rsidR="00D62B69">
              <w:rPr>
                <w:spacing w:val="1"/>
                <w:w w:val="110"/>
                <w:sz w:val="18"/>
              </w:rPr>
              <w:t xml:space="preserve"> </w:t>
            </w:r>
            <w:r w:rsidR="00D62B69">
              <w:rPr>
                <w:w w:val="110"/>
                <w:sz w:val="18"/>
              </w:rPr>
              <w:t>байт,</w:t>
            </w:r>
            <w:r w:rsidR="00D62B69">
              <w:rPr>
                <w:spacing w:val="1"/>
                <w:w w:val="110"/>
                <w:sz w:val="18"/>
              </w:rPr>
              <w:t xml:space="preserve"> </w:t>
            </w:r>
            <w:r w:rsidR="00D62B69">
              <w:rPr>
                <w:w w:val="110"/>
                <w:sz w:val="18"/>
              </w:rPr>
              <w:t>килобайт,</w:t>
            </w:r>
            <w:r w:rsidR="00D62B69">
              <w:rPr>
                <w:spacing w:val="40"/>
                <w:w w:val="110"/>
                <w:sz w:val="18"/>
              </w:rPr>
              <w:t xml:space="preserve"> </w:t>
            </w:r>
            <w:r w:rsidR="00D62B69">
              <w:rPr>
                <w:w w:val="110"/>
                <w:sz w:val="18"/>
              </w:rPr>
              <w:t>мегабайт,</w:t>
            </w:r>
            <w:r w:rsidR="00D62B69">
              <w:rPr>
                <w:spacing w:val="40"/>
                <w:w w:val="110"/>
                <w:sz w:val="18"/>
              </w:rPr>
              <w:t xml:space="preserve"> </w:t>
            </w:r>
            <w:r w:rsidR="00D62B69">
              <w:rPr>
                <w:w w:val="110"/>
                <w:sz w:val="18"/>
              </w:rPr>
              <w:t>гигабайт.</w:t>
            </w:r>
          </w:p>
          <w:p w:rsidR="00D62B69" w:rsidRDefault="00D62B69" w:rsidP="00D62B69">
            <w:pPr>
              <w:pStyle w:val="TableParagraph"/>
              <w:spacing w:line="202" w:lineRule="exact"/>
              <w:ind w:left="170"/>
              <w:rPr>
                <w:b/>
                <w:sz w:val="18"/>
              </w:rPr>
            </w:pPr>
            <w:r>
              <w:rPr>
                <w:b/>
                <w:sz w:val="18"/>
              </w:rPr>
              <w:t>Практические</w:t>
            </w:r>
            <w:r>
              <w:rPr>
                <w:b/>
                <w:spacing w:val="78"/>
                <w:sz w:val="18"/>
              </w:rPr>
              <w:t xml:space="preserve"> </w:t>
            </w:r>
            <w:r>
              <w:rPr>
                <w:b/>
                <w:sz w:val="18"/>
              </w:rPr>
              <w:t>работы</w:t>
            </w:r>
          </w:p>
          <w:p w:rsidR="00D62B69" w:rsidRDefault="00D62B69" w:rsidP="00D62B69">
            <w:pPr>
              <w:pStyle w:val="TableParagraph"/>
              <w:numPr>
                <w:ilvl w:val="0"/>
                <w:numId w:val="5"/>
              </w:numPr>
              <w:tabs>
                <w:tab w:val="left" w:pos="433"/>
              </w:tabs>
              <w:spacing w:before="1" w:line="235" w:lineRule="auto"/>
              <w:ind w:right="352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Определение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кода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символа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</w:t>
            </w:r>
            <w:proofErr w:type="gramStart"/>
            <w:r>
              <w:rPr>
                <w:w w:val="105"/>
                <w:sz w:val="18"/>
              </w:rPr>
              <w:t>з-</w:t>
            </w:r>
            <w:proofErr w:type="gramEnd"/>
            <w:r>
              <w:rPr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ных</w:t>
            </w:r>
            <w:proofErr w:type="spellEnd"/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кодировках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текстовом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цессоре</w:t>
            </w:r>
            <w:proofErr w:type="spellEnd"/>
            <w:r>
              <w:rPr>
                <w:w w:val="105"/>
                <w:sz w:val="18"/>
              </w:rPr>
              <w:t>.</w:t>
            </w:r>
          </w:p>
          <w:p w:rsidR="00D62B69" w:rsidRDefault="00D62B69" w:rsidP="00D62B69">
            <w:pPr>
              <w:pStyle w:val="TableParagraph"/>
              <w:numPr>
                <w:ilvl w:val="0"/>
                <w:numId w:val="5"/>
              </w:numPr>
              <w:tabs>
                <w:tab w:val="left" w:pos="433"/>
              </w:tabs>
              <w:spacing w:line="235" w:lineRule="auto"/>
              <w:ind w:left="431" w:right="262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Определение кода цвета в палитре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RGB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графическом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редакторе.</w:t>
            </w:r>
          </w:p>
          <w:p w:rsidR="00D62B69" w:rsidRPr="00812E4D" w:rsidRDefault="00D62B69" w:rsidP="00DE5A0F">
            <w:pPr>
              <w:pStyle w:val="TableParagraph"/>
              <w:numPr>
                <w:ilvl w:val="0"/>
                <w:numId w:val="5"/>
              </w:numPr>
              <w:tabs>
                <w:tab w:val="left" w:pos="433"/>
              </w:tabs>
              <w:spacing w:line="235" w:lineRule="auto"/>
              <w:ind w:right="182"/>
              <w:rPr>
                <w:color w:val="000000"/>
                <w:sz w:val="18"/>
                <w:szCs w:val="18"/>
              </w:rPr>
            </w:pPr>
            <w:r>
              <w:rPr>
                <w:w w:val="105"/>
                <w:sz w:val="18"/>
              </w:rPr>
              <w:t>Сохранение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растрового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графическо</w:t>
            </w:r>
            <w:r>
              <w:rPr>
                <w:w w:val="110"/>
                <w:sz w:val="18"/>
              </w:rPr>
              <w:t>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изображения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</w:t>
            </w:r>
            <w:proofErr w:type="gramStart"/>
            <w:r>
              <w:rPr>
                <w:w w:val="110"/>
                <w:sz w:val="18"/>
              </w:rPr>
              <w:t>а-</w:t>
            </w:r>
            <w:proofErr w:type="gramEnd"/>
            <w:r>
              <w:rPr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тах.апись</w:t>
            </w:r>
            <w:proofErr w:type="spellEnd"/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звуковых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файлов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</w:t>
            </w:r>
            <w:r>
              <w:rPr>
                <w:spacing w:val="-1"/>
                <w:w w:val="110"/>
                <w:sz w:val="18"/>
              </w:rPr>
              <w:t>ным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качеством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звучания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(глубиной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кодирования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частотой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дискретизации)</w:t>
            </w:r>
          </w:p>
        </w:tc>
        <w:tc>
          <w:tcPr>
            <w:tcW w:w="946" w:type="dxa"/>
          </w:tcPr>
          <w:p w:rsidR="00D62B69" w:rsidRDefault="00D62B69" w:rsidP="00451FA8">
            <w:pPr>
              <w:pStyle w:val="TableParagraph"/>
              <w:spacing w:before="1"/>
              <w:ind w:left="642" w:right="62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D62B69" w:rsidRPr="00812E4D" w:rsidTr="007A19F3">
        <w:trPr>
          <w:trHeight w:val="1986"/>
        </w:trPr>
        <w:tc>
          <w:tcPr>
            <w:tcW w:w="1844" w:type="dxa"/>
          </w:tcPr>
          <w:p w:rsidR="00D62B69" w:rsidRDefault="00D62B69" w:rsidP="00D62B69">
            <w:pPr>
              <w:pStyle w:val="TableParagraph"/>
              <w:spacing w:before="80" w:line="208" w:lineRule="exact"/>
              <w:rPr>
                <w:w w:val="110"/>
                <w:sz w:val="18"/>
              </w:rPr>
            </w:pPr>
            <w:r>
              <w:rPr>
                <w:w w:val="105"/>
                <w:sz w:val="18"/>
              </w:rPr>
              <w:t>Текстовые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док</w:t>
            </w:r>
            <w:proofErr w:type="gramStart"/>
            <w:r>
              <w:rPr>
                <w:w w:val="105"/>
                <w:sz w:val="18"/>
              </w:rPr>
              <w:t>у-</w:t>
            </w:r>
            <w:proofErr w:type="gramEnd"/>
            <w:r>
              <w:rPr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менты</w:t>
            </w:r>
            <w:proofErr w:type="spellEnd"/>
            <w:r>
              <w:rPr>
                <w:spacing w:val="4"/>
                <w:w w:val="105"/>
                <w:sz w:val="18"/>
              </w:rPr>
              <w:t xml:space="preserve"> </w:t>
            </w:r>
          </w:p>
        </w:tc>
        <w:tc>
          <w:tcPr>
            <w:tcW w:w="6851" w:type="dxa"/>
          </w:tcPr>
          <w:p w:rsidR="00D62B69" w:rsidRDefault="00D62B69" w:rsidP="00DE5A0F">
            <w:pPr>
              <w:pStyle w:val="TableParagraph"/>
              <w:spacing w:before="80" w:line="235" w:lineRule="auto"/>
              <w:ind w:left="170" w:right="219"/>
              <w:rPr>
                <w:sz w:val="18"/>
              </w:rPr>
            </w:pPr>
            <w:r>
              <w:rPr>
                <w:w w:val="110"/>
                <w:sz w:val="18"/>
              </w:rPr>
              <w:t>Текстовые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документы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структурные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элементы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(страница,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абзац,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стро</w:t>
            </w:r>
            <w:proofErr w:type="spellEnd"/>
            <w:r>
              <w:rPr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ка</w:t>
            </w:r>
            <w:proofErr w:type="spellEnd"/>
            <w:r>
              <w:rPr>
                <w:w w:val="110"/>
                <w:sz w:val="18"/>
              </w:rPr>
              <w:t>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слово,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символ)</w:t>
            </w:r>
            <w:proofErr w:type="gramStart"/>
            <w:r>
              <w:rPr>
                <w:w w:val="110"/>
                <w:sz w:val="18"/>
              </w:rPr>
              <w:t>.</w:t>
            </w:r>
            <w:r>
              <w:rPr>
                <w:w w:val="105"/>
                <w:sz w:val="18"/>
              </w:rPr>
              <w:t>Т</w:t>
            </w:r>
            <w:proofErr w:type="gramEnd"/>
            <w:r>
              <w:rPr>
                <w:w w:val="105"/>
                <w:sz w:val="18"/>
              </w:rPr>
              <w:t>екстовый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процессор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—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инструмент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создания,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редактирования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формати</w:t>
            </w:r>
            <w:proofErr w:type="spellEnd"/>
            <w:r>
              <w:rPr>
                <w:w w:val="105"/>
                <w:sz w:val="18"/>
              </w:rPr>
              <w:t>-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рования</w:t>
            </w:r>
            <w:proofErr w:type="spellEnd"/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текстов.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Правила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набора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Редактирование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текста.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Свойства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символов.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Шрифт.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Типы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шрифтов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(рубленые,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засечками,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моноши</w:t>
            </w:r>
            <w:proofErr w:type="spellEnd"/>
            <w:r>
              <w:rPr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ринные</w:t>
            </w:r>
            <w:proofErr w:type="spellEnd"/>
            <w:r>
              <w:rPr>
                <w:w w:val="105"/>
                <w:sz w:val="18"/>
              </w:rPr>
              <w:t>).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Полужирное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курсивное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начертание.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Свойства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абзацев:</w:t>
            </w:r>
            <w:r>
              <w:rPr>
                <w:w w:val="110"/>
                <w:sz w:val="18"/>
              </w:rPr>
              <w:t xml:space="preserve"> Проверка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правописания.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Расстановка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переносов.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Голосовой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ввод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текста.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proofErr w:type="gramStart"/>
            <w:r>
              <w:rPr>
                <w:w w:val="110"/>
                <w:sz w:val="18"/>
              </w:rPr>
              <w:t>п-</w:t>
            </w:r>
            <w:proofErr w:type="gramEnd"/>
            <w:r>
              <w:rPr>
                <w:spacing w:val="-40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тическое</w:t>
            </w:r>
            <w:proofErr w:type="spellEnd"/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распознавание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</w:t>
            </w:r>
            <w:proofErr w:type="gramStart"/>
            <w:r>
              <w:rPr>
                <w:w w:val="110"/>
                <w:sz w:val="18"/>
              </w:rPr>
              <w:t>м-</w:t>
            </w:r>
            <w:proofErr w:type="gramEnd"/>
            <w:r>
              <w:rPr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пьютерный</w:t>
            </w:r>
            <w:proofErr w:type="spellEnd"/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перевод.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сервисов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сети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Интернет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обработки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текста.</w:t>
            </w:r>
          </w:p>
          <w:p w:rsidR="00D62B69" w:rsidRPr="00812E4D" w:rsidRDefault="00D62B69" w:rsidP="00DE5A0F">
            <w:pPr>
              <w:pStyle w:val="TableParagraph"/>
              <w:spacing w:line="201" w:lineRule="exact"/>
              <w:rPr>
                <w:color w:val="000000"/>
                <w:sz w:val="18"/>
                <w:szCs w:val="18"/>
              </w:rPr>
            </w:pPr>
            <w:r>
              <w:rPr>
                <w:b/>
                <w:sz w:val="18"/>
              </w:rPr>
              <w:t>Практические</w:t>
            </w:r>
            <w:r>
              <w:rPr>
                <w:b/>
                <w:spacing w:val="78"/>
                <w:sz w:val="18"/>
              </w:rPr>
              <w:t xml:space="preserve"> </w:t>
            </w:r>
            <w:r>
              <w:rPr>
                <w:b/>
                <w:sz w:val="18"/>
              </w:rPr>
              <w:t>работы</w:t>
            </w:r>
            <w:proofErr w:type="gramStart"/>
            <w:r>
              <w:rPr>
                <w:w w:val="105"/>
                <w:sz w:val="18"/>
              </w:rPr>
              <w:t>1</w:t>
            </w:r>
            <w:proofErr w:type="gramEnd"/>
            <w:r>
              <w:rPr>
                <w:w w:val="105"/>
                <w:sz w:val="18"/>
              </w:rPr>
              <w:t>. Создание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небольших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текстовых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</w:t>
            </w:r>
            <w:proofErr w:type="gramStart"/>
            <w:r>
              <w:rPr>
                <w:w w:val="105"/>
                <w:sz w:val="18"/>
              </w:rPr>
              <w:t>о-</w:t>
            </w:r>
            <w:proofErr w:type="gramEnd"/>
            <w:r>
              <w:rPr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кументов</w:t>
            </w:r>
            <w:proofErr w:type="spellEnd"/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посредством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квалифицированного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клавиатурного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письма</w:t>
            </w:r>
          </w:p>
        </w:tc>
        <w:tc>
          <w:tcPr>
            <w:tcW w:w="946" w:type="dxa"/>
          </w:tcPr>
          <w:p w:rsidR="00D62B69" w:rsidRDefault="00D62B69" w:rsidP="00451FA8">
            <w:pPr>
              <w:pStyle w:val="TableParagraph"/>
              <w:spacing w:before="1"/>
              <w:ind w:left="642" w:right="62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D62B69" w:rsidRPr="00812E4D" w:rsidTr="007A19F3">
        <w:trPr>
          <w:trHeight w:val="1986"/>
        </w:trPr>
        <w:tc>
          <w:tcPr>
            <w:tcW w:w="1844" w:type="dxa"/>
          </w:tcPr>
          <w:p w:rsidR="00D62B69" w:rsidRDefault="00D62B69" w:rsidP="00D62B69">
            <w:pPr>
              <w:pStyle w:val="TableParagraph"/>
              <w:spacing w:before="80" w:line="208" w:lineRule="exact"/>
              <w:rPr>
                <w:sz w:val="18"/>
              </w:rPr>
            </w:pPr>
            <w:r>
              <w:rPr>
                <w:w w:val="110"/>
                <w:sz w:val="18"/>
              </w:rPr>
              <w:t>Компьютерная</w:t>
            </w:r>
          </w:p>
          <w:p w:rsidR="00D62B69" w:rsidRDefault="00D62B69" w:rsidP="00D62B69">
            <w:pPr>
              <w:pStyle w:val="TableParagraph"/>
              <w:spacing w:before="80" w:line="208" w:lineRule="exact"/>
              <w:rPr>
                <w:w w:val="105"/>
                <w:sz w:val="18"/>
              </w:rPr>
            </w:pPr>
            <w:r>
              <w:rPr>
                <w:w w:val="105"/>
                <w:sz w:val="18"/>
              </w:rPr>
              <w:t>графика</w:t>
            </w:r>
            <w:r>
              <w:rPr>
                <w:spacing w:val="17"/>
                <w:w w:val="105"/>
                <w:sz w:val="18"/>
              </w:rPr>
              <w:t xml:space="preserve"> </w:t>
            </w:r>
          </w:p>
        </w:tc>
        <w:tc>
          <w:tcPr>
            <w:tcW w:w="6851" w:type="dxa"/>
          </w:tcPr>
          <w:p w:rsidR="00D62B69" w:rsidRDefault="00D62B69" w:rsidP="00D62B69">
            <w:pPr>
              <w:pStyle w:val="TableParagraph"/>
              <w:spacing w:before="83" w:line="235" w:lineRule="auto"/>
              <w:ind w:left="170" w:right="292"/>
              <w:jc w:val="both"/>
              <w:rPr>
                <w:sz w:val="18"/>
              </w:rPr>
            </w:pPr>
            <w:r>
              <w:rPr>
                <w:color w:val="000000"/>
                <w:sz w:val="18"/>
                <w:szCs w:val="18"/>
              </w:rPr>
              <w:t xml:space="preserve">       </w:t>
            </w:r>
            <w:r>
              <w:rPr>
                <w:w w:val="110"/>
                <w:sz w:val="18"/>
              </w:rPr>
              <w:t>Знакомство с графическими редакторами. Растровые рисунки. Использование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графических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примитивов.</w:t>
            </w:r>
          </w:p>
          <w:p w:rsidR="00D62B69" w:rsidRPr="00812E4D" w:rsidRDefault="00D62B69" w:rsidP="00DE5A0F">
            <w:pPr>
              <w:pStyle w:val="TableParagraph"/>
              <w:spacing w:line="235" w:lineRule="auto"/>
              <w:ind w:left="170" w:right="391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w w:val="105"/>
                <w:sz w:val="18"/>
              </w:rPr>
              <w:t>Операции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редактирования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графических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объектов,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том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числе</w:t>
            </w:r>
            <w:r>
              <w:rPr>
                <w:spacing w:val="2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цифровых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фотографий: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изменение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размера,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обрезка,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поворот,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отражение,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областями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(выделение,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копирование,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заливка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цветом),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коррекция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цвета,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яркости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контрастности.</w:t>
            </w:r>
            <w:proofErr w:type="gramEnd"/>
            <w:r w:rsidR="00DE5A0F">
              <w:rPr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Векторная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графика.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</w:t>
            </w:r>
            <w:proofErr w:type="gramStart"/>
            <w:r>
              <w:rPr>
                <w:w w:val="110"/>
                <w:sz w:val="18"/>
              </w:rPr>
              <w:t>к-</w:t>
            </w:r>
            <w:proofErr w:type="gramEnd"/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торных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рисунков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встроенными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средствами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текстового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процессора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(приложений).</w:t>
            </w:r>
          </w:p>
        </w:tc>
        <w:tc>
          <w:tcPr>
            <w:tcW w:w="946" w:type="dxa"/>
          </w:tcPr>
          <w:p w:rsidR="00D62B69" w:rsidRDefault="00D62B69" w:rsidP="00451FA8">
            <w:pPr>
              <w:pStyle w:val="TableParagraph"/>
              <w:spacing w:before="1"/>
              <w:ind w:left="642" w:right="62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D62B69" w:rsidRPr="00812E4D" w:rsidTr="007A19F3">
        <w:trPr>
          <w:trHeight w:val="1386"/>
        </w:trPr>
        <w:tc>
          <w:tcPr>
            <w:tcW w:w="1844" w:type="dxa"/>
          </w:tcPr>
          <w:p w:rsidR="00D62B69" w:rsidRDefault="00D62B69" w:rsidP="00D62B69">
            <w:pPr>
              <w:pStyle w:val="TableParagraph"/>
              <w:spacing w:before="80" w:line="208" w:lineRule="exact"/>
              <w:rPr>
                <w:sz w:val="18"/>
              </w:rPr>
            </w:pPr>
            <w:proofErr w:type="spellStart"/>
            <w:r>
              <w:rPr>
                <w:w w:val="110"/>
                <w:sz w:val="18"/>
              </w:rPr>
              <w:t>Мультимедийные</w:t>
            </w:r>
            <w:proofErr w:type="spellEnd"/>
          </w:p>
          <w:p w:rsidR="00D62B69" w:rsidRDefault="00D62B69" w:rsidP="00D62B69">
            <w:pPr>
              <w:pStyle w:val="TableParagraph"/>
              <w:spacing w:before="80" w:line="208" w:lineRule="exact"/>
              <w:rPr>
                <w:w w:val="105"/>
                <w:sz w:val="18"/>
              </w:rPr>
            </w:pPr>
            <w:r>
              <w:rPr>
                <w:w w:val="105"/>
                <w:sz w:val="18"/>
              </w:rPr>
              <w:t>презентации</w:t>
            </w:r>
            <w:r>
              <w:rPr>
                <w:spacing w:val="12"/>
                <w:w w:val="105"/>
                <w:sz w:val="18"/>
              </w:rPr>
              <w:t xml:space="preserve"> </w:t>
            </w:r>
          </w:p>
        </w:tc>
        <w:tc>
          <w:tcPr>
            <w:tcW w:w="6851" w:type="dxa"/>
          </w:tcPr>
          <w:p w:rsidR="00D62B69" w:rsidRDefault="00D62B69" w:rsidP="00D62B69">
            <w:pPr>
              <w:pStyle w:val="TableParagraph"/>
              <w:spacing w:before="84" w:line="235" w:lineRule="auto"/>
              <w:ind w:left="170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Подготовка</w:t>
            </w:r>
            <w:r>
              <w:rPr>
                <w:spacing w:val="-1"/>
                <w:w w:val="110"/>
                <w:sz w:val="18"/>
              </w:rPr>
              <w:t xml:space="preserve"> </w:t>
            </w:r>
            <w:proofErr w:type="spellStart"/>
            <w:r>
              <w:rPr>
                <w:spacing w:val="-1"/>
                <w:w w:val="110"/>
                <w:sz w:val="18"/>
              </w:rPr>
              <w:t>мультимедийных</w:t>
            </w:r>
            <w:proofErr w:type="spellEnd"/>
            <w:r>
              <w:rPr>
                <w:spacing w:val="-1"/>
                <w:w w:val="110"/>
                <w:sz w:val="18"/>
              </w:rPr>
              <w:t xml:space="preserve"> презен</w:t>
            </w:r>
            <w:r>
              <w:rPr>
                <w:w w:val="110"/>
                <w:sz w:val="18"/>
              </w:rPr>
              <w:t>таций.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Слайд.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Добавление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слайд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изображений.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</w:t>
            </w:r>
            <w:proofErr w:type="gramStart"/>
            <w:r>
              <w:rPr>
                <w:w w:val="110"/>
                <w:sz w:val="18"/>
              </w:rPr>
              <w:t>е-</w:t>
            </w:r>
            <w:proofErr w:type="gramEnd"/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сколькими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слайдами.</w:t>
            </w:r>
          </w:p>
          <w:p w:rsidR="00D62B69" w:rsidRDefault="00D62B69" w:rsidP="00D62B69">
            <w:pPr>
              <w:pStyle w:val="TableParagraph"/>
              <w:spacing w:line="235" w:lineRule="auto"/>
              <w:ind w:left="170" w:right="391"/>
              <w:rPr>
                <w:sz w:val="18"/>
              </w:rPr>
            </w:pPr>
            <w:r>
              <w:rPr>
                <w:w w:val="110"/>
                <w:sz w:val="18"/>
              </w:rPr>
              <w:t>Добавление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слайд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аудиовизуал</w:t>
            </w:r>
            <w:proofErr w:type="gramStart"/>
            <w:r>
              <w:rPr>
                <w:w w:val="110"/>
                <w:sz w:val="18"/>
              </w:rPr>
              <w:t>ь</w:t>
            </w:r>
            <w:proofErr w:type="spellEnd"/>
            <w:r>
              <w:rPr>
                <w:w w:val="110"/>
                <w:sz w:val="18"/>
              </w:rPr>
              <w:t>-</w:t>
            </w:r>
            <w:proofErr w:type="gramEnd"/>
            <w:r>
              <w:rPr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ных</w:t>
            </w:r>
            <w:proofErr w:type="spellEnd"/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данных.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Анимация.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Гиперссылки.</w:t>
            </w:r>
          </w:p>
          <w:p w:rsidR="00D62B69" w:rsidRPr="00812E4D" w:rsidRDefault="00D62B69" w:rsidP="007A19F3">
            <w:pPr>
              <w:pStyle w:val="TableParagraph"/>
              <w:spacing w:line="202" w:lineRule="exact"/>
              <w:ind w:left="170"/>
              <w:rPr>
                <w:color w:val="000000"/>
                <w:sz w:val="18"/>
                <w:szCs w:val="18"/>
              </w:rPr>
            </w:pPr>
            <w:r>
              <w:rPr>
                <w:b/>
                <w:sz w:val="18"/>
              </w:rPr>
              <w:t>Практические</w:t>
            </w:r>
            <w:r>
              <w:rPr>
                <w:b/>
                <w:spacing w:val="78"/>
                <w:sz w:val="18"/>
              </w:rPr>
              <w:t xml:space="preserve"> </w:t>
            </w:r>
            <w:r>
              <w:rPr>
                <w:b/>
                <w:sz w:val="18"/>
              </w:rPr>
              <w:t>работы</w:t>
            </w:r>
            <w:proofErr w:type="gramStart"/>
            <w:r>
              <w:rPr>
                <w:w w:val="105"/>
                <w:sz w:val="18"/>
              </w:rPr>
              <w:t>1</w:t>
            </w:r>
            <w:proofErr w:type="gramEnd"/>
            <w:r>
              <w:rPr>
                <w:w w:val="105"/>
                <w:sz w:val="18"/>
              </w:rPr>
              <w:t>.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Создание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презентации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гипе</w:t>
            </w:r>
            <w:proofErr w:type="gramStart"/>
            <w:r>
              <w:rPr>
                <w:w w:val="105"/>
                <w:sz w:val="18"/>
              </w:rPr>
              <w:t>р</w:t>
            </w:r>
            <w:proofErr w:type="spellEnd"/>
            <w:r>
              <w:rPr>
                <w:w w:val="105"/>
                <w:sz w:val="18"/>
              </w:rPr>
              <w:t>-</w:t>
            </w:r>
            <w:proofErr w:type="gramEnd"/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ссылками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шаблонов</w:t>
            </w:r>
          </w:p>
        </w:tc>
        <w:tc>
          <w:tcPr>
            <w:tcW w:w="946" w:type="dxa"/>
          </w:tcPr>
          <w:p w:rsidR="00D62B69" w:rsidRDefault="00D62B69" w:rsidP="00451FA8">
            <w:pPr>
              <w:pStyle w:val="TableParagraph"/>
              <w:spacing w:before="1"/>
              <w:ind w:left="642" w:right="62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D62B69" w:rsidRPr="00812E4D" w:rsidTr="007A19F3">
        <w:trPr>
          <w:trHeight w:val="539"/>
        </w:trPr>
        <w:tc>
          <w:tcPr>
            <w:tcW w:w="1844" w:type="dxa"/>
          </w:tcPr>
          <w:p w:rsidR="00D62B69" w:rsidRDefault="00D62B69" w:rsidP="00D62B69">
            <w:pPr>
              <w:pStyle w:val="TableParagraph"/>
              <w:spacing w:before="80" w:line="208" w:lineRule="exact"/>
              <w:rPr>
                <w:w w:val="110"/>
                <w:sz w:val="18"/>
              </w:rPr>
            </w:pPr>
            <w:r>
              <w:rPr>
                <w:w w:val="105"/>
                <w:sz w:val="18"/>
              </w:rPr>
              <w:t>Резервное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время </w:t>
            </w:r>
            <w:r>
              <w:rPr>
                <w:spacing w:val="11"/>
                <w:w w:val="105"/>
                <w:sz w:val="18"/>
              </w:rPr>
              <w:t xml:space="preserve"> </w:t>
            </w:r>
          </w:p>
        </w:tc>
        <w:tc>
          <w:tcPr>
            <w:tcW w:w="6851" w:type="dxa"/>
          </w:tcPr>
          <w:p w:rsidR="00D62B69" w:rsidRPr="00812E4D" w:rsidRDefault="00D62B69" w:rsidP="00D62B69">
            <w:pPr>
              <w:tabs>
                <w:tab w:val="left" w:pos="180"/>
              </w:tabs>
              <w:spacing w:before="190" w:line="271" w:lineRule="auto"/>
              <w:ind w:right="432"/>
              <w:rPr>
                <w:color w:val="000000"/>
                <w:sz w:val="18"/>
                <w:szCs w:val="18"/>
              </w:rPr>
            </w:pPr>
          </w:p>
        </w:tc>
        <w:tc>
          <w:tcPr>
            <w:tcW w:w="946" w:type="dxa"/>
          </w:tcPr>
          <w:p w:rsidR="00D62B69" w:rsidRDefault="00D62B69" w:rsidP="00451FA8">
            <w:pPr>
              <w:pStyle w:val="TableParagraph"/>
              <w:spacing w:before="1"/>
              <w:ind w:left="642" w:right="62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</w:tbl>
    <w:p w:rsidR="00CC3EEB" w:rsidRDefault="00CC3EEB" w:rsidP="00CC3EEB">
      <w:pPr>
        <w:pStyle w:val="a5"/>
        <w:numPr>
          <w:ilvl w:val="0"/>
          <w:numId w:val="1"/>
        </w:numPr>
        <w:tabs>
          <w:tab w:val="left" w:pos="702"/>
        </w:tabs>
        <w:spacing w:after="49" w:line="273" w:lineRule="exact"/>
        <w:rPr>
          <w:sz w:val="18"/>
          <w:szCs w:val="18"/>
        </w:rPr>
      </w:pPr>
      <w:r w:rsidRPr="00812E4D">
        <w:rPr>
          <w:sz w:val="18"/>
          <w:szCs w:val="18"/>
        </w:rPr>
        <w:t>КЛАСС</w:t>
      </w:r>
    </w:p>
    <w:p w:rsidR="00B3282B" w:rsidRPr="00B3282B" w:rsidRDefault="00B3282B" w:rsidP="00B3282B">
      <w:pPr>
        <w:tabs>
          <w:tab w:val="left" w:pos="702"/>
        </w:tabs>
        <w:spacing w:after="49" w:line="273" w:lineRule="exact"/>
        <w:ind w:left="851"/>
        <w:rPr>
          <w:sz w:val="18"/>
          <w:szCs w:val="18"/>
        </w:rPr>
      </w:pPr>
      <w:r>
        <w:rPr>
          <w:w w:val="110"/>
        </w:rPr>
        <w:t>1</w:t>
      </w:r>
      <w:r>
        <w:rPr>
          <w:spacing w:val="43"/>
          <w:w w:val="110"/>
        </w:rPr>
        <w:t xml:space="preserve"> </w:t>
      </w:r>
      <w:r>
        <w:rPr>
          <w:w w:val="110"/>
        </w:rPr>
        <w:t>час</w:t>
      </w:r>
      <w:r>
        <w:rPr>
          <w:spacing w:val="43"/>
          <w:w w:val="110"/>
        </w:rPr>
        <w:t xml:space="preserve"> </w:t>
      </w:r>
      <w:r>
        <w:rPr>
          <w:w w:val="110"/>
        </w:rPr>
        <w:t>в</w:t>
      </w:r>
      <w:r>
        <w:rPr>
          <w:spacing w:val="43"/>
          <w:w w:val="110"/>
        </w:rPr>
        <w:t xml:space="preserve"> </w:t>
      </w:r>
      <w:r>
        <w:rPr>
          <w:w w:val="110"/>
        </w:rPr>
        <w:t>неделю,</w:t>
      </w:r>
      <w:r>
        <w:rPr>
          <w:spacing w:val="43"/>
          <w:w w:val="110"/>
        </w:rPr>
        <w:t xml:space="preserve"> </w:t>
      </w:r>
      <w:r>
        <w:rPr>
          <w:w w:val="110"/>
        </w:rPr>
        <w:t>всего</w:t>
      </w:r>
      <w:r>
        <w:rPr>
          <w:spacing w:val="43"/>
          <w:w w:val="110"/>
        </w:rPr>
        <w:t xml:space="preserve"> </w:t>
      </w:r>
      <w:r>
        <w:rPr>
          <w:w w:val="110"/>
        </w:rPr>
        <w:t>—</w:t>
      </w:r>
      <w:r>
        <w:rPr>
          <w:spacing w:val="43"/>
          <w:w w:val="110"/>
        </w:rPr>
        <w:t xml:space="preserve"> </w:t>
      </w:r>
      <w:r>
        <w:rPr>
          <w:w w:val="110"/>
        </w:rPr>
        <w:t>34</w:t>
      </w:r>
      <w:r>
        <w:rPr>
          <w:spacing w:val="43"/>
          <w:w w:val="110"/>
        </w:rPr>
        <w:t xml:space="preserve"> </w:t>
      </w:r>
      <w:r>
        <w:rPr>
          <w:w w:val="110"/>
        </w:rPr>
        <w:t>часа,</w:t>
      </w:r>
      <w:r>
        <w:rPr>
          <w:spacing w:val="43"/>
          <w:w w:val="110"/>
        </w:rPr>
        <w:t xml:space="preserve"> </w:t>
      </w:r>
      <w:r>
        <w:rPr>
          <w:w w:val="110"/>
        </w:rPr>
        <w:t>1</w:t>
      </w:r>
      <w:r>
        <w:rPr>
          <w:spacing w:val="43"/>
          <w:w w:val="110"/>
        </w:rPr>
        <w:t xml:space="preserve"> </w:t>
      </w:r>
      <w:r>
        <w:rPr>
          <w:w w:val="110"/>
        </w:rPr>
        <w:t>час</w:t>
      </w:r>
      <w:r>
        <w:rPr>
          <w:spacing w:val="43"/>
          <w:w w:val="110"/>
        </w:rPr>
        <w:t xml:space="preserve"> </w:t>
      </w:r>
      <w:r>
        <w:rPr>
          <w:w w:val="110"/>
        </w:rPr>
        <w:t>—</w:t>
      </w:r>
      <w:r>
        <w:rPr>
          <w:spacing w:val="43"/>
          <w:w w:val="110"/>
        </w:rPr>
        <w:t xml:space="preserve"> </w:t>
      </w:r>
      <w:r>
        <w:rPr>
          <w:w w:val="110"/>
        </w:rPr>
        <w:t>резервное</w:t>
      </w:r>
      <w:r>
        <w:rPr>
          <w:spacing w:val="44"/>
          <w:w w:val="110"/>
        </w:rPr>
        <w:t xml:space="preserve"> </w:t>
      </w:r>
      <w:r>
        <w:rPr>
          <w:w w:val="110"/>
        </w:rPr>
        <w:t>время.</w:t>
      </w:r>
      <w:r>
        <w:rPr>
          <w:w w:val="110"/>
        </w:rPr>
        <w:tab/>
      </w:r>
    </w:p>
    <w:tbl>
      <w:tblPr>
        <w:tblW w:w="0" w:type="auto"/>
        <w:tblInd w:w="2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844"/>
        <w:gridCol w:w="6142"/>
        <w:gridCol w:w="1655"/>
      </w:tblGrid>
      <w:tr w:rsidR="00CC3EEB" w:rsidRPr="00812E4D" w:rsidTr="00002D6A">
        <w:trPr>
          <w:trHeight w:val="1113"/>
        </w:trPr>
        <w:tc>
          <w:tcPr>
            <w:tcW w:w="1844" w:type="dxa"/>
          </w:tcPr>
          <w:p w:rsidR="00CC3EEB" w:rsidRPr="00812E4D" w:rsidRDefault="00CC3EEB" w:rsidP="00DE5A0F">
            <w:pPr>
              <w:pStyle w:val="TableParagraph"/>
              <w:spacing w:line="276" w:lineRule="auto"/>
              <w:ind w:left="509" w:right="414" w:hanging="145"/>
              <w:rPr>
                <w:sz w:val="18"/>
                <w:szCs w:val="18"/>
              </w:rPr>
            </w:pPr>
            <w:r w:rsidRPr="00812E4D">
              <w:rPr>
                <w:sz w:val="18"/>
                <w:szCs w:val="18"/>
              </w:rPr>
              <w:t>Название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раздела</w:t>
            </w:r>
          </w:p>
        </w:tc>
        <w:tc>
          <w:tcPr>
            <w:tcW w:w="6142" w:type="dxa"/>
          </w:tcPr>
          <w:p w:rsidR="00CC3EEB" w:rsidRPr="00812E4D" w:rsidRDefault="00CC3EEB" w:rsidP="00DE5A0F">
            <w:pPr>
              <w:pStyle w:val="TableParagraph"/>
              <w:spacing w:line="276" w:lineRule="auto"/>
              <w:ind w:left="355" w:right="350"/>
              <w:jc w:val="center"/>
              <w:rPr>
                <w:sz w:val="18"/>
                <w:szCs w:val="18"/>
              </w:rPr>
            </w:pPr>
            <w:r w:rsidRPr="00812E4D">
              <w:rPr>
                <w:color w:val="212121"/>
                <w:sz w:val="18"/>
                <w:szCs w:val="18"/>
              </w:rPr>
              <w:t>Краткая характеристика содержания учебного</w:t>
            </w:r>
            <w:r w:rsidRPr="00812E4D">
              <w:rPr>
                <w:color w:val="212121"/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color w:val="212121"/>
                <w:sz w:val="18"/>
                <w:szCs w:val="18"/>
              </w:rPr>
              <w:t>предмета, учебного</w:t>
            </w:r>
            <w:r w:rsidRPr="00812E4D">
              <w:rPr>
                <w:color w:val="212121"/>
                <w:spacing w:val="-5"/>
                <w:sz w:val="18"/>
                <w:szCs w:val="18"/>
              </w:rPr>
              <w:t xml:space="preserve"> </w:t>
            </w:r>
            <w:r w:rsidRPr="00812E4D">
              <w:rPr>
                <w:color w:val="212121"/>
                <w:sz w:val="18"/>
                <w:szCs w:val="18"/>
              </w:rPr>
              <w:t>курса</w:t>
            </w:r>
            <w:r w:rsidRPr="00812E4D">
              <w:rPr>
                <w:color w:val="212121"/>
                <w:spacing w:val="-6"/>
                <w:sz w:val="18"/>
                <w:szCs w:val="18"/>
              </w:rPr>
              <w:t xml:space="preserve"> </w:t>
            </w:r>
            <w:r w:rsidRPr="00812E4D">
              <w:rPr>
                <w:color w:val="212121"/>
                <w:sz w:val="18"/>
                <w:szCs w:val="18"/>
              </w:rPr>
              <w:t>(в</w:t>
            </w:r>
            <w:r w:rsidRPr="00812E4D">
              <w:rPr>
                <w:color w:val="212121"/>
                <w:spacing w:val="-6"/>
                <w:sz w:val="18"/>
                <w:szCs w:val="18"/>
              </w:rPr>
              <w:t xml:space="preserve"> </w:t>
            </w:r>
            <w:r w:rsidRPr="00812E4D">
              <w:rPr>
                <w:color w:val="212121"/>
                <w:sz w:val="18"/>
                <w:szCs w:val="18"/>
              </w:rPr>
              <w:t>том</w:t>
            </w:r>
            <w:r w:rsidRPr="00812E4D">
              <w:rPr>
                <w:color w:val="212121"/>
                <w:spacing w:val="-2"/>
                <w:sz w:val="18"/>
                <w:szCs w:val="18"/>
              </w:rPr>
              <w:t xml:space="preserve"> </w:t>
            </w:r>
            <w:r w:rsidRPr="00812E4D">
              <w:rPr>
                <w:color w:val="212121"/>
                <w:sz w:val="18"/>
                <w:szCs w:val="18"/>
              </w:rPr>
              <w:t>числе</w:t>
            </w:r>
            <w:r w:rsidRPr="00812E4D">
              <w:rPr>
                <w:color w:val="212121"/>
                <w:spacing w:val="-3"/>
                <w:sz w:val="18"/>
                <w:szCs w:val="18"/>
              </w:rPr>
              <w:t xml:space="preserve"> </w:t>
            </w:r>
            <w:r w:rsidRPr="00812E4D">
              <w:rPr>
                <w:color w:val="212121"/>
                <w:sz w:val="18"/>
                <w:szCs w:val="18"/>
              </w:rPr>
              <w:t>внеурочной</w:t>
            </w:r>
            <w:r w:rsidRPr="00812E4D">
              <w:rPr>
                <w:color w:val="212121"/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color w:val="212121"/>
                <w:sz w:val="18"/>
                <w:szCs w:val="18"/>
              </w:rPr>
              <w:t>деятельности),</w:t>
            </w:r>
            <w:r w:rsidRPr="00812E4D">
              <w:rPr>
                <w:color w:val="212121"/>
                <w:spacing w:val="3"/>
                <w:sz w:val="18"/>
                <w:szCs w:val="18"/>
              </w:rPr>
              <w:t xml:space="preserve"> </w:t>
            </w:r>
            <w:r w:rsidRPr="00812E4D">
              <w:rPr>
                <w:color w:val="212121"/>
                <w:sz w:val="18"/>
                <w:szCs w:val="18"/>
              </w:rPr>
              <w:t>учебного</w:t>
            </w:r>
            <w:r w:rsidRPr="00812E4D">
              <w:rPr>
                <w:color w:val="212121"/>
                <w:spacing w:val="-3"/>
                <w:sz w:val="18"/>
                <w:szCs w:val="18"/>
              </w:rPr>
              <w:t xml:space="preserve"> </w:t>
            </w:r>
            <w:r w:rsidRPr="00812E4D">
              <w:rPr>
                <w:color w:val="212121"/>
                <w:sz w:val="18"/>
                <w:szCs w:val="18"/>
              </w:rPr>
              <w:t>модуля</w:t>
            </w:r>
          </w:p>
        </w:tc>
        <w:tc>
          <w:tcPr>
            <w:tcW w:w="1655" w:type="dxa"/>
          </w:tcPr>
          <w:p w:rsidR="00CC3EEB" w:rsidRPr="00812E4D" w:rsidRDefault="00CC3EEB" w:rsidP="00DE5A0F">
            <w:pPr>
              <w:pStyle w:val="TableParagraph"/>
              <w:spacing w:line="276" w:lineRule="auto"/>
              <w:ind w:left="475" w:right="118" w:hanging="336"/>
              <w:rPr>
                <w:sz w:val="18"/>
                <w:szCs w:val="18"/>
              </w:rPr>
            </w:pPr>
            <w:r w:rsidRPr="00812E4D">
              <w:rPr>
                <w:spacing w:val="-1"/>
                <w:sz w:val="18"/>
                <w:szCs w:val="18"/>
              </w:rPr>
              <w:t>Количество</w:t>
            </w:r>
            <w:r w:rsidR="00002D6A" w:rsidRPr="00812E4D">
              <w:rPr>
                <w:spacing w:val="-1"/>
                <w:sz w:val="18"/>
                <w:szCs w:val="18"/>
              </w:rPr>
              <w:t xml:space="preserve">  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часов</w:t>
            </w:r>
          </w:p>
        </w:tc>
      </w:tr>
      <w:tr w:rsidR="00CC3EEB" w:rsidRPr="00812E4D" w:rsidTr="007A19F3">
        <w:trPr>
          <w:trHeight w:val="412"/>
        </w:trPr>
        <w:tc>
          <w:tcPr>
            <w:tcW w:w="1844" w:type="dxa"/>
          </w:tcPr>
          <w:p w:rsidR="00CC3EEB" w:rsidRPr="00812E4D" w:rsidRDefault="0007424C" w:rsidP="004476D9">
            <w:pPr>
              <w:pStyle w:val="TableParagraph"/>
              <w:spacing w:line="276" w:lineRule="auto"/>
              <w:ind w:right="369"/>
              <w:rPr>
                <w:sz w:val="18"/>
                <w:szCs w:val="18"/>
              </w:rPr>
            </w:pPr>
            <w:r>
              <w:rPr>
                <w:w w:val="110"/>
                <w:sz w:val="18"/>
              </w:rPr>
              <w:t>Системы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счисления</w:t>
            </w:r>
            <w:r>
              <w:rPr>
                <w:spacing w:val="40"/>
                <w:w w:val="110"/>
                <w:sz w:val="18"/>
              </w:rPr>
              <w:t xml:space="preserve"> </w:t>
            </w:r>
          </w:p>
        </w:tc>
        <w:tc>
          <w:tcPr>
            <w:tcW w:w="6142" w:type="dxa"/>
          </w:tcPr>
          <w:p w:rsidR="0007424C" w:rsidRDefault="0007424C" w:rsidP="0007424C">
            <w:pPr>
              <w:pStyle w:val="TableParagraph"/>
              <w:spacing w:before="85" w:line="228" w:lineRule="auto"/>
              <w:ind w:left="170" w:right="169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Непозиционные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позиционные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системы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счисления.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Алфавит.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Основание.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Развёрнутая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записи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числа.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0"/>
                <w:sz w:val="18"/>
              </w:rPr>
              <w:t>Пе</w:t>
            </w:r>
            <w:proofErr w:type="spellEnd"/>
            <w:r>
              <w:rPr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ревод</w:t>
            </w:r>
            <w:proofErr w:type="spellEnd"/>
            <w:proofErr w:type="gramEnd"/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 w:rsidR="004476D9">
              <w:rPr>
                <w:spacing w:val="1"/>
                <w:w w:val="110"/>
                <w:sz w:val="18"/>
              </w:rPr>
              <w:t>д</w:t>
            </w:r>
            <w:r>
              <w:rPr>
                <w:w w:val="110"/>
                <w:sz w:val="18"/>
              </w:rPr>
              <w:t>есятичную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систему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чисел,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записанных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системах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счисления.</w:t>
            </w:r>
          </w:p>
          <w:p w:rsidR="0007424C" w:rsidRDefault="0007424C" w:rsidP="0007424C">
            <w:pPr>
              <w:pStyle w:val="TableParagraph"/>
              <w:spacing w:line="228" w:lineRule="auto"/>
              <w:ind w:left="170" w:right="164"/>
              <w:rPr>
                <w:sz w:val="18"/>
              </w:rPr>
            </w:pPr>
            <w:r>
              <w:rPr>
                <w:w w:val="110"/>
                <w:sz w:val="18"/>
              </w:rPr>
              <w:t>Римская   система   счисления.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Двоичная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система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счисления.  Перевод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чисел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пределах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0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1024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двоичную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систему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счисления.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Восьмеричная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система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счисления.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Перевод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чисел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восьмеричной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системы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двоичную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десятичную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системы</w:t>
            </w:r>
          </w:p>
          <w:p w:rsidR="00CC3EEB" w:rsidRPr="00812E4D" w:rsidRDefault="0007424C" w:rsidP="004476D9">
            <w:pPr>
              <w:pStyle w:val="TableParagraph"/>
              <w:spacing w:line="228" w:lineRule="auto"/>
              <w:ind w:left="170" w:right="204"/>
              <w:rPr>
                <w:sz w:val="18"/>
                <w:szCs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обратно.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Шестнадцатеричная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</w:t>
            </w:r>
            <w:r w:rsidR="004476D9">
              <w:rPr>
                <w:w w:val="110"/>
                <w:sz w:val="18"/>
              </w:rPr>
              <w:t>е</w:t>
            </w:r>
            <w:r>
              <w:rPr>
                <w:w w:val="110"/>
                <w:sz w:val="18"/>
              </w:rPr>
              <w:t>ма</w:t>
            </w:r>
            <w:r w:rsidR="004476D9">
              <w:rPr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счисления.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Перевод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чисел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шестнадцатеричной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системы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двоич</w:t>
            </w:r>
            <w:r>
              <w:rPr>
                <w:w w:val="110"/>
                <w:sz w:val="18"/>
              </w:rPr>
              <w:t>ную,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восьмеричную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десятичную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proofErr w:type="gramStart"/>
            <w:r>
              <w:rPr>
                <w:w w:val="110"/>
                <w:sz w:val="18"/>
              </w:rPr>
              <w:t>си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стемы</w:t>
            </w:r>
            <w:proofErr w:type="spellEnd"/>
            <w:proofErr w:type="gramEnd"/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обратно</w:t>
            </w:r>
            <w:r w:rsidR="004476D9">
              <w:rPr>
                <w:w w:val="110"/>
                <w:sz w:val="18"/>
              </w:rPr>
              <w:t xml:space="preserve"> а</w:t>
            </w:r>
            <w:r>
              <w:rPr>
                <w:w w:val="105"/>
                <w:sz w:val="18"/>
              </w:rPr>
              <w:t>рифметические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операции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двоич</w:t>
            </w:r>
            <w:proofErr w:type="spellEnd"/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ной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системе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счисления</w:t>
            </w:r>
          </w:p>
        </w:tc>
        <w:tc>
          <w:tcPr>
            <w:tcW w:w="1655" w:type="dxa"/>
          </w:tcPr>
          <w:p w:rsidR="00CC3EEB" w:rsidRPr="00812E4D" w:rsidRDefault="0007424C" w:rsidP="00002D6A">
            <w:pPr>
              <w:pStyle w:val="TableParagraph"/>
              <w:spacing w:line="273" w:lineRule="exact"/>
              <w:ind w:left="642" w:right="62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CC3EEB" w:rsidRPr="00812E4D" w:rsidTr="00002D6A">
        <w:trPr>
          <w:trHeight w:val="1224"/>
        </w:trPr>
        <w:tc>
          <w:tcPr>
            <w:tcW w:w="1844" w:type="dxa"/>
          </w:tcPr>
          <w:p w:rsidR="00CC3EEB" w:rsidRPr="00812E4D" w:rsidRDefault="0007424C" w:rsidP="00DE5A0F">
            <w:pPr>
              <w:pStyle w:val="TableParagraph"/>
              <w:spacing w:before="3" w:line="237" w:lineRule="auto"/>
              <w:ind w:right="156"/>
              <w:rPr>
                <w:sz w:val="18"/>
                <w:szCs w:val="18"/>
              </w:rPr>
            </w:pPr>
            <w:r>
              <w:rPr>
                <w:w w:val="105"/>
                <w:sz w:val="18"/>
              </w:rPr>
              <w:lastRenderedPageBreak/>
              <w:t>Элементы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матем</w:t>
            </w:r>
            <w:proofErr w:type="gramStart"/>
            <w:r>
              <w:rPr>
                <w:w w:val="105"/>
                <w:sz w:val="18"/>
              </w:rPr>
              <w:t>а</w:t>
            </w:r>
            <w:proofErr w:type="spellEnd"/>
            <w:r>
              <w:rPr>
                <w:w w:val="105"/>
                <w:sz w:val="18"/>
              </w:rPr>
              <w:t>-</w:t>
            </w:r>
            <w:proofErr w:type="gramEnd"/>
            <w:r>
              <w:rPr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тической</w:t>
            </w:r>
            <w:proofErr w:type="spellEnd"/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логики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(6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часов)</w:t>
            </w:r>
          </w:p>
        </w:tc>
        <w:tc>
          <w:tcPr>
            <w:tcW w:w="6142" w:type="dxa"/>
          </w:tcPr>
          <w:p w:rsidR="0007424C" w:rsidRDefault="0007424C" w:rsidP="0007424C">
            <w:pPr>
              <w:pStyle w:val="TableParagraph"/>
              <w:spacing w:before="88" w:line="228" w:lineRule="auto"/>
              <w:ind w:left="170" w:right="161"/>
              <w:rPr>
                <w:sz w:val="18"/>
              </w:rPr>
            </w:pPr>
            <w:r>
              <w:rPr>
                <w:w w:val="110"/>
                <w:sz w:val="18"/>
              </w:rPr>
              <w:t>Логические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высказывания.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Логические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высказываний.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Элементарные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составные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высказывания.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Логические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операции: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«и»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(конъюнкция,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логическое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умножение),</w:t>
            </w:r>
          </w:p>
          <w:p w:rsidR="0007424C" w:rsidRDefault="0007424C" w:rsidP="0007424C">
            <w:pPr>
              <w:pStyle w:val="TableParagraph"/>
              <w:spacing w:line="228" w:lineRule="auto"/>
              <w:ind w:left="170" w:right="241"/>
              <w:rPr>
                <w:sz w:val="18"/>
              </w:rPr>
            </w:pPr>
            <w:r>
              <w:rPr>
                <w:w w:val="110"/>
                <w:sz w:val="18"/>
              </w:rPr>
              <w:t>«или»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(дизъюнкция,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логическое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сложение),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«не»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(логическое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отрицание).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Приоритет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логических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операций.</w:t>
            </w:r>
          </w:p>
          <w:p w:rsidR="0007424C" w:rsidRDefault="0007424C" w:rsidP="0007424C">
            <w:pPr>
              <w:pStyle w:val="TableParagraph"/>
              <w:spacing w:line="228" w:lineRule="auto"/>
              <w:ind w:left="170" w:right="202"/>
              <w:rPr>
                <w:sz w:val="18"/>
              </w:rPr>
            </w:pPr>
            <w:r>
              <w:rPr>
                <w:w w:val="110"/>
                <w:sz w:val="18"/>
              </w:rPr>
              <w:t>Определение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истинности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составного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высказывания,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если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известны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значения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истинности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входящих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него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элементарных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высказываний.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Логические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выражения.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Правила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записи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0"/>
                <w:sz w:val="18"/>
              </w:rPr>
              <w:t>ло</w:t>
            </w:r>
            <w:proofErr w:type="spellEnd"/>
            <w:r>
              <w:rPr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гических</w:t>
            </w:r>
            <w:proofErr w:type="spellEnd"/>
            <w:proofErr w:type="gramEnd"/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выражений.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Построение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таблиц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истинности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логических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выражений.</w:t>
            </w:r>
          </w:p>
          <w:p w:rsidR="00451FA8" w:rsidRPr="00812E4D" w:rsidRDefault="0007424C" w:rsidP="007A19F3">
            <w:pPr>
              <w:pStyle w:val="TableParagraph"/>
              <w:spacing w:line="193" w:lineRule="exact"/>
              <w:ind w:left="170"/>
              <w:rPr>
                <w:sz w:val="18"/>
                <w:szCs w:val="18"/>
              </w:rPr>
            </w:pPr>
            <w:r>
              <w:rPr>
                <w:w w:val="110"/>
                <w:sz w:val="18"/>
              </w:rPr>
              <w:t>Логические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элементы.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Знакомство</w:t>
            </w:r>
            <w:r w:rsidR="007A19F3">
              <w:rPr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логическими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основами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компьютера</w:t>
            </w:r>
          </w:p>
        </w:tc>
        <w:tc>
          <w:tcPr>
            <w:tcW w:w="1655" w:type="dxa"/>
          </w:tcPr>
          <w:p w:rsidR="00CC3EEB" w:rsidRPr="00812E4D" w:rsidRDefault="0007424C" w:rsidP="00451FA8">
            <w:pPr>
              <w:pStyle w:val="TableParagraph"/>
              <w:spacing w:before="1"/>
              <w:ind w:left="642" w:right="62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07424C" w:rsidRPr="00812E4D" w:rsidTr="00002D6A">
        <w:trPr>
          <w:trHeight w:val="1224"/>
        </w:trPr>
        <w:tc>
          <w:tcPr>
            <w:tcW w:w="1844" w:type="dxa"/>
          </w:tcPr>
          <w:p w:rsidR="0007424C" w:rsidRDefault="0007424C" w:rsidP="0007424C">
            <w:pPr>
              <w:pStyle w:val="TableParagraph"/>
              <w:spacing w:before="77" w:line="206" w:lineRule="exact"/>
              <w:rPr>
                <w:sz w:val="18"/>
              </w:rPr>
            </w:pPr>
            <w:r>
              <w:rPr>
                <w:w w:val="110"/>
                <w:sz w:val="18"/>
              </w:rPr>
              <w:t>Исполнители</w:t>
            </w:r>
          </w:p>
          <w:p w:rsidR="0007424C" w:rsidRDefault="0007424C" w:rsidP="0007424C">
            <w:pPr>
              <w:pStyle w:val="TableParagraph"/>
              <w:spacing w:before="3" w:line="228" w:lineRule="auto"/>
              <w:ind w:right="259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алгоритмы.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Алгоритм</w:t>
            </w:r>
            <w:proofErr w:type="gramStart"/>
            <w:r>
              <w:rPr>
                <w:w w:val="110"/>
                <w:sz w:val="18"/>
              </w:rPr>
              <w:t>и</w:t>
            </w:r>
            <w:proofErr w:type="spellEnd"/>
            <w:r>
              <w:rPr>
                <w:w w:val="110"/>
                <w:sz w:val="18"/>
              </w:rPr>
              <w:t>-</w:t>
            </w:r>
            <w:proofErr w:type="gramEnd"/>
            <w:r>
              <w:rPr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ческие</w:t>
            </w:r>
            <w:proofErr w:type="spellEnd"/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конструкции</w:t>
            </w:r>
          </w:p>
          <w:p w:rsidR="0007424C" w:rsidRDefault="0007424C" w:rsidP="0007424C">
            <w:pPr>
              <w:pStyle w:val="TableParagraph"/>
              <w:spacing w:before="3" w:line="237" w:lineRule="auto"/>
              <w:ind w:right="156"/>
              <w:rPr>
                <w:w w:val="105"/>
                <w:sz w:val="18"/>
              </w:rPr>
            </w:pPr>
            <w:r>
              <w:rPr>
                <w:w w:val="105"/>
                <w:sz w:val="18"/>
              </w:rPr>
              <w:t>(10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часов)</w:t>
            </w:r>
          </w:p>
        </w:tc>
        <w:tc>
          <w:tcPr>
            <w:tcW w:w="6142" w:type="dxa"/>
          </w:tcPr>
          <w:p w:rsidR="0007424C" w:rsidRDefault="0007424C" w:rsidP="0007424C">
            <w:pPr>
              <w:pStyle w:val="TableParagraph"/>
              <w:spacing w:before="85" w:line="228" w:lineRule="auto"/>
              <w:ind w:left="170" w:right="24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Понятие алгоритма. Исполнители алгоритмов. Алгоритм как план управления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исполнителем.</w:t>
            </w:r>
          </w:p>
          <w:p w:rsidR="0007424C" w:rsidRDefault="0007424C" w:rsidP="0007424C">
            <w:pPr>
              <w:pStyle w:val="TableParagraph"/>
              <w:spacing w:line="228" w:lineRule="auto"/>
              <w:ind w:left="170" w:right="281"/>
              <w:rPr>
                <w:sz w:val="18"/>
              </w:rPr>
            </w:pPr>
            <w:r>
              <w:rPr>
                <w:w w:val="110"/>
                <w:sz w:val="18"/>
              </w:rPr>
              <w:t>Свойства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алгоритма.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Способы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записи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алгоритма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(словесный,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блок-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схемы,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программа).</w:t>
            </w:r>
          </w:p>
          <w:p w:rsidR="0007424C" w:rsidRDefault="0007424C" w:rsidP="0007424C">
            <w:pPr>
              <w:pStyle w:val="TableParagraph"/>
              <w:spacing w:before="88" w:line="228" w:lineRule="auto"/>
              <w:rPr>
                <w:sz w:val="18"/>
              </w:rPr>
            </w:pPr>
            <w:r>
              <w:rPr>
                <w:w w:val="110"/>
                <w:sz w:val="18"/>
              </w:rPr>
              <w:t>Алгоритмические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конструкции.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proofErr w:type="gramStart"/>
            <w:r>
              <w:rPr>
                <w:w w:val="110"/>
                <w:sz w:val="18"/>
              </w:rPr>
              <w:t>Кон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струкция</w:t>
            </w:r>
            <w:proofErr w:type="spellEnd"/>
            <w:proofErr w:type="gramEnd"/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«следование».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Линейный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алгоритм.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Ограниченность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 xml:space="preserve">линейных </w:t>
            </w:r>
            <w:r>
              <w:rPr>
                <w:w w:val="105"/>
                <w:sz w:val="18"/>
              </w:rPr>
              <w:t>алгоритмов: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невозможность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предусмотреть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зависимость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последовательности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выполняемых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действий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исходных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данных.</w:t>
            </w:r>
          </w:p>
          <w:p w:rsidR="0007424C" w:rsidRDefault="0007424C" w:rsidP="004476D9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w w:val="110"/>
                <w:sz w:val="18"/>
              </w:rPr>
              <w:t>Конструкция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«ветвление»: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полная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неполная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формы.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невыполнение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условия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(истинность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ложность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высказывания).</w:t>
            </w:r>
          </w:p>
          <w:p w:rsidR="0007424C" w:rsidRDefault="0007424C" w:rsidP="0007424C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w w:val="110"/>
                <w:sz w:val="18"/>
              </w:rPr>
              <w:t>Простые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составные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условия.</w:t>
            </w:r>
          </w:p>
          <w:p w:rsidR="0007424C" w:rsidRDefault="0007424C" w:rsidP="0007424C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spacing w:val="-3"/>
                <w:w w:val="110"/>
                <w:sz w:val="18"/>
              </w:rPr>
              <w:t>Конструкция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«повторения»: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циклы</w:t>
            </w:r>
          </w:p>
          <w:p w:rsidR="0007424C" w:rsidRDefault="0007424C" w:rsidP="007A19F3">
            <w:pPr>
              <w:pStyle w:val="TableParagraph"/>
              <w:spacing w:before="3" w:line="228" w:lineRule="auto"/>
              <w:ind w:right="169"/>
              <w:rPr>
                <w:b/>
                <w:sz w:val="18"/>
              </w:rPr>
            </w:pPr>
            <w:r>
              <w:rPr>
                <w:spacing w:val="-2"/>
                <w:w w:val="110"/>
                <w:sz w:val="18"/>
              </w:rPr>
              <w:t>с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заданным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числом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повторений,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усло</w:t>
            </w:r>
            <w:r>
              <w:rPr>
                <w:spacing w:val="-2"/>
                <w:w w:val="110"/>
                <w:sz w:val="18"/>
              </w:rPr>
              <w:t>вием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выполнения,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с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переменной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цикла.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Разработка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для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формального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исполнителя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алгоритма,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приводящего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требуемому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результату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конкретных</w:t>
            </w:r>
            <w:r>
              <w:rPr>
                <w:spacing w:val="14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и</w:t>
            </w:r>
            <w:proofErr w:type="gramStart"/>
            <w:r>
              <w:rPr>
                <w:w w:val="110"/>
                <w:sz w:val="18"/>
              </w:rPr>
              <w:t>с</w:t>
            </w:r>
            <w:proofErr w:type="spellEnd"/>
            <w:r>
              <w:rPr>
                <w:w w:val="110"/>
                <w:sz w:val="18"/>
              </w:rPr>
              <w:t>-</w:t>
            </w:r>
            <w:proofErr w:type="gramEnd"/>
            <w:r>
              <w:rPr>
                <w:spacing w:val="-40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ходных</w:t>
            </w:r>
            <w:proofErr w:type="spellEnd"/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данных.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Разработка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несложных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алгоритмов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использованием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циклов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ветвлений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формальными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исполнителями,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такими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Черепашка,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Чертёжник.</w:t>
            </w:r>
            <w:r w:rsidR="004476D9">
              <w:rPr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Выполнение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алгоритмов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вручную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компьютере.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Синтаксические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логические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ошибки.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Отказы.</w:t>
            </w:r>
            <w:r>
              <w:rPr>
                <w:b/>
                <w:w w:val="105"/>
                <w:sz w:val="18"/>
              </w:rPr>
              <w:t xml:space="preserve"> Практические</w:t>
            </w:r>
            <w:r>
              <w:rPr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работы:</w:t>
            </w:r>
          </w:p>
          <w:p w:rsidR="0007424C" w:rsidRDefault="0007424C" w:rsidP="0007424C">
            <w:pPr>
              <w:pStyle w:val="TableParagraph"/>
              <w:numPr>
                <w:ilvl w:val="0"/>
                <w:numId w:val="7"/>
              </w:numPr>
              <w:tabs>
                <w:tab w:val="left" w:pos="432"/>
              </w:tabs>
              <w:spacing w:before="3" w:line="228" w:lineRule="auto"/>
              <w:ind w:right="491"/>
              <w:rPr>
                <w:sz w:val="18"/>
              </w:rPr>
            </w:pPr>
            <w:r>
              <w:rPr>
                <w:w w:val="105"/>
                <w:sz w:val="18"/>
              </w:rPr>
              <w:t>Создание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выполнение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>ком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пьютере</w:t>
            </w:r>
            <w:proofErr w:type="spellEnd"/>
            <w:proofErr w:type="gramEnd"/>
            <w:r>
              <w:rPr>
                <w:w w:val="105"/>
                <w:sz w:val="18"/>
              </w:rPr>
              <w:t xml:space="preserve"> 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несложных 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алгоритмов</w:t>
            </w:r>
          </w:p>
          <w:p w:rsidR="0007424C" w:rsidRDefault="0007424C" w:rsidP="0007424C">
            <w:pPr>
              <w:pStyle w:val="TableParagraph"/>
              <w:spacing w:line="228" w:lineRule="auto"/>
              <w:ind w:left="431" w:right="179"/>
              <w:rPr>
                <w:sz w:val="18"/>
              </w:rPr>
            </w:pPr>
            <w:r>
              <w:rPr>
                <w:w w:val="110"/>
                <w:sz w:val="18"/>
              </w:rPr>
              <w:t>с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использованием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циклов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ветвлений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исполнител</w:t>
            </w:r>
            <w:proofErr w:type="gramStart"/>
            <w:r>
              <w:rPr>
                <w:w w:val="110"/>
                <w:sz w:val="18"/>
              </w:rPr>
              <w:t>я-</w:t>
            </w:r>
            <w:proofErr w:type="gramEnd"/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такими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Робот,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Черепашка,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Чертёжник.</w:t>
            </w:r>
          </w:p>
          <w:p w:rsidR="0007424C" w:rsidRDefault="0007424C" w:rsidP="0007424C">
            <w:pPr>
              <w:pStyle w:val="TableParagraph"/>
              <w:numPr>
                <w:ilvl w:val="0"/>
                <w:numId w:val="7"/>
              </w:numPr>
              <w:tabs>
                <w:tab w:val="left" w:pos="432"/>
              </w:tabs>
              <w:spacing w:line="228" w:lineRule="auto"/>
              <w:ind w:right="360"/>
              <w:rPr>
                <w:sz w:val="18"/>
              </w:rPr>
            </w:pPr>
            <w:r>
              <w:rPr>
                <w:w w:val="105"/>
                <w:sz w:val="18"/>
              </w:rPr>
              <w:t>Преобразование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алгоритма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од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ной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формы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записи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>другую</w:t>
            </w:r>
            <w:proofErr w:type="gramEnd"/>
            <w:r>
              <w:rPr>
                <w:w w:val="105"/>
                <w:sz w:val="18"/>
              </w:rPr>
              <w:t>.</w:t>
            </w:r>
          </w:p>
          <w:p w:rsidR="0007424C" w:rsidRPr="00812E4D" w:rsidRDefault="0007424C" w:rsidP="004476D9">
            <w:pPr>
              <w:pStyle w:val="TableParagraph"/>
              <w:numPr>
                <w:ilvl w:val="0"/>
                <w:numId w:val="7"/>
              </w:numPr>
              <w:tabs>
                <w:tab w:val="left" w:pos="432"/>
              </w:tabs>
              <w:spacing w:line="228" w:lineRule="auto"/>
              <w:ind w:right="176"/>
              <w:rPr>
                <w:color w:val="000000"/>
                <w:sz w:val="18"/>
                <w:szCs w:val="18"/>
              </w:rPr>
            </w:pPr>
            <w:r>
              <w:rPr>
                <w:w w:val="110"/>
                <w:sz w:val="18"/>
              </w:rPr>
              <w:t>Разработка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формального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</w:t>
            </w:r>
            <w:r>
              <w:rPr>
                <w:spacing w:val="-1"/>
                <w:w w:val="110"/>
                <w:sz w:val="18"/>
              </w:rPr>
              <w:t>полнителя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алгоритма,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приводящего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требуемому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конкретных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исходных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данных</w:t>
            </w:r>
            <w:proofErr w:type="gramStart"/>
            <w:r>
              <w:rPr>
                <w:w w:val="110"/>
                <w:sz w:val="18"/>
              </w:rPr>
              <w:t>.«</w:t>
            </w:r>
            <w:proofErr w:type="gramEnd"/>
            <w:r>
              <w:rPr>
                <w:w w:val="110"/>
                <w:sz w:val="18"/>
              </w:rPr>
              <w:t>Ручное»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исполнение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готовых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алгоритмов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конкретных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исходных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данных</w:t>
            </w:r>
          </w:p>
        </w:tc>
        <w:tc>
          <w:tcPr>
            <w:tcW w:w="1655" w:type="dxa"/>
          </w:tcPr>
          <w:p w:rsidR="0007424C" w:rsidRDefault="0007424C" w:rsidP="00451FA8">
            <w:pPr>
              <w:pStyle w:val="TableParagraph"/>
              <w:spacing w:before="1"/>
              <w:ind w:left="642" w:right="62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07424C" w:rsidRPr="00812E4D" w:rsidTr="00002D6A">
        <w:trPr>
          <w:trHeight w:val="1224"/>
        </w:trPr>
        <w:tc>
          <w:tcPr>
            <w:tcW w:w="1844" w:type="dxa"/>
          </w:tcPr>
          <w:p w:rsidR="0007424C" w:rsidRDefault="0007424C" w:rsidP="0007424C">
            <w:pPr>
              <w:pStyle w:val="TableParagraph"/>
              <w:spacing w:before="3" w:line="237" w:lineRule="auto"/>
              <w:ind w:right="156"/>
              <w:rPr>
                <w:w w:val="105"/>
                <w:sz w:val="18"/>
              </w:rPr>
            </w:pPr>
            <w:r>
              <w:rPr>
                <w:w w:val="110"/>
                <w:sz w:val="18"/>
              </w:rPr>
              <w:t>Язык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программ</w:t>
            </w:r>
            <w:proofErr w:type="gramStart"/>
            <w:r>
              <w:rPr>
                <w:w w:val="110"/>
                <w:sz w:val="18"/>
              </w:rPr>
              <w:t>и</w:t>
            </w:r>
            <w:proofErr w:type="spellEnd"/>
            <w:r>
              <w:rPr>
                <w:w w:val="110"/>
                <w:sz w:val="18"/>
              </w:rPr>
              <w:t>-</w:t>
            </w:r>
            <w:proofErr w:type="gramEnd"/>
            <w:r>
              <w:rPr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рования</w:t>
            </w:r>
            <w:proofErr w:type="spellEnd"/>
            <w:r>
              <w:rPr>
                <w:w w:val="110"/>
                <w:sz w:val="18"/>
              </w:rPr>
              <w:t>)</w:t>
            </w:r>
          </w:p>
        </w:tc>
        <w:tc>
          <w:tcPr>
            <w:tcW w:w="6142" w:type="dxa"/>
          </w:tcPr>
          <w:p w:rsidR="0007424C" w:rsidRDefault="0007424C" w:rsidP="0007424C">
            <w:pPr>
              <w:pStyle w:val="TableParagraph"/>
              <w:spacing w:before="88" w:line="228" w:lineRule="auto"/>
              <w:ind w:left="170" w:right="204"/>
              <w:rPr>
                <w:sz w:val="18"/>
              </w:rPr>
            </w:pPr>
            <w:r>
              <w:rPr>
                <w:w w:val="115"/>
                <w:sz w:val="18"/>
              </w:rPr>
              <w:t>Язык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программирования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</w:t>
            </w:r>
            <w:proofErr w:type="spellStart"/>
            <w:r>
              <w:rPr>
                <w:w w:val="115"/>
                <w:sz w:val="18"/>
              </w:rPr>
              <w:t>Python</w:t>
            </w:r>
            <w:proofErr w:type="spellEnd"/>
            <w:r>
              <w:rPr>
                <w:w w:val="115"/>
                <w:sz w:val="18"/>
              </w:rPr>
              <w:t>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C++,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Паскаль,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proofErr w:type="spellStart"/>
            <w:r>
              <w:rPr>
                <w:w w:val="115"/>
                <w:sz w:val="18"/>
              </w:rPr>
              <w:t>Java</w:t>
            </w:r>
            <w:proofErr w:type="spellEnd"/>
            <w:r>
              <w:rPr>
                <w:w w:val="115"/>
                <w:sz w:val="18"/>
              </w:rPr>
              <w:t>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C#,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Школьный</w:t>
            </w:r>
            <w:r>
              <w:rPr>
                <w:spacing w:val="-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Алгоритмический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Язык).</w:t>
            </w:r>
          </w:p>
          <w:p w:rsidR="0007424C" w:rsidRDefault="0007424C" w:rsidP="0007424C">
            <w:pPr>
              <w:pStyle w:val="TableParagraph"/>
              <w:spacing w:line="228" w:lineRule="auto"/>
              <w:ind w:left="170" w:right="169"/>
              <w:rPr>
                <w:sz w:val="18"/>
              </w:rPr>
            </w:pPr>
            <w:r>
              <w:rPr>
                <w:w w:val="105"/>
                <w:sz w:val="18"/>
              </w:rPr>
              <w:t>Система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программирования: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редактор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текста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транслятор,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отла</w:t>
            </w:r>
            <w:proofErr w:type="gramStart"/>
            <w:r>
              <w:rPr>
                <w:w w:val="110"/>
                <w:sz w:val="18"/>
              </w:rPr>
              <w:t>д</w:t>
            </w:r>
            <w:proofErr w:type="spellEnd"/>
            <w:r>
              <w:rPr>
                <w:w w:val="110"/>
                <w:sz w:val="18"/>
              </w:rPr>
              <w:t>-</w:t>
            </w:r>
            <w:proofErr w:type="gramEnd"/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чик.</w:t>
            </w:r>
          </w:p>
          <w:p w:rsidR="0007424C" w:rsidRDefault="0007424C" w:rsidP="0007424C">
            <w:pPr>
              <w:pStyle w:val="TableParagraph"/>
              <w:spacing w:line="228" w:lineRule="auto"/>
              <w:ind w:left="170" w:right="341"/>
              <w:rPr>
                <w:sz w:val="18"/>
              </w:rPr>
            </w:pPr>
            <w:r>
              <w:rPr>
                <w:w w:val="110"/>
                <w:sz w:val="18"/>
              </w:rPr>
              <w:t>Переменная: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тип,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имя,</w:t>
            </w:r>
            <w:r>
              <w:rPr>
                <w:spacing w:val="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значение.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Целые,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вещественные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символьные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переменные.</w:t>
            </w:r>
          </w:p>
          <w:p w:rsidR="004476D9" w:rsidRDefault="0007424C" w:rsidP="0007424C">
            <w:pPr>
              <w:pStyle w:val="TableParagraph"/>
              <w:spacing w:line="194" w:lineRule="exact"/>
              <w:rPr>
                <w:w w:val="105"/>
                <w:sz w:val="18"/>
              </w:rPr>
            </w:pPr>
            <w:r>
              <w:rPr>
                <w:w w:val="105"/>
                <w:sz w:val="18"/>
              </w:rPr>
              <w:t>Оператор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присваивания.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Арифметические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выражения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порядок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вычисления.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Операции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>с</w:t>
            </w:r>
            <w:proofErr w:type="gramEnd"/>
          </w:p>
          <w:p w:rsidR="0007424C" w:rsidRDefault="0007424C" w:rsidP="0007424C">
            <w:pPr>
              <w:pStyle w:val="TableParagraph"/>
              <w:spacing w:line="194" w:lineRule="exact"/>
              <w:rPr>
                <w:b/>
                <w:sz w:val="18"/>
              </w:rPr>
            </w:pP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b/>
                <w:sz w:val="18"/>
              </w:rPr>
              <w:t>Практические</w:t>
            </w:r>
            <w:r>
              <w:rPr>
                <w:b/>
                <w:spacing w:val="78"/>
                <w:sz w:val="18"/>
              </w:rPr>
              <w:t xml:space="preserve"> </w:t>
            </w:r>
            <w:r>
              <w:rPr>
                <w:b/>
                <w:sz w:val="18"/>
              </w:rPr>
              <w:t>работы</w:t>
            </w:r>
          </w:p>
          <w:p w:rsidR="0007424C" w:rsidRDefault="0007424C" w:rsidP="0007424C">
            <w:pPr>
              <w:pStyle w:val="TableParagraph"/>
              <w:numPr>
                <w:ilvl w:val="0"/>
                <w:numId w:val="8"/>
              </w:numPr>
              <w:tabs>
                <w:tab w:val="left" w:pos="430"/>
              </w:tabs>
              <w:spacing w:before="3" w:line="228" w:lineRule="auto"/>
              <w:ind w:right="181"/>
              <w:rPr>
                <w:sz w:val="18"/>
              </w:rPr>
            </w:pPr>
            <w:r>
              <w:rPr>
                <w:w w:val="110"/>
                <w:sz w:val="18"/>
              </w:rPr>
              <w:t>Программирование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линейных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алг</w:t>
            </w:r>
            <w:proofErr w:type="gramStart"/>
            <w:r>
              <w:rPr>
                <w:w w:val="110"/>
                <w:sz w:val="18"/>
              </w:rPr>
              <w:t>о</w:t>
            </w:r>
            <w:proofErr w:type="spellEnd"/>
            <w:r>
              <w:rPr>
                <w:w w:val="110"/>
                <w:sz w:val="18"/>
              </w:rPr>
              <w:t>-</w:t>
            </w:r>
            <w:proofErr w:type="gramEnd"/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ритмов,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предполагающих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вычисле</w:t>
            </w:r>
            <w:proofErr w:type="spellEnd"/>
            <w:r>
              <w:rPr>
                <w:w w:val="110"/>
                <w:sz w:val="18"/>
              </w:rPr>
              <w:t>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ние</w:t>
            </w:r>
            <w:proofErr w:type="spellEnd"/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арифметических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логических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выражений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изучаемом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языке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программирования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(одном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пе</w:t>
            </w:r>
            <w:proofErr w:type="spellEnd"/>
            <w:r>
              <w:rPr>
                <w:w w:val="110"/>
                <w:sz w:val="18"/>
              </w:rPr>
              <w:t>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речня</w:t>
            </w:r>
            <w:proofErr w:type="spellEnd"/>
            <w:r>
              <w:rPr>
                <w:w w:val="110"/>
                <w:sz w:val="18"/>
              </w:rPr>
              <w:t xml:space="preserve">:    </w:t>
            </w:r>
            <w:proofErr w:type="spellStart"/>
            <w:r>
              <w:rPr>
                <w:w w:val="110"/>
                <w:sz w:val="18"/>
              </w:rPr>
              <w:t>Python</w:t>
            </w:r>
            <w:proofErr w:type="spellEnd"/>
            <w:r>
              <w:rPr>
                <w:w w:val="110"/>
                <w:sz w:val="18"/>
              </w:rPr>
              <w:t>,    C++,    Паскаль,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Java</w:t>
            </w:r>
            <w:proofErr w:type="spellEnd"/>
            <w:r>
              <w:rPr>
                <w:w w:val="110"/>
                <w:sz w:val="18"/>
              </w:rPr>
              <w:t>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C#,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Школьный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Алгоритмич</w:t>
            </w:r>
            <w:proofErr w:type="gramStart"/>
            <w:r>
              <w:rPr>
                <w:w w:val="110"/>
                <w:sz w:val="18"/>
              </w:rPr>
              <w:t>е</w:t>
            </w:r>
            <w:proofErr w:type="spellEnd"/>
            <w:r>
              <w:rPr>
                <w:w w:val="110"/>
                <w:sz w:val="18"/>
              </w:rPr>
              <w:t>-</w:t>
            </w:r>
            <w:proofErr w:type="gramEnd"/>
            <w:r>
              <w:rPr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ский</w:t>
            </w:r>
            <w:proofErr w:type="spellEnd"/>
            <w:r>
              <w:rPr>
                <w:spacing w:val="4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Язык).</w:t>
            </w:r>
          </w:p>
          <w:p w:rsidR="0007424C" w:rsidRPr="00812E4D" w:rsidRDefault="0007424C" w:rsidP="004476D9">
            <w:pPr>
              <w:pStyle w:val="TableParagraph"/>
              <w:numPr>
                <w:ilvl w:val="0"/>
                <w:numId w:val="8"/>
              </w:numPr>
              <w:tabs>
                <w:tab w:val="left" w:pos="430"/>
              </w:tabs>
              <w:spacing w:line="228" w:lineRule="auto"/>
              <w:ind w:right="239"/>
              <w:rPr>
                <w:color w:val="000000"/>
                <w:sz w:val="18"/>
                <w:szCs w:val="18"/>
              </w:rPr>
            </w:pPr>
            <w:r>
              <w:rPr>
                <w:w w:val="105"/>
                <w:sz w:val="18"/>
              </w:rPr>
              <w:t>Разработка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программ,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содержащих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оператор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(операторы)   ветвления,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изучаемом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языке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программирования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приведённого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выше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п</w:t>
            </w:r>
            <w:proofErr w:type="gramStart"/>
            <w:r>
              <w:rPr>
                <w:w w:val="105"/>
                <w:sz w:val="18"/>
              </w:rPr>
              <w:t>е</w:t>
            </w:r>
            <w:proofErr w:type="spellEnd"/>
            <w:r>
              <w:rPr>
                <w:w w:val="105"/>
                <w:sz w:val="18"/>
              </w:rPr>
              <w:t>-</w:t>
            </w:r>
            <w:proofErr w:type="gramEnd"/>
            <w:r>
              <w:rPr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речня.</w:t>
            </w:r>
            <w:r>
              <w:rPr>
                <w:w w:val="110"/>
                <w:sz w:val="18"/>
              </w:rPr>
              <w:t>азработка</w:t>
            </w:r>
            <w:proofErr w:type="spellEnd"/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содержащих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оператор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(операторы)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цикла,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изучаемом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языке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программирова</w:t>
            </w:r>
            <w:proofErr w:type="spellEnd"/>
            <w:r>
              <w:rPr>
                <w:w w:val="110"/>
                <w:sz w:val="18"/>
              </w:rPr>
              <w:t>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ния</w:t>
            </w:r>
            <w:proofErr w:type="spellEnd"/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приведённого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выше</w:t>
            </w:r>
            <w:r>
              <w:rPr>
                <w:spacing w:val="1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перечня</w:t>
            </w:r>
            <w:r>
              <w:rPr>
                <w:w w:val="105"/>
                <w:sz w:val="18"/>
              </w:rPr>
              <w:t>целыми</w:t>
            </w:r>
            <w:proofErr w:type="spellEnd"/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числами: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целочисленное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деление,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остаток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деления.</w:t>
            </w:r>
          </w:p>
        </w:tc>
        <w:tc>
          <w:tcPr>
            <w:tcW w:w="1655" w:type="dxa"/>
          </w:tcPr>
          <w:p w:rsidR="0007424C" w:rsidRDefault="0007424C" w:rsidP="00451FA8">
            <w:pPr>
              <w:pStyle w:val="TableParagraph"/>
              <w:spacing w:before="1"/>
              <w:ind w:left="642" w:right="62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07424C" w:rsidRPr="00812E4D" w:rsidTr="007A19F3">
        <w:trPr>
          <w:trHeight w:val="880"/>
        </w:trPr>
        <w:tc>
          <w:tcPr>
            <w:tcW w:w="1844" w:type="dxa"/>
          </w:tcPr>
          <w:p w:rsidR="0007424C" w:rsidRDefault="0007424C" w:rsidP="0007424C">
            <w:pPr>
              <w:pStyle w:val="TableParagraph"/>
              <w:spacing w:before="3" w:line="237" w:lineRule="auto"/>
              <w:ind w:right="156"/>
              <w:rPr>
                <w:w w:val="110"/>
                <w:sz w:val="18"/>
              </w:rPr>
            </w:pPr>
            <w:r>
              <w:rPr>
                <w:w w:val="105"/>
                <w:sz w:val="18"/>
              </w:rPr>
              <w:t>Анализ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алгори</w:t>
            </w:r>
            <w:proofErr w:type="gramStart"/>
            <w:r>
              <w:rPr>
                <w:w w:val="105"/>
                <w:sz w:val="18"/>
              </w:rPr>
              <w:t>т</w:t>
            </w:r>
            <w:proofErr w:type="spellEnd"/>
            <w:r>
              <w:rPr>
                <w:w w:val="105"/>
                <w:sz w:val="18"/>
              </w:rPr>
              <w:t>-</w:t>
            </w:r>
            <w:proofErr w:type="gramEnd"/>
            <w:r>
              <w:rPr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мов</w:t>
            </w:r>
            <w:proofErr w:type="spellEnd"/>
            <w:r>
              <w:rPr>
                <w:spacing w:val="4"/>
                <w:w w:val="105"/>
                <w:sz w:val="18"/>
              </w:rPr>
              <w:t xml:space="preserve"> </w:t>
            </w:r>
          </w:p>
        </w:tc>
        <w:tc>
          <w:tcPr>
            <w:tcW w:w="6142" w:type="dxa"/>
          </w:tcPr>
          <w:p w:rsidR="0007424C" w:rsidRDefault="0007424C" w:rsidP="004476D9">
            <w:pPr>
              <w:pStyle w:val="TableParagraph"/>
              <w:spacing w:before="88" w:line="228" w:lineRule="auto"/>
              <w:ind w:left="170" w:right="204"/>
              <w:rPr>
                <w:w w:val="115"/>
                <w:sz w:val="18"/>
              </w:rPr>
            </w:pPr>
            <w:r>
              <w:rPr>
                <w:w w:val="105"/>
                <w:sz w:val="18"/>
              </w:rPr>
              <w:t>Определение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возможных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работы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алгоритма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данном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множестве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входных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данных;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определение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возможных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входных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данных,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приводящих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данному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результату</w:t>
            </w:r>
          </w:p>
        </w:tc>
        <w:tc>
          <w:tcPr>
            <w:tcW w:w="1655" w:type="dxa"/>
          </w:tcPr>
          <w:p w:rsidR="0007424C" w:rsidRDefault="0007424C" w:rsidP="00451FA8">
            <w:pPr>
              <w:pStyle w:val="TableParagraph"/>
              <w:spacing w:before="1"/>
              <w:ind w:left="642" w:right="62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07424C" w:rsidRPr="00812E4D" w:rsidTr="007A19F3">
        <w:trPr>
          <w:trHeight w:val="429"/>
        </w:trPr>
        <w:tc>
          <w:tcPr>
            <w:tcW w:w="1844" w:type="dxa"/>
          </w:tcPr>
          <w:p w:rsidR="0007424C" w:rsidRDefault="0007424C" w:rsidP="0007424C">
            <w:pPr>
              <w:pStyle w:val="TableParagraph"/>
              <w:spacing w:before="3" w:line="237" w:lineRule="auto"/>
              <w:ind w:right="156"/>
              <w:rPr>
                <w:w w:val="105"/>
                <w:sz w:val="18"/>
              </w:rPr>
            </w:pPr>
          </w:p>
        </w:tc>
        <w:tc>
          <w:tcPr>
            <w:tcW w:w="6142" w:type="dxa"/>
          </w:tcPr>
          <w:p w:rsidR="0007424C" w:rsidRDefault="0007424C" w:rsidP="0007424C">
            <w:pPr>
              <w:pStyle w:val="TableParagraph"/>
              <w:spacing w:before="88" w:line="228" w:lineRule="auto"/>
              <w:ind w:left="170" w:right="204"/>
              <w:rPr>
                <w:w w:val="105"/>
                <w:sz w:val="18"/>
              </w:rPr>
            </w:pPr>
            <w:r>
              <w:rPr>
                <w:w w:val="105"/>
                <w:sz w:val="18"/>
              </w:rPr>
              <w:t>Резервное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время 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(1 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час)</w:t>
            </w:r>
          </w:p>
        </w:tc>
        <w:tc>
          <w:tcPr>
            <w:tcW w:w="1655" w:type="dxa"/>
          </w:tcPr>
          <w:p w:rsidR="0007424C" w:rsidRDefault="0007424C" w:rsidP="00451FA8">
            <w:pPr>
              <w:pStyle w:val="TableParagraph"/>
              <w:spacing w:before="1"/>
              <w:ind w:left="642" w:right="627"/>
              <w:jc w:val="center"/>
              <w:rPr>
                <w:sz w:val="18"/>
                <w:szCs w:val="18"/>
              </w:rPr>
            </w:pPr>
          </w:p>
        </w:tc>
      </w:tr>
    </w:tbl>
    <w:p w:rsidR="00CC3EEB" w:rsidRDefault="00D62B47" w:rsidP="00CC3EEB">
      <w:pPr>
        <w:pStyle w:val="a5"/>
        <w:numPr>
          <w:ilvl w:val="0"/>
          <w:numId w:val="1"/>
        </w:numPr>
        <w:tabs>
          <w:tab w:val="left" w:pos="702"/>
        </w:tabs>
        <w:spacing w:after="49" w:line="273" w:lineRule="exact"/>
        <w:rPr>
          <w:sz w:val="18"/>
          <w:szCs w:val="18"/>
        </w:rPr>
      </w:pPr>
      <w:r>
        <w:rPr>
          <w:sz w:val="18"/>
          <w:szCs w:val="18"/>
        </w:rPr>
        <w:pict>
          <v:rect id="_x0000_s1027" style="position:absolute;left:0;text-align:left;margin-left:364.45pt;margin-top:765.3pt;width:6.2pt;height:.7pt;z-index:-251655168;mso-position-horizontal-relative:page;mso-position-vertical-relative:page" fillcolor="black" stroked="f">
            <w10:wrap anchorx="page" anchory="page"/>
          </v:rect>
        </w:pict>
      </w:r>
      <w:r>
        <w:rPr>
          <w:sz w:val="18"/>
          <w:szCs w:val="18"/>
        </w:rPr>
        <w:pict>
          <v:rect id="_x0000_s1028" style="position:absolute;left:0;text-align:left;margin-left:430pt;margin-top:759.55pt;width:6.7pt;height:.7pt;z-index:-251654144;mso-position-horizontal-relative:page;mso-position-vertical-relative:page" fillcolor="black" stroked="f">
            <w10:wrap anchorx="page" anchory="page"/>
          </v:rect>
        </w:pict>
      </w:r>
      <w:r w:rsidR="00CC3EEB" w:rsidRPr="00812E4D">
        <w:rPr>
          <w:sz w:val="18"/>
          <w:szCs w:val="18"/>
        </w:rPr>
        <w:t>КЛАСС</w:t>
      </w:r>
    </w:p>
    <w:p w:rsidR="0007424C" w:rsidRDefault="00D62B47" w:rsidP="0007424C">
      <w:pPr>
        <w:pStyle w:val="Heading2"/>
        <w:tabs>
          <w:tab w:val="left" w:pos="335"/>
        </w:tabs>
        <w:spacing w:before="72"/>
        <w:ind w:left="710" w:firstLine="0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8.4pt;margin-top:35.85pt;width:13.5pt;height:11.75pt;z-index:251664384;mso-position-horizontal-relative:page;mso-position-vertical-relative:page" filled="f" stroked="f">
            <v:textbox style="layout-flow:vertical" inset="0,0,0,0">
              <w:txbxContent>
                <w:p w:rsidR="00DE5A0F" w:rsidRDefault="00DE5A0F" w:rsidP="0007424C">
                  <w:pPr>
                    <w:spacing w:before="23"/>
                    <w:ind w:left="20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44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left:0;text-align:left;margin-left:28.45pt;margin-top:235.2pt;width:13.25pt;height:120.15pt;z-index:251665408;mso-position-horizontal-relative:page;mso-position-vertical-relative:page" filled="f" stroked="f">
            <v:textbox style="layout-flow:vertical" inset="0,0,0,0">
              <w:txbxContent>
                <w:p w:rsidR="00DE5A0F" w:rsidRDefault="00DE5A0F" w:rsidP="0007424C">
                  <w:pPr>
                    <w:spacing w:before="19"/>
                    <w:ind w:left="20"/>
                    <w:rPr>
                      <w:rFonts w:ascii="Tahoma" w:hAnsi="Tahoma"/>
                      <w:sz w:val="18"/>
                    </w:rPr>
                  </w:pPr>
                  <w:r>
                    <w:rPr>
                      <w:rFonts w:ascii="Tahoma" w:hAnsi="Tahoma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ahoma" w:hAnsi="Tahoma"/>
                      <w:spacing w:val="8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ahoma" w:hAnsi="Tahoma"/>
                      <w:w w:val="90"/>
                      <w:sz w:val="18"/>
                    </w:rPr>
                    <w:t>рабочая</w:t>
                  </w:r>
                  <w:r>
                    <w:rPr>
                      <w:rFonts w:ascii="Tahoma" w:hAnsi="Tahoma"/>
                      <w:spacing w:val="9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ahoma" w:hAnsi="Tahoma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bookmarkStart w:id="0" w:name="_TOC_250000"/>
      <w:bookmarkEnd w:id="0"/>
    </w:p>
    <w:p w:rsidR="0007424C" w:rsidRDefault="0007424C" w:rsidP="0007424C">
      <w:pPr>
        <w:pStyle w:val="a3"/>
        <w:spacing w:before="118"/>
        <w:ind w:left="340"/>
      </w:pPr>
      <w:r>
        <w:rPr>
          <w:w w:val="110"/>
        </w:rPr>
        <w:lastRenderedPageBreak/>
        <w:t>1</w:t>
      </w:r>
      <w:r>
        <w:rPr>
          <w:spacing w:val="43"/>
          <w:w w:val="110"/>
        </w:rPr>
        <w:t xml:space="preserve"> </w:t>
      </w:r>
      <w:r>
        <w:rPr>
          <w:w w:val="110"/>
        </w:rPr>
        <w:t>час</w:t>
      </w:r>
      <w:r>
        <w:rPr>
          <w:spacing w:val="43"/>
          <w:w w:val="110"/>
        </w:rPr>
        <w:t xml:space="preserve"> </w:t>
      </w:r>
      <w:r>
        <w:rPr>
          <w:w w:val="110"/>
        </w:rPr>
        <w:t>в</w:t>
      </w:r>
      <w:r>
        <w:rPr>
          <w:spacing w:val="43"/>
          <w:w w:val="110"/>
        </w:rPr>
        <w:t xml:space="preserve"> </w:t>
      </w:r>
      <w:r>
        <w:rPr>
          <w:w w:val="110"/>
        </w:rPr>
        <w:t>неделю,</w:t>
      </w:r>
      <w:r>
        <w:rPr>
          <w:spacing w:val="43"/>
          <w:w w:val="110"/>
        </w:rPr>
        <w:t xml:space="preserve"> </w:t>
      </w:r>
      <w:r>
        <w:rPr>
          <w:w w:val="110"/>
        </w:rPr>
        <w:t>всего</w:t>
      </w:r>
      <w:r>
        <w:rPr>
          <w:spacing w:val="43"/>
          <w:w w:val="110"/>
        </w:rPr>
        <w:t xml:space="preserve"> </w:t>
      </w:r>
      <w:r>
        <w:rPr>
          <w:w w:val="110"/>
        </w:rPr>
        <w:t>—</w:t>
      </w:r>
      <w:r>
        <w:rPr>
          <w:spacing w:val="43"/>
          <w:w w:val="110"/>
        </w:rPr>
        <w:t xml:space="preserve"> </w:t>
      </w:r>
      <w:r>
        <w:rPr>
          <w:w w:val="110"/>
        </w:rPr>
        <w:t>34</w:t>
      </w:r>
      <w:r>
        <w:rPr>
          <w:spacing w:val="43"/>
          <w:w w:val="110"/>
        </w:rPr>
        <w:t xml:space="preserve"> </w:t>
      </w:r>
      <w:r>
        <w:rPr>
          <w:w w:val="110"/>
        </w:rPr>
        <w:t>часа,</w:t>
      </w:r>
      <w:r>
        <w:rPr>
          <w:spacing w:val="43"/>
          <w:w w:val="110"/>
        </w:rPr>
        <w:t xml:space="preserve"> </w:t>
      </w:r>
      <w:r>
        <w:rPr>
          <w:w w:val="110"/>
        </w:rPr>
        <w:t>1</w:t>
      </w:r>
      <w:r>
        <w:rPr>
          <w:spacing w:val="43"/>
          <w:w w:val="110"/>
        </w:rPr>
        <w:t xml:space="preserve"> </w:t>
      </w:r>
      <w:r>
        <w:rPr>
          <w:w w:val="110"/>
        </w:rPr>
        <w:t>час</w:t>
      </w:r>
      <w:r>
        <w:rPr>
          <w:spacing w:val="43"/>
          <w:w w:val="110"/>
        </w:rPr>
        <w:t xml:space="preserve"> </w:t>
      </w:r>
      <w:r>
        <w:rPr>
          <w:w w:val="110"/>
        </w:rPr>
        <w:t>—</w:t>
      </w:r>
      <w:r>
        <w:rPr>
          <w:spacing w:val="43"/>
          <w:w w:val="110"/>
        </w:rPr>
        <w:t xml:space="preserve"> </w:t>
      </w:r>
      <w:r>
        <w:rPr>
          <w:w w:val="110"/>
        </w:rPr>
        <w:t>резервное</w:t>
      </w:r>
      <w:r>
        <w:rPr>
          <w:spacing w:val="44"/>
          <w:w w:val="110"/>
        </w:rPr>
        <w:t xml:space="preserve"> </w:t>
      </w:r>
      <w:r>
        <w:rPr>
          <w:w w:val="110"/>
        </w:rPr>
        <w:t>время.</w:t>
      </w:r>
    </w:p>
    <w:p w:rsidR="0007424C" w:rsidRPr="0007424C" w:rsidRDefault="0007424C" w:rsidP="0007424C">
      <w:pPr>
        <w:tabs>
          <w:tab w:val="left" w:pos="702"/>
        </w:tabs>
        <w:spacing w:after="49" w:line="273" w:lineRule="exact"/>
        <w:ind w:left="710"/>
        <w:rPr>
          <w:sz w:val="18"/>
          <w:szCs w:val="18"/>
        </w:rPr>
      </w:pPr>
    </w:p>
    <w:tbl>
      <w:tblPr>
        <w:tblW w:w="0" w:type="auto"/>
        <w:tblInd w:w="2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844"/>
        <w:gridCol w:w="6228"/>
        <w:gridCol w:w="9"/>
        <w:gridCol w:w="1549"/>
        <w:gridCol w:w="14"/>
      </w:tblGrid>
      <w:tr w:rsidR="00CC3EEB" w:rsidRPr="00812E4D" w:rsidTr="00002D6A">
        <w:trPr>
          <w:gridAfter w:val="1"/>
          <w:wAfter w:w="14" w:type="dxa"/>
          <w:trHeight w:val="1120"/>
        </w:trPr>
        <w:tc>
          <w:tcPr>
            <w:tcW w:w="1844" w:type="dxa"/>
          </w:tcPr>
          <w:p w:rsidR="00CC3EEB" w:rsidRPr="00812E4D" w:rsidRDefault="00CC3EEB" w:rsidP="00DE5A0F">
            <w:pPr>
              <w:pStyle w:val="TableParagraph"/>
              <w:spacing w:line="276" w:lineRule="auto"/>
              <w:ind w:left="509" w:right="414" w:hanging="145"/>
              <w:rPr>
                <w:sz w:val="18"/>
                <w:szCs w:val="18"/>
              </w:rPr>
            </w:pPr>
            <w:r w:rsidRPr="00812E4D">
              <w:rPr>
                <w:sz w:val="18"/>
                <w:szCs w:val="18"/>
              </w:rPr>
              <w:t>Название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раздела</w:t>
            </w:r>
          </w:p>
        </w:tc>
        <w:tc>
          <w:tcPr>
            <w:tcW w:w="6228" w:type="dxa"/>
          </w:tcPr>
          <w:p w:rsidR="00CC3EEB" w:rsidRPr="00812E4D" w:rsidRDefault="00CC3EEB" w:rsidP="00DE5A0F">
            <w:pPr>
              <w:pStyle w:val="TableParagraph"/>
              <w:spacing w:line="278" w:lineRule="auto"/>
              <w:ind w:left="355" w:right="345" w:hanging="5"/>
              <w:jc w:val="center"/>
              <w:rPr>
                <w:sz w:val="18"/>
                <w:szCs w:val="18"/>
              </w:rPr>
            </w:pPr>
            <w:r w:rsidRPr="00812E4D">
              <w:rPr>
                <w:color w:val="212121"/>
                <w:sz w:val="18"/>
                <w:szCs w:val="18"/>
              </w:rPr>
              <w:t>Краткая характеристика содержания учебного</w:t>
            </w:r>
            <w:r w:rsidRPr="00812E4D">
              <w:rPr>
                <w:color w:val="212121"/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color w:val="212121"/>
                <w:sz w:val="18"/>
                <w:szCs w:val="18"/>
              </w:rPr>
              <w:t>предмета, учебного</w:t>
            </w:r>
            <w:r w:rsidRPr="00812E4D">
              <w:rPr>
                <w:color w:val="212121"/>
                <w:spacing w:val="-5"/>
                <w:sz w:val="18"/>
                <w:szCs w:val="18"/>
              </w:rPr>
              <w:t xml:space="preserve"> </w:t>
            </w:r>
            <w:r w:rsidRPr="00812E4D">
              <w:rPr>
                <w:color w:val="212121"/>
                <w:sz w:val="18"/>
                <w:szCs w:val="18"/>
              </w:rPr>
              <w:t>курса</w:t>
            </w:r>
            <w:r w:rsidRPr="00812E4D">
              <w:rPr>
                <w:color w:val="212121"/>
                <w:spacing w:val="-6"/>
                <w:sz w:val="18"/>
                <w:szCs w:val="18"/>
              </w:rPr>
              <w:t xml:space="preserve"> </w:t>
            </w:r>
            <w:r w:rsidRPr="00812E4D">
              <w:rPr>
                <w:color w:val="212121"/>
                <w:sz w:val="18"/>
                <w:szCs w:val="18"/>
              </w:rPr>
              <w:t>(в</w:t>
            </w:r>
            <w:r w:rsidRPr="00812E4D">
              <w:rPr>
                <w:color w:val="212121"/>
                <w:spacing w:val="-6"/>
                <w:sz w:val="18"/>
                <w:szCs w:val="18"/>
              </w:rPr>
              <w:t xml:space="preserve"> </w:t>
            </w:r>
            <w:r w:rsidRPr="00812E4D">
              <w:rPr>
                <w:color w:val="212121"/>
                <w:sz w:val="18"/>
                <w:szCs w:val="18"/>
              </w:rPr>
              <w:t>том</w:t>
            </w:r>
            <w:r w:rsidRPr="00812E4D">
              <w:rPr>
                <w:color w:val="212121"/>
                <w:spacing w:val="-2"/>
                <w:sz w:val="18"/>
                <w:szCs w:val="18"/>
              </w:rPr>
              <w:t xml:space="preserve"> </w:t>
            </w:r>
            <w:r w:rsidRPr="00812E4D">
              <w:rPr>
                <w:color w:val="212121"/>
                <w:sz w:val="18"/>
                <w:szCs w:val="18"/>
              </w:rPr>
              <w:t>числе</w:t>
            </w:r>
            <w:r w:rsidRPr="00812E4D">
              <w:rPr>
                <w:color w:val="212121"/>
                <w:spacing w:val="2"/>
                <w:sz w:val="18"/>
                <w:szCs w:val="18"/>
              </w:rPr>
              <w:t xml:space="preserve"> </w:t>
            </w:r>
            <w:r w:rsidRPr="00812E4D">
              <w:rPr>
                <w:color w:val="212121"/>
                <w:sz w:val="18"/>
                <w:szCs w:val="18"/>
              </w:rPr>
              <w:t>внеурочной</w:t>
            </w:r>
            <w:r w:rsidRPr="00812E4D">
              <w:rPr>
                <w:color w:val="212121"/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color w:val="212121"/>
                <w:sz w:val="18"/>
                <w:szCs w:val="18"/>
              </w:rPr>
              <w:t>деятельности),</w:t>
            </w:r>
            <w:r w:rsidRPr="00812E4D">
              <w:rPr>
                <w:color w:val="212121"/>
                <w:spacing w:val="3"/>
                <w:sz w:val="18"/>
                <w:szCs w:val="18"/>
              </w:rPr>
              <w:t xml:space="preserve"> </w:t>
            </w:r>
            <w:r w:rsidRPr="00812E4D">
              <w:rPr>
                <w:color w:val="212121"/>
                <w:sz w:val="18"/>
                <w:szCs w:val="18"/>
              </w:rPr>
              <w:t>учебного</w:t>
            </w:r>
            <w:r w:rsidRPr="00812E4D">
              <w:rPr>
                <w:color w:val="212121"/>
                <w:spacing w:val="-3"/>
                <w:sz w:val="18"/>
                <w:szCs w:val="18"/>
              </w:rPr>
              <w:t xml:space="preserve"> </w:t>
            </w:r>
            <w:r w:rsidRPr="00812E4D">
              <w:rPr>
                <w:color w:val="212121"/>
                <w:sz w:val="18"/>
                <w:szCs w:val="18"/>
              </w:rPr>
              <w:t>модуля</w:t>
            </w:r>
          </w:p>
        </w:tc>
        <w:tc>
          <w:tcPr>
            <w:tcW w:w="1558" w:type="dxa"/>
            <w:gridSpan w:val="2"/>
          </w:tcPr>
          <w:p w:rsidR="00CC3EEB" w:rsidRPr="00812E4D" w:rsidRDefault="00CC3EEB" w:rsidP="00DE5A0F">
            <w:pPr>
              <w:pStyle w:val="TableParagraph"/>
              <w:spacing w:line="276" w:lineRule="auto"/>
              <w:ind w:left="475" w:right="118" w:hanging="336"/>
              <w:rPr>
                <w:sz w:val="18"/>
                <w:szCs w:val="18"/>
              </w:rPr>
            </w:pPr>
            <w:r w:rsidRPr="00812E4D">
              <w:rPr>
                <w:spacing w:val="-1"/>
                <w:sz w:val="18"/>
                <w:szCs w:val="18"/>
              </w:rPr>
              <w:t>Количество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часов</w:t>
            </w:r>
          </w:p>
        </w:tc>
      </w:tr>
      <w:tr w:rsidR="00CC3EEB" w:rsidRPr="00812E4D" w:rsidTr="00002D6A">
        <w:trPr>
          <w:gridAfter w:val="1"/>
          <w:wAfter w:w="14" w:type="dxa"/>
          <w:trHeight w:val="898"/>
        </w:trPr>
        <w:tc>
          <w:tcPr>
            <w:tcW w:w="1844" w:type="dxa"/>
          </w:tcPr>
          <w:p w:rsidR="00CC3EEB" w:rsidRPr="00812E4D" w:rsidRDefault="00B3282B" w:rsidP="00DE5A0F">
            <w:pPr>
              <w:pStyle w:val="TableParagraph"/>
              <w:spacing w:line="242" w:lineRule="auto"/>
              <w:ind w:right="369"/>
              <w:rPr>
                <w:sz w:val="18"/>
                <w:szCs w:val="18"/>
              </w:rPr>
            </w:pPr>
            <w:r>
              <w:rPr>
                <w:w w:val="105"/>
                <w:sz w:val="18"/>
              </w:rPr>
              <w:t>Глобальная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сеть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Интернет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стратегии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безопасного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поведения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ней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(3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6228" w:type="dxa"/>
          </w:tcPr>
          <w:p w:rsidR="00B3282B" w:rsidRDefault="00B3282B" w:rsidP="00B3282B">
            <w:pPr>
              <w:pStyle w:val="TableParagraph"/>
              <w:spacing w:before="85" w:line="228" w:lineRule="auto"/>
              <w:ind w:left="169" w:right="160"/>
              <w:rPr>
                <w:sz w:val="18"/>
              </w:rPr>
            </w:pPr>
            <w:r>
              <w:rPr>
                <w:w w:val="105"/>
                <w:sz w:val="18"/>
              </w:rPr>
              <w:t>Глобальная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сеть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Интернет.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IP-адреса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узлов.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Сетевое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хранение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данных.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Методы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индивидуального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коллективн</w:t>
            </w:r>
            <w:proofErr w:type="gramStart"/>
            <w:r>
              <w:rPr>
                <w:w w:val="105"/>
                <w:sz w:val="18"/>
              </w:rPr>
              <w:t>о-</w:t>
            </w:r>
            <w:proofErr w:type="gramEnd"/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размещения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новой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информации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сети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Интернет.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Большие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</w:t>
            </w:r>
            <w:proofErr w:type="gramStart"/>
            <w:r>
              <w:rPr>
                <w:w w:val="105"/>
                <w:sz w:val="18"/>
              </w:rPr>
              <w:t>интернет-данные</w:t>
            </w:r>
            <w:proofErr w:type="gramEnd"/>
            <w:r>
              <w:rPr>
                <w:w w:val="105"/>
                <w:sz w:val="18"/>
              </w:rPr>
              <w:t>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частности,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данные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социальных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сетей).</w:t>
            </w:r>
          </w:p>
          <w:p w:rsidR="00B3282B" w:rsidRDefault="00B3282B" w:rsidP="00B3282B">
            <w:pPr>
              <w:pStyle w:val="TableParagraph"/>
              <w:spacing w:line="228" w:lineRule="auto"/>
              <w:ind w:left="169" w:right="173"/>
              <w:rPr>
                <w:sz w:val="18"/>
              </w:rPr>
            </w:pPr>
            <w:r>
              <w:rPr>
                <w:w w:val="105"/>
                <w:sz w:val="18"/>
              </w:rPr>
              <w:t>Понятие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информационной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безопасности.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Угрозы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информационной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безопасности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работе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глобальной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сети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методы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противодействия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им.  Прав</w:t>
            </w:r>
            <w:r w:rsidR="004476D9">
              <w:rPr>
                <w:w w:val="105"/>
                <w:sz w:val="18"/>
              </w:rPr>
              <w:t>и</w:t>
            </w:r>
            <w:r>
              <w:rPr>
                <w:w w:val="105"/>
                <w:sz w:val="18"/>
              </w:rPr>
              <w:t>ла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безопасной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аутентификации. 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Защита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личной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Интернет.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Безопасные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стратегии</w:t>
            </w:r>
            <w:r>
              <w:rPr>
                <w:spacing w:val="3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поведения</w:t>
            </w:r>
          </w:p>
          <w:p w:rsidR="00B3282B" w:rsidRDefault="00B3282B" w:rsidP="00B3282B">
            <w:pPr>
              <w:pStyle w:val="TableParagraph"/>
              <w:spacing w:before="58" w:line="206" w:lineRule="exact"/>
              <w:ind w:left="169"/>
              <w:rPr>
                <w:b/>
                <w:sz w:val="18"/>
              </w:rPr>
            </w:pP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Интернет.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Предупреждение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3"/>
                <w:w w:val="110"/>
                <w:sz w:val="18"/>
              </w:rPr>
              <w:t>вовлечения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в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деструктивные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и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spacing w:val="-2"/>
                <w:w w:val="110"/>
                <w:sz w:val="18"/>
              </w:rPr>
              <w:t>крими</w:t>
            </w:r>
            <w:r>
              <w:rPr>
                <w:spacing w:val="-1"/>
                <w:w w:val="110"/>
                <w:sz w:val="18"/>
              </w:rPr>
              <w:t>нальные</w:t>
            </w:r>
            <w:r>
              <w:rPr>
                <w:spacing w:val="9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формы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сетевой</w:t>
            </w:r>
            <w:r>
              <w:rPr>
                <w:spacing w:val="10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активности</w:t>
            </w:r>
            <w:r>
              <w:rPr>
                <w:w w:val="110"/>
                <w:sz w:val="18"/>
              </w:rPr>
              <w:t xml:space="preserve"> (</w:t>
            </w:r>
            <w:proofErr w:type="spellStart"/>
            <w:r>
              <w:rPr>
                <w:w w:val="110"/>
                <w:sz w:val="18"/>
              </w:rPr>
              <w:t>кибербуллинг</w:t>
            </w:r>
            <w:proofErr w:type="spellEnd"/>
            <w:r>
              <w:rPr>
                <w:w w:val="110"/>
                <w:sz w:val="18"/>
              </w:rPr>
              <w:t>,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фишинг</w:t>
            </w:r>
            <w:proofErr w:type="spellEnd"/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др.).</w:t>
            </w:r>
            <w:r>
              <w:rPr>
                <w:b/>
                <w:sz w:val="18"/>
              </w:rPr>
              <w:t xml:space="preserve"> Практические</w:t>
            </w:r>
            <w:r>
              <w:rPr>
                <w:b/>
                <w:spacing w:val="78"/>
                <w:sz w:val="18"/>
              </w:rPr>
              <w:t xml:space="preserve"> </w:t>
            </w:r>
            <w:r>
              <w:rPr>
                <w:b/>
                <w:sz w:val="18"/>
              </w:rPr>
              <w:t>работы</w:t>
            </w:r>
          </w:p>
          <w:p w:rsidR="00B3282B" w:rsidRDefault="00B3282B" w:rsidP="00B3282B">
            <w:pPr>
              <w:pStyle w:val="TableParagraph"/>
              <w:numPr>
                <w:ilvl w:val="0"/>
                <w:numId w:val="10"/>
              </w:numPr>
              <w:tabs>
                <w:tab w:val="left" w:pos="432"/>
              </w:tabs>
              <w:spacing w:before="3" w:line="228" w:lineRule="auto"/>
              <w:ind w:right="182"/>
              <w:rPr>
                <w:sz w:val="18"/>
              </w:rPr>
            </w:pPr>
            <w:r>
              <w:rPr>
                <w:w w:val="105"/>
                <w:sz w:val="18"/>
              </w:rPr>
              <w:t>Создание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комплексных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информационных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объектов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виде 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вебстраниц</w:t>
            </w:r>
            <w:proofErr w:type="spellEnd"/>
            <w:r>
              <w:rPr>
                <w:w w:val="105"/>
                <w:sz w:val="18"/>
              </w:rPr>
              <w:t>,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включающих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графические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объекты,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использованием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конструкторов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(шаблонов).</w:t>
            </w:r>
          </w:p>
          <w:p w:rsidR="00CC3EEB" w:rsidRPr="00812E4D" w:rsidRDefault="00B3282B" w:rsidP="004476D9">
            <w:pPr>
              <w:pStyle w:val="TableParagraph"/>
              <w:spacing w:before="4" w:line="261" w:lineRule="exact"/>
              <w:rPr>
                <w:sz w:val="18"/>
                <w:szCs w:val="18"/>
              </w:rPr>
            </w:pPr>
            <w:r>
              <w:rPr>
                <w:w w:val="110"/>
                <w:sz w:val="18"/>
              </w:rPr>
              <w:t>Знакомство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механизмами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обеспечения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приватности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безопасной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работы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ресурсами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сети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Интернет,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методами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аутентификации,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применяемыми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сервисах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госуслуг</w:t>
            </w:r>
            <w:proofErr w:type="spellEnd"/>
          </w:p>
        </w:tc>
        <w:tc>
          <w:tcPr>
            <w:tcW w:w="1558" w:type="dxa"/>
            <w:gridSpan w:val="2"/>
          </w:tcPr>
          <w:p w:rsidR="00CC3EEB" w:rsidRPr="00812E4D" w:rsidRDefault="00B3282B" w:rsidP="00DE5A0F">
            <w:pPr>
              <w:pStyle w:val="TableParagraph"/>
              <w:spacing w:line="273" w:lineRule="exact"/>
              <w:ind w:left="642" w:right="62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CC3EEB" w:rsidRPr="00812E4D" w:rsidTr="00002D6A">
        <w:trPr>
          <w:gridAfter w:val="1"/>
          <w:wAfter w:w="14" w:type="dxa"/>
          <w:trHeight w:val="2113"/>
        </w:trPr>
        <w:tc>
          <w:tcPr>
            <w:tcW w:w="1844" w:type="dxa"/>
          </w:tcPr>
          <w:p w:rsidR="00CC3EEB" w:rsidRPr="00812E4D" w:rsidRDefault="00451FA8" w:rsidP="00B3282B">
            <w:pPr>
              <w:pStyle w:val="TableParagraph"/>
              <w:spacing w:before="3" w:line="237" w:lineRule="auto"/>
              <w:ind w:right="295"/>
              <w:rPr>
                <w:sz w:val="18"/>
                <w:szCs w:val="18"/>
              </w:rPr>
            </w:pPr>
            <w:r w:rsidRPr="00812E4D">
              <w:rPr>
                <w:color w:val="000000"/>
                <w:w w:val="97"/>
                <w:sz w:val="18"/>
                <w:szCs w:val="18"/>
              </w:rPr>
              <w:t xml:space="preserve"> </w:t>
            </w:r>
            <w:r w:rsidR="00B3282B">
              <w:rPr>
                <w:w w:val="105"/>
                <w:sz w:val="18"/>
              </w:rPr>
              <w:t>Работа</w:t>
            </w:r>
            <w:r w:rsidR="00B3282B">
              <w:rPr>
                <w:spacing w:val="1"/>
                <w:w w:val="105"/>
                <w:sz w:val="18"/>
              </w:rPr>
              <w:t xml:space="preserve"> </w:t>
            </w:r>
            <w:r w:rsidR="00B3282B">
              <w:rPr>
                <w:w w:val="105"/>
                <w:sz w:val="18"/>
              </w:rPr>
              <w:t>в</w:t>
            </w:r>
            <w:r w:rsidR="00B3282B">
              <w:rPr>
                <w:spacing w:val="1"/>
                <w:w w:val="105"/>
                <w:sz w:val="18"/>
              </w:rPr>
              <w:t xml:space="preserve"> </w:t>
            </w:r>
            <w:proofErr w:type="spellStart"/>
            <w:r w:rsidR="00B3282B">
              <w:rPr>
                <w:w w:val="105"/>
                <w:sz w:val="18"/>
              </w:rPr>
              <w:t>инфо</w:t>
            </w:r>
            <w:proofErr w:type="gramStart"/>
            <w:r w:rsidR="00B3282B">
              <w:rPr>
                <w:w w:val="105"/>
                <w:sz w:val="18"/>
              </w:rPr>
              <w:t>р</w:t>
            </w:r>
            <w:proofErr w:type="spellEnd"/>
            <w:r w:rsidR="00B3282B">
              <w:rPr>
                <w:w w:val="105"/>
                <w:sz w:val="18"/>
              </w:rPr>
              <w:t>-</w:t>
            </w:r>
            <w:proofErr w:type="gramEnd"/>
            <w:r w:rsidR="00B3282B">
              <w:rPr>
                <w:spacing w:val="1"/>
                <w:w w:val="105"/>
                <w:sz w:val="18"/>
              </w:rPr>
              <w:t xml:space="preserve"> </w:t>
            </w:r>
            <w:proofErr w:type="spellStart"/>
            <w:r w:rsidR="00B3282B">
              <w:rPr>
                <w:w w:val="105"/>
                <w:sz w:val="18"/>
              </w:rPr>
              <w:t>мационном</w:t>
            </w:r>
            <w:proofErr w:type="spellEnd"/>
            <w:r w:rsidR="00B3282B">
              <w:rPr>
                <w:spacing w:val="1"/>
                <w:w w:val="105"/>
                <w:sz w:val="18"/>
              </w:rPr>
              <w:t xml:space="preserve"> </w:t>
            </w:r>
            <w:r w:rsidR="00B3282B">
              <w:rPr>
                <w:w w:val="105"/>
                <w:sz w:val="18"/>
              </w:rPr>
              <w:t>пространстве</w:t>
            </w:r>
            <w:r w:rsidR="00B3282B">
              <w:rPr>
                <w:spacing w:val="1"/>
                <w:w w:val="105"/>
                <w:sz w:val="18"/>
              </w:rPr>
              <w:t xml:space="preserve"> </w:t>
            </w:r>
            <w:r w:rsidR="00B3282B">
              <w:rPr>
                <w:w w:val="105"/>
                <w:sz w:val="18"/>
              </w:rPr>
              <w:t>(3</w:t>
            </w:r>
            <w:r w:rsidR="00B3282B">
              <w:rPr>
                <w:spacing w:val="4"/>
                <w:w w:val="105"/>
                <w:sz w:val="18"/>
              </w:rPr>
              <w:t xml:space="preserve"> </w:t>
            </w:r>
            <w:r w:rsidR="00B3282B">
              <w:rPr>
                <w:w w:val="105"/>
                <w:sz w:val="18"/>
              </w:rPr>
              <w:t>часа)</w:t>
            </w:r>
          </w:p>
        </w:tc>
        <w:tc>
          <w:tcPr>
            <w:tcW w:w="6228" w:type="dxa"/>
          </w:tcPr>
          <w:p w:rsidR="00920998" w:rsidRDefault="00920998" w:rsidP="00920998">
            <w:pPr>
              <w:pStyle w:val="TableParagraph"/>
              <w:spacing w:before="65" w:line="228" w:lineRule="auto"/>
              <w:ind w:left="169" w:right="260"/>
              <w:rPr>
                <w:sz w:val="18"/>
              </w:rPr>
            </w:pPr>
            <w:r>
              <w:rPr>
                <w:w w:val="110"/>
                <w:sz w:val="18"/>
              </w:rPr>
              <w:t>Виды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деятельности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сети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Интернет.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Интернет-сервисы</w:t>
            </w:r>
            <w:proofErr w:type="spellEnd"/>
            <w:r>
              <w:rPr>
                <w:w w:val="110"/>
                <w:sz w:val="18"/>
              </w:rPr>
              <w:t>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коммуникационые</w:t>
            </w:r>
            <w:proofErr w:type="spellEnd"/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сервисы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(почтовая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служба,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видеоконференц-связь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т.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п.);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справочные  службы  (карты,  расписания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т.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п.),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поисковые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службы,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службы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обновления</w:t>
            </w:r>
            <w:r>
              <w:rPr>
                <w:w w:val="110"/>
                <w:sz w:val="18"/>
              </w:rPr>
              <w:t xml:space="preserve"> программного </w:t>
            </w:r>
            <w:proofErr w:type="spellStart"/>
            <w:r>
              <w:rPr>
                <w:w w:val="110"/>
                <w:sz w:val="18"/>
              </w:rPr>
              <w:t>обеспеч</w:t>
            </w:r>
            <w:proofErr w:type="gramStart"/>
            <w:r>
              <w:rPr>
                <w:w w:val="110"/>
                <w:sz w:val="18"/>
              </w:rPr>
              <w:t>е</w:t>
            </w:r>
            <w:proofErr w:type="spellEnd"/>
            <w:r>
              <w:rPr>
                <w:w w:val="110"/>
                <w:sz w:val="18"/>
              </w:rPr>
              <w:t>-</w:t>
            </w:r>
            <w:proofErr w:type="gramEnd"/>
            <w:r>
              <w:rPr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ния</w:t>
            </w:r>
            <w:proofErr w:type="spellEnd"/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Сервисы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государственных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услуг.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Облачные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хранилища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данных.</w:t>
            </w:r>
          </w:p>
          <w:p w:rsidR="00920998" w:rsidRDefault="00920998" w:rsidP="00920998">
            <w:pPr>
              <w:pStyle w:val="TableParagraph"/>
              <w:spacing w:line="228" w:lineRule="auto"/>
              <w:ind w:left="169" w:right="169"/>
              <w:rPr>
                <w:sz w:val="18"/>
              </w:rPr>
            </w:pPr>
            <w:r>
              <w:rPr>
                <w:w w:val="105"/>
                <w:sz w:val="18"/>
              </w:rPr>
              <w:t>Средства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совместной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разработки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документов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</w:t>
            </w:r>
            <w:proofErr w:type="spellStart"/>
            <w:r>
              <w:rPr>
                <w:w w:val="105"/>
                <w:sz w:val="18"/>
              </w:rPr>
              <w:t>онлайн-офисы</w:t>
            </w:r>
            <w:proofErr w:type="spellEnd"/>
            <w:r>
              <w:rPr>
                <w:w w:val="105"/>
                <w:sz w:val="18"/>
              </w:rPr>
              <w:t>).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Программное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обеспечение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веб-сервис</w:t>
            </w:r>
            <w:proofErr w:type="spellEnd"/>
            <w:r>
              <w:rPr>
                <w:w w:val="105"/>
                <w:sz w:val="18"/>
              </w:rPr>
              <w:t>: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онлайновые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текстовые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графические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редакторы,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среды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разработки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программ.</w:t>
            </w:r>
          </w:p>
          <w:p w:rsidR="00920998" w:rsidRDefault="00920998" w:rsidP="00920998">
            <w:pPr>
              <w:pStyle w:val="TableParagraph"/>
              <w:spacing w:line="194" w:lineRule="exact"/>
              <w:ind w:left="169"/>
              <w:rPr>
                <w:b/>
                <w:sz w:val="18"/>
              </w:rPr>
            </w:pPr>
            <w:r>
              <w:rPr>
                <w:b/>
                <w:sz w:val="18"/>
              </w:rPr>
              <w:t>Практические</w:t>
            </w:r>
            <w:r>
              <w:rPr>
                <w:b/>
                <w:spacing w:val="78"/>
                <w:sz w:val="18"/>
              </w:rPr>
              <w:t xml:space="preserve"> </w:t>
            </w:r>
            <w:r>
              <w:rPr>
                <w:b/>
                <w:sz w:val="18"/>
              </w:rPr>
              <w:t>работы</w:t>
            </w:r>
          </w:p>
          <w:p w:rsidR="00CC3EEB" w:rsidRPr="00812E4D" w:rsidRDefault="00920998" w:rsidP="004476D9">
            <w:pPr>
              <w:tabs>
                <w:tab w:val="left" w:pos="180"/>
              </w:tabs>
              <w:spacing w:before="70" w:line="262" w:lineRule="auto"/>
              <w:ind w:right="432"/>
              <w:rPr>
                <w:sz w:val="18"/>
                <w:szCs w:val="18"/>
              </w:rPr>
            </w:pPr>
            <w:r>
              <w:rPr>
                <w:w w:val="105"/>
                <w:sz w:val="18"/>
              </w:rPr>
              <w:t>1.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Поиск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информации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сети</w:t>
            </w:r>
            <w:r>
              <w:rPr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Интернет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запросам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использованием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логических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операций.</w:t>
            </w:r>
          </w:p>
        </w:tc>
        <w:tc>
          <w:tcPr>
            <w:tcW w:w="1558" w:type="dxa"/>
            <w:gridSpan w:val="2"/>
          </w:tcPr>
          <w:p w:rsidR="00CC3EEB" w:rsidRPr="00812E4D" w:rsidRDefault="00920998" w:rsidP="00DE5A0F">
            <w:pPr>
              <w:pStyle w:val="TableParagraph"/>
              <w:spacing w:before="1"/>
              <w:ind w:left="642" w:right="62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920998" w:rsidRPr="00812E4D" w:rsidTr="007A19F3">
        <w:trPr>
          <w:trHeight w:val="1120"/>
        </w:trPr>
        <w:tc>
          <w:tcPr>
            <w:tcW w:w="1844" w:type="dxa"/>
          </w:tcPr>
          <w:p w:rsidR="00920998" w:rsidRDefault="00920998" w:rsidP="00920998">
            <w:pPr>
              <w:pStyle w:val="TableParagraph"/>
              <w:spacing w:before="144" w:line="228" w:lineRule="auto"/>
              <w:ind w:right="327"/>
              <w:rPr>
                <w:sz w:val="18"/>
              </w:rPr>
            </w:pPr>
            <w:r>
              <w:rPr>
                <w:w w:val="105"/>
                <w:sz w:val="18"/>
              </w:rPr>
              <w:t>Моделирование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метод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познания</w:t>
            </w:r>
          </w:p>
          <w:p w:rsidR="00920998" w:rsidRPr="00812E4D" w:rsidRDefault="00920998" w:rsidP="00920998">
            <w:pPr>
              <w:pStyle w:val="TableParagraph"/>
              <w:ind w:right="134"/>
              <w:rPr>
                <w:sz w:val="18"/>
                <w:szCs w:val="18"/>
              </w:rPr>
            </w:pPr>
          </w:p>
        </w:tc>
        <w:tc>
          <w:tcPr>
            <w:tcW w:w="6237" w:type="dxa"/>
            <w:gridSpan w:val="2"/>
          </w:tcPr>
          <w:p w:rsidR="00920998" w:rsidRDefault="00920998" w:rsidP="00DE5A0F">
            <w:pPr>
              <w:pStyle w:val="TableParagraph"/>
              <w:spacing w:before="144" w:line="228" w:lineRule="auto"/>
              <w:ind w:left="169" w:right="263"/>
              <w:rPr>
                <w:sz w:val="18"/>
              </w:rPr>
            </w:pPr>
            <w:r>
              <w:rPr>
                <w:w w:val="110"/>
                <w:sz w:val="18"/>
              </w:rPr>
              <w:t>Модель.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решаемые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помощью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моделирования.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Классификации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моделей.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Материальные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(натурные)</w:t>
            </w:r>
          </w:p>
          <w:p w:rsidR="00920998" w:rsidRDefault="00920998" w:rsidP="00DE5A0F">
            <w:pPr>
              <w:pStyle w:val="TableParagraph"/>
              <w:spacing w:line="228" w:lineRule="auto"/>
              <w:ind w:left="169" w:right="157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информационные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Непрерывные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дискретные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модели.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Имитационные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модели.</w:t>
            </w:r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Игровые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модели.</w:t>
            </w:r>
          </w:p>
          <w:p w:rsidR="00920998" w:rsidRDefault="00920998" w:rsidP="00DE5A0F">
            <w:pPr>
              <w:pStyle w:val="TableParagraph"/>
              <w:spacing w:line="228" w:lineRule="auto"/>
              <w:ind w:left="169"/>
              <w:rPr>
                <w:sz w:val="18"/>
              </w:rPr>
            </w:pPr>
            <w:r>
              <w:rPr>
                <w:w w:val="105"/>
                <w:sz w:val="18"/>
              </w:rPr>
              <w:t>Оценка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адекватности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</w:t>
            </w:r>
            <w:r>
              <w:rPr>
                <w:spacing w:val="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моделируемому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объекту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целям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моделир</w:t>
            </w:r>
            <w:proofErr w:type="gramStart"/>
            <w:r>
              <w:rPr>
                <w:w w:val="105"/>
                <w:sz w:val="18"/>
              </w:rPr>
              <w:t>о</w:t>
            </w:r>
            <w:proofErr w:type="spellEnd"/>
            <w:r>
              <w:rPr>
                <w:w w:val="105"/>
                <w:sz w:val="18"/>
              </w:rPr>
              <w:t>-</w:t>
            </w:r>
            <w:proofErr w:type="gramEnd"/>
            <w:r>
              <w:rPr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вания</w:t>
            </w:r>
            <w:proofErr w:type="spellEnd"/>
            <w:r>
              <w:rPr>
                <w:w w:val="105"/>
                <w:sz w:val="18"/>
              </w:rPr>
              <w:t>.</w:t>
            </w:r>
          </w:p>
          <w:p w:rsidR="00920998" w:rsidRDefault="00920998" w:rsidP="00DE5A0F">
            <w:pPr>
              <w:pStyle w:val="TableParagraph"/>
              <w:spacing w:line="228" w:lineRule="auto"/>
              <w:ind w:left="169" w:right="160"/>
              <w:rPr>
                <w:sz w:val="18"/>
              </w:rPr>
            </w:pPr>
            <w:r>
              <w:rPr>
                <w:w w:val="110"/>
                <w:sz w:val="18"/>
              </w:rPr>
              <w:t>Табличные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модели.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Таблица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представление</w:t>
            </w:r>
            <w:r>
              <w:rPr>
                <w:spacing w:val="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отношения.</w:t>
            </w:r>
          </w:p>
          <w:p w:rsidR="00920998" w:rsidRDefault="00920998" w:rsidP="00920998">
            <w:pPr>
              <w:pStyle w:val="TableParagraph"/>
              <w:spacing w:before="88" w:line="228" w:lineRule="auto"/>
              <w:ind w:right="169"/>
              <w:rPr>
                <w:sz w:val="18"/>
              </w:rPr>
            </w:pPr>
            <w:r>
              <w:rPr>
                <w:w w:val="105"/>
                <w:sz w:val="18"/>
              </w:rPr>
              <w:t>Базы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данных.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Отбор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таблице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строк,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удовлетворяющих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заданному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условию.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Вершина,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ребро,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путь.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Ориентированные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неориентированные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графы.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Длина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(вес)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ребра.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Весовая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матрица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графа.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Длина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пути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между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вершинами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графа.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Поиск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оптимальн</w:t>
            </w:r>
            <w:proofErr w:type="gramStart"/>
            <w:r>
              <w:rPr>
                <w:w w:val="105"/>
                <w:sz w:val="18"/>
              </w:rPr>
              <w:t>о-</w:t>
            </w:r>
            <w:proofErr w:type="gramEnd"/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пути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графе.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Начальная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вершина (источник)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и 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конечная 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вершина 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(сток)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ориентированном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графе.</w:t>
            </w:r>
            <w:r>
              <w:rPr>
                <w:spacing w:val="4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Вычисление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количества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путей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направленном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ациклическом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графе.</w:t>
            </w:r>
          </w:p>
          <w:p w:rsidR="00920998" w:rsidRDefault="00920998" w:rsidP="00920998">
            <w:pPr>
              <w:pStyle w:val="TableParagraph"/>
              <w:spacing w:line="228" w:lineRule="auto"/>
              <w:ind w:right="157"/>
              <w:rPr>
                <w:sz w:val="18"/>
              </w:rPr>
            </w:pPr>
            <w:r>
              <w:rPr>
                <w:w w:val="110"/>
                <w:sz w:val="18"/>
              </w:rPr>
              <w:t>Дерево.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Корень,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вершина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(узел),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лист,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ребро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(дуга)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дерева.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Высота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дерева.</w:t>
            </w:r>
          </w:p>
          <w:p w:rsidR="00920998" w:rsidRDefault="00920998" w:rsidP="00920998">
            <w:pPr>
              <w:pStyle w:val="TableParagraph"/>
              <w:spacing w:line="228" w:lineRule="auto"/>
              <w:ind w:right="293"/>
              <w:rPr>
                <w:sz w:val="18"/>
              </w:rPr>
            </w:pPr>
            <w:r>
              <w:rPr>
                <w:w w:val="110"/>
                <w:sz w:val="18"/>
              </w:rPr>
              <w:t>Поддерево.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Примеры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использования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деревьев.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Перебор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вариантов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помощью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дерева.</w:t>
            </w:r>
          </w:p>
          <w:p w:rsidR="00920998" w:rsidRDefault="00920998" w:rsidP="00920998">
            <w:pPr>
              <w:pStyle w:val="TableParagraph"/>
              <w:spacing w:line="228" w:lineRule="auto"/>
              <w:ind w:right="160"/>
              <w:rPr>
                <w:sz w:val="18"/>
              </w:rPr>
            </w:pPr>
            <w:r>
              <w:rPr>
                <w:w w:val="105"/>
                <w:sz w:val="18"/>
              </w:rPr>
              <w:t>Понятие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математической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модели.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>Зада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чи</w:t>
            </w:r>
            <w:proofErr w:type="spellEnd"/>
            <w:proofErr w:type="gramEnd"/>
            <w:r>
              <w:rPr>
                <w:w w:val="105"/>
                <w:sz w:val="18"/>
              </w:rPr>
              <w:t>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решаемые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помощью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математического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(компьютерного)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моделирования.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Отличие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математической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2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натурной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словесного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(литературного)</w:t>
            </w:r>
            <w:r>
              <w:rPr>
                <w:spacing w:val="3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описания</w:t>
            </w:r>
            <w:r>
              <w:rPr>
                <w:spacing w:val="3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объекта.</w:t>
            </w:r>
          </w:p>
          <w:p w:rsidR="00920998" w:rsidRDefault="00920998" w:rsidP="00920998">
            <w:pPr>
              <w:pStyle w:val="TableParagraph"/>
              <w:spacing w:line="228" w:lineRule="auto"/>
              <w:ind w:right="162"/>
              <w:rPr>
                <w:sz w:val="18"/>
              </w:rPr>
            </w:pPr>
            <w:r>
              <w:rPr>
                <w:w w:val="105"/>
                <w:sz w:val="18"/>
              </w:rPr>
              <w:t>Этапы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компьютерного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моделирования: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постановка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построение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математической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модели,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программная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реализация,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тестирование,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проведение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компьютерного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эксперимента,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результатов,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уточнение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модели.</w:t>
            </w:r>
          </w:p>
          <w:p w:rsidR="00920998" w:rsidRDefault="00920998" w:rsidP="00920998">
            <w:pPr>
              <w:pStyle w:val="TableParagraph"/>
              <w:spacing w:line="194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Практические</w:t>
            </w:r>
            <w:r>
              <w:rPr>
                <w:b/>
                <w:spacing w:val="78"/>
                <w:sz w:val="18"/>
              </w:rPr>
              <w:t xml:space="preserve"> </w:t>
            </w:r>
            <w:r>
              <w:rPr>
                <w:b/>
                <w:sz w:val="18"/>
              </w:rPr>
              <w:t>работы</w:t>
            </w:r>
          </w:p>
          <w:p w:rsidR="00920998" w:rsidRDefault="00920998" w:rsidP="00920998">
            <w:pPr>
              <w:pStyle w:val="TableParagraph"/>
              <w:numPr>
                <w:ilvl w:val="0"/>
                <w:numId w:val="11"/>
              </w:numPr>
              <w:tabs>
                <w:tab w:val="left" w:pos="427"/>
              </w:tabs>
              <w:spacing w:line="228" w:lineRule="auto"/>
              <w:ind w:right="186"/>
              <w:rPr>
                <w:sz w:val="18"/>
              </w:rPr>
            </w:pPr>
            <w:r>
              <w:rPr>
                <w:w w:val="105"/>
                <w:sz w:val="18"/>
              </w:rPr>
              <w:t>Создание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однотабличной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базы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</w:t>
            </w:r>
            <w:proofErr w:type="gramStart"/>
            <w:r>
              <w:rPr>
                <w:w w:val="105"/>
                <w:sz w:val="18"/>
              </w:rPr>
              <w:t>н-</w:t>
            </w:r>
            <w:proofErr w:type="gramEnd"/>
            <w:r>
              <w:rPr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ных</w:t>
            </w:r>
            <w:proofErr w:type="spellEnd"/>
            <w:r>
              <w:rPr>
                <w:w w:val="105"/>
                <w:sz w:val="18"/>
              </w:rPr>
              <w:t>.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Поиск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данных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готовой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базе.</w:t>
            </w:r>
          </w:p>
          <w:p w:rsidR="00920998" w:rsidRDefault="00920998" w:rsidP="00920998">
            <w:pPr>
              <w:pStyle w:val="TableParagraph"/>
              <w:numPr>
                <w:ilvl w:val="0"/>
                <w:numId w:val="11"/>
              </w:numPr>
              <w:tabs>
                <w:tab w:val="left" w:pos="429"/>
              </w:tabs>
              <w:spacing w:line="228" w:lineRule="auto"/>
              <w:ind w:left="428" w:right="165" w:hanging="262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Работа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с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готовыми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компьютерными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моделями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различных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предметных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областей.</w:t>
            </w:r>
          </w:p>
          <w:p w:rsidR="00920998" w:rsidRDefault="00920998" w:rsidP="00920998">
            <w:pPr>
              <w:pStyle w:val="TableParagraph"/>
              <w:spacing w:line="200" w:lineRule="exact"/>
              <w:ind w:left="169" w:right="169"/>
              <w:rPr>
                <w:sz w:val="18"/>
              </w:rPr>
            </w:pPr>
            <w:r>
              <w:rPr>
                <w:w w:val="110"/>
                <w:sz w:val="18"/>
              </w:rPr>
              <w:lastRenderedPageBreak/>
              <w:t>Программная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реализация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просте</w:t>
            </w:r>
            <w:proofErr w:type="gramStart"/>
            <w:r>
              <w:rPr>
                <w:w w:val="110"/>
                <w:sz w:val="18"/>
              </w:rPr>
              <w:t>й-</w:t>
            </w:r>
            <w:proofErr w:type="gramEnd"/>
            <w:r>
              <w:rPr>
                <w:spacing w:val="-40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ших</w:t>
            </w:r>
            <w:proofErr w:type="spellEnd"/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математических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моделей</w:t>
            </w:r>
          </w:p>
        </w:tc>
        <w:tc>
          <w:tcPr>
            <w:tcW w:w="1563" w:type="dxa"/>
            <w:gridSpan w:val="2"/>
          </w:tcPr>
          <w:p w:rsidR="00920998" w:rsidRPr="00812E4D" w:rsidRDefault="00920998" w:rsidP="00DE5A0F">
            <w:pPr>
              <w:pStyle w:val="TableParagraph"/>
              <w:spacing w:line="273" w:lineRule="exact"/>
              <w:ind w:left="642" w:right="627"/>
              <w:jc w:val="center"/>
              <w:rPr>
                <w:sz w:val="18"/>
                <w:szCs w:val="18"/>
              </w:rPr>
            </w:pPr>
            <w:r w:rsidRPr="00812E4D">
              <w:rPr>
                <w:sz w:val="18"/>
                <w:szCs w:val="18"/>
              </w:rPr>
              <w:lastRenderedPageBreak/>
              <w:t>8</w:t>
            </w:r>
          </w:p>
        </w:tc>
      </w:tr>
      <w:tr w:rsidR="00920998" w:rsidRPr="00812E4D" w:rsidTr="007A19F3">
        <w:trPr>
          <w:trHeight w:val="837"/>
        </w:trPr>
        <w:tc>
          <w:tcPr>
            <w:tcW w:w="1844" w:type="dxa"/>
          </w:tcPr>
          <w:p w:rsidR="00920998" w:rsidRDefault="00920998" w:rsidP="00DE5A0F">
            <w:pPr>
              <w:pStyle w:val="TableParagraph"/>
              <w:ind w:right="134"/>
              <w:rPr>
                <w:color w:val="000000"/>
                <w:w w:val="97"/>
                <w:sz w:val="18"/>
                <w:szCs w:val="18"/>
              </w:rPr>
            </w:pPr>
            <w:r w:rsidRPr="00812E4D">
              <w:rPr>
                <w:color w:val="000000"/>
                <w:w w:val="97"/>
                <w:sz w:val="18"/>
                <w:szCs w:val="18"/>
              </w:rPr>
              <w:lastRenderedPageBreak/>
              <w:t>Информационные технологии</w:t>
            </w:r>
          </w:p>
          <w:p w:rsidR="00920998" w:rsidRDefault="00920998" w:rsidP="00920998">
            <w:pPr>
              <w:pStyle w:val="TableParagraph"/>
              <w:spacing w:before="85" w:line="228" w:lineRule="auto"/>
              <w:ind w:right="327"/>
              <w:rPr>
                <w:sz w:val="18"/>
              </w:rPr>
            </w:pPr>
            <w:r>
              <w:rPr>
                <w:w w:val="110"/>
                <w:sz w:val="18"/>
              </w:rPr>
              <w:t>Разработка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0"/>
                <w:sz w:val="18"/>
              </w:rPr>
              <w:t>алго</w:t>
            </w:r>
            <w:proofErr w:type="spellEnd"/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ритмов</w:t>
            </w:r>
            <w:proofErr w:type="gramEnd"/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</w:t>
            </w:r>
          </w:p>
          <w:p w:rsidR="00920998" w:rsidRPr="00812E4D" w:rsidRDefault="00920998" w:rsidP="00920998">
            <w:pPr>
              <w:pStyle w:val="TableParagraph"/>
              <w:ind w:right="134"/>
              <w:rPr>
                <w:color w:val="000000"/>
                <w:w w:val="97"/>
                <w:sz w:val="18"/>
                <w:szCs w:val="18"/>
              </w:rPr>
            </w:pPr>
          </w:p>
        </w:tc>
        <w:tc>
          <w:tcPr>
            <w:tcW w:w="6237" w:type="dxa"/>
            <w:gridSpan w:val="2"/>
          </w:tcPr>
          <w:p w:rsidR="00920998" w:rsidRDefault="00920998" w:rsidP="007A19F3">
            <w:pPr>
              <w:pStyle w:val="TableParagraph"/>
              <w:spacing w:before="85" w:line="228" w:lineRule="auto"/>
              <w:ind w:left="169" w:right="371"/>
              <w:rPr>
                <w:sz w:val="18"/>
              </w:rPr>
            </w:pPr>
            <w:r>
              <w:rPr>
                <w:w w:val="110"/>
                <w:sz w:val="18"/>
              </w:rPr>
              <w:t>Разбиение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задачи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подзадачи.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Составление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алгоритмов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</w:t>
            </w:r>
            <w:r w:rsidR="007A19F3">
              <w:rPr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использованием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ветвлений,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циклов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вспомогательных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алгоритмов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управления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исполнителем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другими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исполнителями,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такими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Черепашка,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Чертёжник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</w:t>
            </w:r>
            <w:proofErr w:type="gramStart"/>
            <w:r>
              <w:rPr>
                <w:w w:val="110"/>
                <w:sz w:val="18"/>
              </w:rPr>
              <w:t>.Т</w:t>
            </w:r>
            <w:proofErr w:type="gramEnd"/>
            <w:r>
              <w:rPr>
                <w:w w:val="110"/>
                <w:sz w:val="18"/>
              </w:rPr>
              <w:t>абличные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величины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(массивы).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proofErr w:type="gramStart"/>
            <w:r>
              <w:rPr>
                <w:w w:val="110"/>
                <w:sz w:val="18"/>
              </w:rPr>
              <w:t>д-</w:t>
            </w:r>
            <w:proofErr w:type="gramEnd"/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номерные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массивы.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Составление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ладка</w:t>
            </w:r>
            <w:proofErr w:type="spellEnd"/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реализующих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тип</w:t>
            </w:r>
            <w:proofErr w:type="gramStart"/>
            <w:r>
              <w:rPr>
                <w:w w:val="110"/>
                <w:sz w:val="18"/>
              </w:rPr>
              <w:t>о</w:t>
            </w:r>
            <w:proofErr w:type="spellEnd"/>
            <w:r>
              <w:rPr>
                <w:w w:val="110"/>
                <w:sz w:val="18"/>
              </w:rPr>
              <w:t>-</w:t>
            </w:r>
            <w:proofErr w:type="gramEnd"/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вые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алгоритмы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обработки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одномерных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числовых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массивов,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одном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3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язы-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программирования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</w:t>
            </w:r>
            <w:proofErr w:type="spellStart"/>
            <w:r>
              <w:rPr>
                <w:w w:val="110"/>
                <w:sz w:val="18"/>
              </w:rPr>
              <w:t>Python</w:t>
            </w:r>
            <w:proofErr w:type="spellEnd"/>
            <w:r>
              <w:rPr>
                <w:w w:val="110"/>
                <w:sz w:val="18"/>
              </w:rPr>
              <w:t>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C++,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Паскаль,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Java</w:t>
            </w:r>
            <w:proofErr w:type="spellEnd"/>
            <w:r>
              <w:rPr>
                <w:w w:val="110"/>
                <w:sz w:val="18"/>
              </w:rPr>
              <w:t>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C#,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Школьный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Алгоритмический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Язык):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заполнение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числового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массива  случайными  числами,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соответствии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формулой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или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путём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ввода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чисел;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нахождение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суммы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элементов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массива;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линейный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поиск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массиве;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подсчёт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элементов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массива,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удовлетворяющих</w:t>
            </w:r>
            <w:r w:rsidRPr="00812E4D">
              <w:rPr>
                <w:sz w:val="18"/>
                <w:szCs w:val="18"/>
              </w:rPr>
              <w:br/>
            </w:r>
            <w:r>
              <w:rPr>
                <w:w w:val="110"/>
                <w:sz w:val="18"/>
              </w:rPr>
              <w:t>заданному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условию;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нахождение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</w:t>
            </w:r>
            <w:r>
              <w:rPr>
                <w:w w:val="105"/>
                <w:sz w:val="18"/>
              </w:rPr>
              <w:t>нимального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(максимального)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элемента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массива.</w:t>
            </w:r>
            <w:r>
              <w:rPr>
                <w:spacing w:val="4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Сортировка  массива.</w:t>
            </w:r>
          </w:p>
          <w:p w:rsidR="00920998" w:rsidRDefault="00920998" w:rsidP="00920998">
            <w:pPr>
              <w:pStyle w:val="TableParagraph"/>
              <w:spacing w:line="228" w:lineRule="auto"/>
              <w:ind w:left="169" w:right="386"/>
              <w:rPr>
                <w:sz w:val="18"/>
              </w:rPr>
            </w:pPr>
            <w:r>
              <w:rPr>
                <w:w w:val="110"/>
                <w:sz w:val="18"/>
              </w:rPr>
              <w:t>Обработка</w:t>
            </w:r>
            <w:r>
              <w:rPr>
                <w:spacing w:val="1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потока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данных:</w:t>
            </w:r>
            <w:r>
              <w:rPr>
                <w:spacing w:val="1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вычисление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количества,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суммы,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среднего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арифметического,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минимального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максимального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значения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элементов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последовательности,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удовлетворя</w:t>
            </w:r>
            <w:proofErr w:type="gramStart"/>
            <w:r>
              <w:rPr>
                <w:w w:val="105"/>
                <w:sz w:val="18"/>
              </w:rPr>
              <w:t>ю-</w:t>
            </w:r>
            <w:proofErr w:type="gramEnd"/>
            <w:r>
              <w:rPr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щих</w:t>
            </w:r>
            <w:proofErr w:type="spellEnd"/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заданному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условию.</w:t>
            </w:r>
          </w:p>
          <w:p w:rsidR="00920998" w:rsidRDefault="00920998" w:rsidP="00920998">
            <w:pPr>
              <w:pStyle w:val="TableParagraph"/>
              <w:spacing w:line="194" w:lineRule="exact"/>
              <w:ind w:left="169"/>
              <w:rPr>
                <w:b/>
                <w:sz w:val="18"/>
              </w:rPr>
            </w:pPr>
            <w:r>
              <w:rPr>
                <w:b/>
                <w:sz w:val="18"/>
              </w:rPr>
              <w:t>Практические</w:t>
            </w:r>
            <w:r>
              <w:rPr>
                <w:b/>
                <w:spacing w:val="78"/>
                <w:sz w:val="18"/>
              </w:rPr>
              <w:t xml:space="preserve"> </w:t>
            </w:r>
            <w:r>
              <w:rPr>
                <w:b/>
                <w:sz w:val="18"/>
              </w:rPr>
              <w:t>работы</w:t>
            </w:r>
          </w:p>
          <w:p w:rsidR="00920998" w:rsidRDefault="00920998" w:rsidP="00920998">
            <w:pPr>
              <w:pStyle w:val="TableParagraph"/>
              <w:numPr>
                <w:ilvl w:val="0"/>
                <w:numId w:val="12"/>
              </w:numPr>
              <w:tabs>
                <w:tab w:val="left" w:pos="432"/>
              </w:tabs>
              <w:spacing w:before="1" w:line="228" w:lineRule="auto"/>
              <w:ind w:right="198"/>
              <w:rPr>
                <w:sz w:val="18"/>
              </w:rPr>
            </w:pPr>
            <w:r>
              <w:rPr>
                <w:w w:val="110"/>
                <w:sz w:val="18"/>
              </w:rPr>
              <w:t>Составление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использованием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вспомогательных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алгори</w:t>
            </w:r>
            <w:proofErr w:type="gramStart"/>
            <w:r>
              <w:rPr>
                <w:w w:val="110"/>
                <w:sz w:val="18"/>
              </w:rPr>
              <w:t>т</w:t>
            </w:r>
            <w:proofErr w:type="spellEnd"/>
            <w:r>
              <w:rPr>
                <w:w w:val="110"/>
                <w:sz w:val="18"/>
              </w:rPr>
              <w:t>-</w:t>
            </w:r>
            <w:proofErr w:type="gramEnd"/>
            <w:r>
              <w:rPr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мов</w:t>
            </w:r>
            <w:proofErr w:type="spellEnd"/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управления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исполнителя-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такими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Робот,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Черепашка,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Чертёжник.</w:t>
            </w:r>
          </w:p>
          <w:p w:rsidR="00920998" w:rsidRPr="00812E4D" w:rsidRDefault="00920998" w:rsidP="00920998">
            <w:pPr>
              <w:pStyle w:val="TableParagraph"/>
              <w:spacing w:line="264" w:lineRule="exact"/>
              <w:jc w:val="both"/>
              <w:rPr>
                <w:sz w:val="18"/>
                <w:szCs w:val="18"/>
              </w:rPr>
            </w:pPr>
            <w:r>
              <w:rPr>
                <w:w w:val="110"/>
                <w:sz w:val="18"/>
              </w:rPr>
              <w:t>Составление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отладка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реализующих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типовые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алгоритмы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обработки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одномерных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числовых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массивов,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одном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языков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</w:t>
            </w:r>
            <w:proofErr w:type="gramStart"/>
            <w:r>
              <w:rPr>
                <w:w w:val="110"/>
                <w:sz w:val="18"/>
              </w:rPr>
              <w:t>о-</w:t>
            </w:r>
            <w:proofErr w:type="gramEnd"/>
            <w:r>
              <w:rPr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граммирования</w:t>
            </w:r>
            <w:proofErr w:type="spellEnd"/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</w:t>
            </w:r>
            <w:proofErr w:type="spellStart"/>
            <w:r>
              <w:rPr>
                <w:w w:val="110"/>
                <w:sz w:val="18"/>
              </w:rPr>
              <w:t>Python</w:t>
            </w:r>
            <w:proofErr w:type="spellEnd"/>
            <w:r>
              <w:rPr>
                <w:w w:val="110"/>
                <w:sz w:val="18"/>
              </w:rPr>
              <w:t>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C++,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Па-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скаль,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Java</w:t>
            </w:r>
            <w:proofErr w:type="spellEnd"/>
            <w:r>
              <w:rPr>
                <w:w w:val="110"/>
                <w:sz w:val="18"/>
              </w:rPr>
              <w:t>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C#,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Школьный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Алго</w:t>
            </w:r>
            <w:proofErr w:type="spellEnd"/>
            <w:r>
              <w:rPr>
                <w:w w:val="110"/>
                <w:sz w:val="18"/>
              </w:rPr>
              <w:t>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ритмический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Язык)</w:t>
            </w:r>
            <w:r w:rsidRPr="00812E4D">
              <w:rPr>
                <w:sz w:val="18"/>
                <w:szCs w:val="18"/>
              </w:rPr>
              <w:tab/>
            </w:r>
          </w:p>
          <w:p w:rsidR="00920998" w:rsidRPr="00812E4D" w:rsidRDefault="00920998" w:rsidP="00DE5A0F">
            <w:pPr>
              <w:pStyle w:val="TableParagraph"/>
              <w:spacing w:line="264" w:lineRule="exact"/>
              <w:jc w:val="both"/>
              <w:rPr>
                <w:sz w:val="18"/>
                <w:szCs w:val="18"/>
              </w:rPr>
            </w:pPr>
          </w:p>
          <w:p w:rsidR="00920998" w:rsidRPr="00812E4D" w:rsidRDefault="00920998" w:rsidP="00DE5A0F">
            <w:pPr>
              <w:pStyle w:val="TableParagraph"/>
              <w:spacing w:line="264" w:lineRule="exact"/>
              <w:jc w:val="both"/>
              <w:rPr>
                <w:sz w:val="18"/>
                <w:szCs w:val="18"/>
              </w:rPr>
            </w:pPr>
          </w:p>
        </w:tc>
        <w:tc>
          <w:tcPr>
            <w:tcW w:w="1563" w:type="dxa"/>
            <w:gridSpan w:val="2"/>
          </w:tcPr>
          <w:p w:rsidR="00920998" w:rsidRPr="00812E4D" w:rsidRDefault="00920998" w:rsidP="00DE5A0F">
            <w:pPr>
              <w:pStyle w:val="TableParagraph"/>
              <w:spacing w:line="273" w:lineRule="exact"/>
              <w:ind w:left="642" w:right="62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920998" w:rsidRPr="00812E4D" w:rsidTr="007A19F3">
        <w:trPr>
          <w:trHeight w:val="2326"/>
        </w:trPr>
        <w:tc>
          <w:tcPr>
            <w:tcW w:w="1844" w:type="dxa"/>
          </w:tcPr>
          <w:p w:rsidR="00920998" w:rsidRDefault="00920998" w:rsidP="00920998">
            <w:pPr>
              <w:pStyle w:val="TableParagraph"/>
              <w:spacing w:before="77" w:line="206" w:lineRule="exact"/>
              <w:rPr>
                <w:sz w:val="18"/>
              </w:rPr>
            </w:pPr>
            <w:r>
              <w:rPr>
                <w:w w:val="110"/>
                <w:sz w:val="18"/>
              </w:rPr>
              <w:t>Управление</w:t>
            </w:r>
          </w:p>
          <w:p w:rsidR="00920998" w:rsidRPr="00812E4D" w:rsidRDefault="00920998" w:rsidP="00920998">
            <w:pPr>
              <w:pStyle w:val="TableParagraph"/>
              <w:ind w:right="134"/>
              <w:rPr>
                <w:color w:val="000000"/>
                <w:w w:val="97"/>
                <w:sz w:val="18"/>
                <w:szCs w:val="18"/>
              </w:rPr>
            </w:pPr>
          </w:p>
        </w:tc>
        <w:tc>
          <w:tcPr>
            <w:tcW w:w="6237" w:type="dxa"/>
            <w:gridSpan w:val="2"/>
          </w:tcPr>
          <w:p w:rsidR="00920998" w:rsidRDefault="00920998" w:rsidP="00920998">
            <w:pPr>
              <w:pStyle w:val="TableParagraph"/>
              <w:spacing w:before="85" w:line="228" w:lineRule="auto"/>
              <w:ind w:left="169" w:right="371"/>
              <w:rPr>
                <w:w w:val="105"/>
                <w:sz w:val="18"/>
              </w:rPr>
            </w:pPr>
            <w:r>
              <w:rPr>
                <w:w w:val="105"/>
                <w:sz w:val="18"/>
              </w:rPr>
              <w:t>Управление.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Сигнал.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Обратная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связь.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Получение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сигналов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цифровых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датчиков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(касания,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расстояния,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света,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звука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др.).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использования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принципа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обратной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системах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управления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техническими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устройств</w:t>
            </w:r>
            <w:proofErr w:type="gramStart"/>
            <w:r>
              <w:rPr>
                <w:w w:val="105"/>
                <w:sz w:val="18"/>
              </w:rPr>
              <w:t>а-</w:t>
            </w:r>
            <w:proofErr w:type="gramEnd"/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 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помощью 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датчиков, 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 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том 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числе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робототехнике.</w:t>
            </w:r>
          </w:p>
          <w:p w:rsidR="00920998" w:rsidRDefault="00920998" w:rsidP="00920998">
            <w:pPr>
              <w:pStyle w:val="TableParagraph"/>
              <w:spacing w:before="85" w:line="228" w:lineRule="auto"/>
              <w:ind w:left="169" w:right="371"/>
              <w:rPr>
                <w:w w:val="110"/>
                <w:sz w:val="18"/>
              </w:rPr>
            </w:pPr>
            <w:r>
              <w:rPr>
                <w:w w:val="105"/>
                <w:sz w:val="18"/>
              </w:rPr>
              <w:t>Управление.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Сигнал.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Обратная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связь.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Получение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сигналов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цифровых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датчиков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(касания,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расстояния,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света,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звука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др.).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3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использования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принципа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обратной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связи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системах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управления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техническими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устройств</w:t>
            </w:r>
            <w:proofErr w:type="gramStart"/>
            <w:r>
              <w:rPr>
                <w:w w:val="105"/>
                <w:sz w:val="18"/>
              </w:rPr>
              <w:t>а-</w:t>
            </w:r>
            <w:proofErr w:type="gramEnd"/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с 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помощью 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датчиков, 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 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том </w:t>
            </w:r>
            <w:r>
              <w:rPr>
                <w:spacing w:val="1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числе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робототехнике.</w:t>
            </w:r>
          </w:p>
        </w:tc>
        <w:tc>
          <w:tcPr>
            <w:tcW w:w="1563" w:type="dxa"/>
            <w:gridSpan w:val="2"/>
          </w:tcPr>
          <w:p w:rsidR="00920998" w:rsidRDefault="00920998" w:rsidP="00DE5A0F">
            <w:pPr>
              <w:pStyle w:val="TableParagraph"/>
              <w:spacing w:line="273" w:lineRule="exact"/>
              <w:ind w:left="642" w:right="62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920998" w:rsidRPr="00812E4D" w:rsidTr="00002D6A">
        <w:trPr>
          <w:trHeight w:val="3590"/>
        </w:trPr>
        <w:tc>
          <w:tcPr>
            <w:tcW w:w="1844" w:type="dxa"/>
          </w:tcPr>
          <w:p w:rsidR="00920998" w:rsidRDefault="00920998" w:rsidP="00920998">
            <w:pPr>
              <w:pStyle w:val="TableParagraph"/>
              <w:spacing w:before="77" w:line="208" w:lineRule="exact"/>
              <w:rPr>
                <w:sz w:val="18"/>
              </w:rPr>
            </w:pPr>
            <w:r>
              <w:rPr>
                <w:w w:val="110"/>
                <w:sz w:val="18"/>
              </w:rPr>
              <w:t>Электронные</w:t>
            </w:r>
          </w:p>
          <w:p w:rsidR="00920998" w:rsidRDefault="00920998" w:rsidP="00920998">
            <w:pPr>
              <w:pStyle w:val="TableParagraph"/>
              <w:spacing w:before="77" w:line="206" w:lineRule="exact"/>
              <w:rPr>
                <w:w w:val="110"/>
                <w:sz w:val="18"/>
              </w:rPr>
            </w:pPr>
            <w:r>
              <w:rPr>
                <w:w w:val="105"/>
                <w:sz w:val="18"/>
              </w:rPr>
              <w:t>таблицы</w:t>
            </w:r>
            <w:r>
              <w:rPr>
                <w:spacing w:val="6"/>
                <w:w w:val="105"/>
                <w:sz w:val="18"/>
              </w:rPr>
              <w:t xml:space="preserve"> </w:t>
            </w:r>
          </w:p>
        </w:tc>
        <w:tc>
          <w:tcPr>
            <w:tcW w:w="6237" w:type="dxa"/>
            <w:gridSpan w:val="2"/>
          </w:tcPr>
          <w:p w:rsidR="00920998" w:rsidRDefault="00920998" w:rsidP="00920998">
            <w:pPr>
              <w:pStyle w:val="TableParagraph"/>
              <w:spacing w:before="89" w:line="228" w:lineRule="auto"/>
              <w:ind w:right="167"/>
              <w:rPr>
                <w:sz w:val="18"/>
              </w:rPr>
            </w:pPr>
            <w:r>
              <w:rPr>
                <w:w w:val="110"/>
                <w:sz w:val="18"/>
              </w:rPr>
              <w:t>Понятие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электронных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таблицах.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Типы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ячейках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электронной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таблицы.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Редактирование</w:t>
            </w:r>
            <w:r>
              <w:rPr>
                <w:spacing w:val="2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3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форматирование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таблиц.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Встроенные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функции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поиска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максимума,</w:t>
            </w:r>
            <w:r>
              <w:rPr>
                <w:spacing w:val="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минимума,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суммы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среднего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арифметического.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Сортировка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данных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выделенном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proofErr w:type="spellStart"/>
            <w:proofErr w:type="gramStart"/>
            <w:r>
              <w:rPr>
                <w:w w:val="110"/>
                <w:sz w:val="18"/>
              </w:rPr>
              <w:t>ди</w:t>
            </w:r>
            <w:proofErr w:type="spellEnd"/>
            <w:r>
              <w:rPr>
                <w:spacing w:val="-40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апазоне</w:t>
            </w:r>
            <w:proofErr w:type="spellEnd"/>
            <w:proofErr w:type="gramEnd"/>
            <w:r>
              <w:rPr>
                <w:w w:val="110"/>
                <w:sz w:val="18"/>
              </w:rPr>
              <w:t>.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Построение</w:t>
            </w:r>
            <w:r>
              <w:rPr>
                <w:spacing w:val="1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диаграмм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(гистограмма,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круговая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диаграмма,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точечная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диаграмма).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Выбор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типа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диаграммы.</w:t>
            </w:r>
          </w:p>
          <w:p w:rsidR="00920998" w:rsidRDefault="00920998" w:rsidP="00920998">
            <w:pPr>
              <w:pStyle w:val="TableParagraph"/>
              <w:spacing w:line="228" w:lineRule="auto"/>
              <w:ind w:right="291"/>
              <w:rPr>
                <w:sz w:val="18"/>
              </w:rPr>
            </w:pPr>
            <w:r>
              <w:rPr>
                <w:w w:val="110"/>
                <w:sz w:val="18"/>
              </w:rPr>
              <w:t>Преобразование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формул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копировании.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Относительная,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абсолютная</w:t>
            </w:r>
          </w:p>
          <w:p w:rsidR="00920998" w:rsidRDefault="00920998" w:rsidP="00920998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смешанная</w:t>
            </w:r>
            <w:r>
              <w:rPr>
                <w:spacing w:val="4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адресация.</w:t>
            </w:r>
          </w:p>
          <w:p w:rsidR="00920998" w:rsidRDefault="00920998" w:rsidP="00920998">
            <w:pPr>
              <w:pStyle w:val="TableParagraph"/>
              <w:spacing w:before="2" w:line="228" w:lineRule="auto"/>
              <w:ind w:right="256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Условные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spacing w:val="-1"/>
                <w:w w:val="110"/>
                <w:sz w:val="18"/>
              </w:rPr>
              <w:t>вычисления</w:t>
            </w:r>
            <w:r>
              <w:rPr>
                <w:spacing w:val="1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электронных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таблицах.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Суммирование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подсчёт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значений,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отвечающих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заданному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proofErr w:type="gramStart"/>
            <w:r>
              <w:rPr>
                <w:w w:val="110"/>
                <w:sz w:val="18"/>
              </w:rPr>
              <w:t>ус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ловию</w:t>
            </w:r>
            <w:proofErr w:type="spellEnd"/>
            <w:proofErr w:type="gramEnd"/>
            <w:r>
              <w:rPr>
                <w:w w:val="110"/>
                <w:sz w:val="18"/>
              </w:rPr>
              <w:t>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Обработка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больших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наборов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данных.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Численное</w:t>
            </w:r>
            <w:r>
              <w:rPr>
                <w:spacing w:val="32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моделирование</w:t>
            </w:r>
          </w:p>
          <w:p w:rsidR="00920998" w:rsidRDefault="00920998" w:rsidP="00920998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2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электронных </w:t>
            </w:r>
            <w:r>
              <w:rPr>
                <w:spacing w:val="2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таблицах.</w:t>
            </w:r>
          </w:p>
          <w:p w:rsidR="00920998" w:rsidRDefault="00920998" w:rsidP="00920998">
            <w:pPr>
              <w:pStyle w:val="TableParagraph"/>
              <w:spacing w:line="200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Практические</w:t>
            </w:r>
            <w:r>
              <w:rPr>
                <w:b/>
                <w:spacing w:val="78"/>
                <w:sz w:val="18"/>
              </w:rPr>
              <w:t xml:space="preserve"> </w:t>
            </w:r>
            <w:r>
              <w:rPr>
                <w:b/>
                <w:sz w:val="18"/>
              </w:rPr>
              <w:t>работы</w:t>
            </w:r>
          </w:p>
          <w:p w:rsidR="00920998" w:rsidRDefault="00920998" w:rsidP="00920998">
            <w:pPr>
              <w:pStyle w:val="TableParagraph"/>
              <w:numPr>
                <w:ilvl w:val="0"/>
                <w:numId w:val="13"/>
              </w:numPr>
              <w:tabs>
                <w:tab w:val="left" w:pos="429"/>
              </w:tabs>
              <w:spacing w:before="3" w:line="228" w:lineRule="auto"/>
              <w:ind w:right="321"/>
              <w:rPr>
                <w:sz w:val="18"/>
              </w:rPr>
            </w:pPr>
            <w:r>
              <w:rPr>
                <w:w w:val="110"/>
                <w:sz w:val="18"/>
              </w:rPr>
              <w:t>Ввод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данных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формул,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оформление</w:t>
            </w:r>
            <w:r>
              <w:rPr>
                <w:spacing w:val="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таблицы.</w:t>
            </w:r>
          </w:p>
          <w:p w:rsidR="00920998" w:rsidRDefault="00920998" w:rsidP="00920998">
            <w:pPr>
              <w:pStyle w:val="TableParagraph"/>
              <w:numPr>
                <w:ilvl w:val="0"/>
                <w:numId w:val="13"/>
              </w:numPr>
              <w:tabs>
                <w:tab w:val="left" w:pos="429"/>
              </w:tabs>
              <w:spacing w:line="228" w:lineRule="auto"/>
              <w:ind w:right="300"/>
              <w:rPr>
                <w:sz w:val="18"/>
              </w:rPr>
            </w:pPr>
            <w:r>
              <w:rPr>
                <w:w w:val="110"/>
                <w:sz w:val="18"/>
              </w:rPr>
              <w:t>Сортировка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фильтрация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данных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электронных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таблицах.</w:t>
            </w:r>
          </w:p>
          <w:p w:rsidR="00920998" w:rsidRDefault="00920998" w:rsidP="00920998">
            <w:pPr>
              <w:pStyle w:val="TableParagraph"/>
              <w:numPr>
                <w:ilvl w:val="0"/>
                <w:numId w:val="13"/>
              </w:numPr>
              <w:tabs>
                <w:tab w:val="left" w:pos="429"/>
              </w:tabs>
              <w:spacing w:line="228" w:lineRule="auto"/>
              <w:ind w:right="330"/>
              <w:rPr>
                <w:sz w:val="18"/>
              </w:rPr>
            </w:pPr>
            <w:r>
              <w:rPr>
                <w:w w:val="110"/>
                <w:sz w:val="18"/>
              </w:rPr>
              <w:t>Построение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диаграмм</w:t>
            </w:r>
            <w:r>
              <w:rPr>
                <w:spacing w:val="2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графиков</w:t>
            </w:r>
            <w:r>
              <w:rPr>
                <w:spacing w:val="-40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электронных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таблицах.</w:t>
            </w:r>
          </w:p>
          <w:p w:rsidR="00920998" w:rsidRDefault="00920998" w:rsidP="00920998">
            <w:pPr>
              <w:pStyle w:val="TableParagraph"/>
              <w:numPr>
                <w:ilvl w:val="0"/>
                <w:numId w:val="13"/>
              </w:numPr>
              <w:tabs>
                <w:tab w:val="left" w:pos="429"/>
              </w:tabs>
              <w:spacing w:line="228" w:lineRule="auto"/>
              <w:ind w:right="18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Выполнение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расчётов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вводимым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пользователем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формулам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использованием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встроенных</w:t>
            </w:r>
            <w:r>
              <w:rPr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функций.</w:t>
            </w:r>
          </w:p>
          <w:p w:rsidR="00920998" w:rsidRDefault="00920998" w:rsidP="00920998">
            <w:pPr>
              <w:pStyle w:val="TableParagraph"/>
              <w:numPr>
                <w:ilvl w:val="0"/>
                <w:numId w:val="13"/>
              </w:numPr>
              <w:tabs>
                <w:tab w:val="left" w:pos="429"/>
              </w:tabs>
              <w:spacing w:line="228" w:lineRule="auto"/>
              <w:ind w:right="42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Обработка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больших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наборов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>дан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ных</w:t>
            </w:r>
            <w:proofErr w:type="spellEnd"/>
            <w:proofErr w:type="gramEnd"/>
            <w:r>
              <w:rPr>
                <w:w w:val="105"/>
                <w:sz w:val="18"/>
              </w:rPr>
              <w:t>.</w:t>
            </w:r>
          </w:p>
          <w:p w:rsidR="00920998" w:rsidRDefault="00920998" w:rsidP="004476D9">
            <w:pPr>
              <w:pStyle w:val="TableParagraph"/>
              <w:spacing w:before="85" w:line="228" w:lineRule="auto"/>
              <w:ind w:left="169" w:right="371"/>
              <w:rPr>
                <w:w w:val="105"/>
                <w:sz w:val="18"/>
              </w:rPr>
            </w:pPr>
            <w:r>
              <w:rPr>
                <w:w w:val="105"/>
                <w:sz w:val="18"/>
              </w:rPr>
              <w:t>Численное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моделирование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электронных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таблицах</w:t>
            </w:r>
          </w:p>
        </w:tc>
        <w:tc>
          <w:tcPr>
            <w:tcW w:w="1563" w:type="dxa"/>
            <w:gridSpan w:val="2"/>
          </w:tcPr>
          <w:p w:rsidR="00920998" w:rsidRDefault="00920998" w:rsidP="00920998">
            <w:pPr>
              <w:pStyle w:val="TableParagraph"/>
              <w:spacing w:line="273" w:lineRule="exact"/>
              <w:ind w:left="642" w:right="62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20998" w:rsidRPr="00812E4D" w:rsidTr="007A19F3">
        <w:trPr>
          <w:trHeight w:val="2463"/>
        </w:trPr>
        <w:tc>
          <w:tcPr>
            <w:tcW w:w="1844" w:type="dxa"/>
          </w:tcPr>
          <w:p w:rsidR="00920998" w:rsidRDefault="00920998" w:rsidP="00920998">
            <w:pPr>
              <w:pStyle w:val="TableParagraph"/>
              <w:spacing w:before="77" w:line="208" w:lineRule="exact"/>
              <w:rPr>
                <w:w w:val="110"/>
                <w:sz w:val="18"/>
              </w:rPr>
            </w:pPr>
            <w:r>
              <w:rPr>
                <w:w w:val="110"/>
                <w:sz w:val="18"/>
              </w:rPr>
              <w:lastRenderedPageBreak/>
              <w:t>Информационные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технологии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современном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обществе</w:t>
            </w:r>
            <w:r>
              <w:rPr>
                <w:spacing w:val="37"/>
                <w:w w:val="110"/>
                <w:sz w:val="18"/>
              </w:rPr>
              <w:t xml:space="preserve"> </w:t>
            </w:r>
          </w:p>
        </w:tc>
        <w:tc>
          <w:tcPr>
            <w:tcW w:w="6237" w:type="dxa"/>
            <w:gridSpan w:val="2"/>
          </w:tcPr>
          <w:p w:rsidR="00920998" w:rsidRDefault="00920998" w:rsidP="00920998">
            <w:pPr>
              <w:pStyle w:val="TableParagraph"/>
              <w:spacing w:before="78" w:line="206" w:lineRule="exact"/>
              <w:ind w:left="169"/>
              <w:rPr>
                <w:sz w:val="18"/>
              </w:rPr>
            </w:pPr>
            <w:r>
              <w:rPr>
                <w:w w:val="110"/>
                <w:sz w:val="18"/>
              </w:rPr>
              <w:t>Роль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информационных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технологий</w:t>
            </w:r>
          </w:p>
          <w:p w:rsidR="00920998" w:rsidRDefault="00920998" w:rsidP="00920998">
            <w:pPr>
              <w:pStyle w:val="TableParagraph"/>
              <w:spacing w:before="89" w:line="228" w:lineRule="auto"/>
              <w:ind w:right="167"/>
              <w:rPr>
                <w:w w:val="105"/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развитии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экономики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мира,</w:t>
            </w:r>
            <w:r>
              <w:rPr>
                <w:spacing w:val="2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страны,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региона.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Открытые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образовательные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ресурсы.</w:t>
            </w:r>
          </w:p>
          <w:p w:rsidR="00920998" w:rsidRDefault="00920998" w:rsidP="00920998">
            <w:pPr>
              <w:pStyle w:val="TableParagraph"/>
              <w:spacing w:before="89" w:line="228" w:lineRule="auto"/>
              <w:ind w:left="169" w:right="196"/>
              <w:rPr>
                <w:sz w:val="18"/>
              </w:rPr>
            </w:pPr>
            <w:r>
              <w:rPr>
                <w:w w:val="110"/>
                <w:sz w:val="18"/>
              </w:rPr>
              <w:t>Профессии,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связанные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информатикой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информационными</w:t>
            </w:r>
            <w:r>
              <w:rPr>
                <w:spacing w:val="1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технологиями: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веб-дизайнер</w:t>
            </w:r>
            <w:proofErr w:type="spellEnd"/>
            <w:r>
              <w:rPr>
                <w:w w:val="110"/>
                <w:sz w:val="18"/>
              </w:rPr>
              <w:t>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программист,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ра</w:t>
            </w:r>
            <w:proofErr w:type="gramStart"/>
            <w:r>
              <w:rPr>
                <w:w w:val="110"/>
                <w:sz w:val="18"/>
              </w:rPr>
              <w:t>з-</w:t>
            </w:r>
            <w:proofErr w:type="gramEnd"/>
            <w:r>
              <w:rPr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работчик</w:t>
            </w:r>
            <w:proofErr w:type="spellEnd"/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мобильных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приложений,</w:t>
            </w:r>
            <w:r>
              <w:rPr>
                <w:spacing w:val="17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те</w:t>
            </w:r>
            <w:r>
              <w:rPr>
                <w:spacing w:val="-1"/>
                <w:w w:val="110"/>
                <w:sz w:val="18"/>
              </w:rPr>
              <w:t>стировщик</w:t>
            </w:r>
            <w:proofErr w:type="spellEnd"/>
            <w:r>
              <w:rPr>
                <w:spacing w:val="-1"/>
                <w:w w:val="110"/>
                <w:sz w:val="18"/>
              </w:rPr>
              <w:t>,</w:t>
            </w:r>
            <w:r>
              <w:rPr>
                <w:w w:val="110"/>
                <w:sz w:val="18"/>
              </w:rPr>
              <w:t xml:space="preserve"> архитектор программного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обеспечения,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специалист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анализу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данных,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системный</w:t>
            </w:r>
            <w:r>
              <w:rPr>
                <w:spacing w:val="3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администратор.</w:t>
            </w:r>
          </w:p>
          <w:p w:rsidR="00920998" w:rsidRDefault="00920998" w:rsidP="00920998">
            <w:pPr>
              <w:pStyle w:val="TableParagraph"/>
              <w:spacing w:line="193" w:lineRule="exact"/>
              <w:ind w:left="169"/>
              <w:rPr>
                <w:b/>
                <w:sz w:val="18"/>
              </w:rPr>
            </w:pPr>
            <w:r>
              <w:rPr>
                <w:b/>
                <w:sz w:val="18"/>
              </w:rPr>
              <w:t>Практические</w:t>
            </w:r>
            <w:r>
              <w:rPr>
                <w:b/>
                <w:spacing w:val="78"/>
                <w:sz w:val="18"/>
              </w:rPr>
              <w:t xml:space="preserve"> </w:t>
            </w:r>
            <w:r>
              <w:rPr>
                <w:b/>
                <w:sz w:val="18"/>
              </w:rPr>
              <w:t>работы</w:t>
            </w:r>
          </w:p>
          <w:p w:rsidR="00920998" w:rsidRDefault="00920998" w:rsidP="004476D9">
            <w:pPr>
              <w:pStyle w:val="TableParagraph"/>
              <w:spacing w:before="89" w:line="228" w:lineRule="auto"/>
              <w:ind w:right="167"/>
              <w:rPr>
                <w:w w:val="110"/>
                <w:sz w:val="18"/>
              </w:rPr>
            </w:pPr>
            <w:r>
              <w:rPr>
                <w:w w:val="110"/>
                <w:sz w:val="18"/>
              </w:rPr>
              <w:t>1.</w:t>
            </w:r>
            <w:r>
              <w:rPr>
                <w:spacing w:val="27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Создание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презентации</w:t>
            </w:r>
            <w:r>
              <w:rPr>
                <w:spacing w:val="2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2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професси</w:t>
            </w:r>
            <w:r>
              <w:rPr>
                <w:w w:val="115"/>
                <w:sz w:val="18"/>
              </w:rPr>
              <w:t>ях,</w:t>
            </w:r>
            <w:r>
              <w:rPr>
                <w:spacing w:val="4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связанных</w:t>
            </w:r>
            <w:r>
              <w:rPr>
                <w:spacing w:val="4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4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ИКТ</w:t>
            </w:r>
          </w:p>
        </w:tc>
        <w:tc>
          <w:tcPr>
            <w:tcW w:w="1563" w:type="dxa"/>
            <w:gridSpan w:val="2"/>
          </w:tcPr>
          <w:p w:rsidR="00920998" w:rsidRDefault="00920998" w:rsidP="00920998">
            <w:pPr>
              <w:pStyle w:val="TableParagraph"/>
              <w:spacing w:line="273" w:lineRule="exact"/>
              <w:ind w:left="642" w:right="62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20998" w:rsidRPr="00812E4D" w:rsidTr="00920998">
        <w:trPr>
          <w:trHeight w:val="633"/>
        </w:trPr>
        <w:tc>
          <w:tcPr>
            <w:tcW w:w="9644" w:type="dxa"/>
            <w:gridSpan w:val="5"/>
          </w:tcPr>
          <w:p w:rsidR="00920998" w:rsidRDefault="00920998" w:rsidP="00920998">
            <w:pPr>
              <w:pStyle w:val="TableParagraph"/>
              <w:spacing w:line="273" w:lineRule="exact"/>
              <w:ind w:left="642" w:right="627"/>
              <w:jc w:val="center"/>
              <w:rPr>
                <w:sz w:val="18"/>
                <w:szCs w:val="18"/>
              </w:rPr>
            </w:pPr>
            <w:r>
              <w:rPr>
                <w:w w:val="105"/>
                <w:sz w:val="18"/>
              </w:rPr>
              <w:t>Резервное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время 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(1 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час)</w:t>
            </w:r>
          </w:p>
        </w:tc>
      </w:tr>
    </w:tbl>
    <w:p w:rsidR="00CC3EEB" w:rsidRPr="00812E4D" w:rsidRDefault="00CC3EEB" w:rsidP="00CC3EEB">
      <w:pPr>
        <w:spacing w:line="273" w:lineRule="exact"/>
        <w:jc w:val="center"/>
        <w:rPr>
          <w:sz w:val="18"/>
          <w:szCs w:val="18"/>
        </w:rPr>
        <w:sectPr w:rsidR="00CC3EEB" w:rsidRPr="00812E4D" w:rsidSect="00061786">
          <w:footerReference w:type="default" r:id="rId8"/>
          <w:pgSz w:w="11910" w:h="16840"/>
          <w:pgMar w:top="1220" w:right="720" w:bottom="1100" w:left="567" w:header="0" w:footer="918" w:gutter="0"/>
          <w:cols w:space="720"/>
        </w:sectPr>
      </w:pPr>
    </w:p>
    <w:p w:rsidR="00EA4037" w:rsidRPr="00812E4D" w:rsidRDefault="00EA4037" w:rsidP="00EA4037">
      <w:pPr>
        <w:spacing w:after="78" w:line="220" w:lineRule="exact"/>
        <w:rPr>
          <w:sz w:val="18"/>
          <w:szCs w:val="18"/>
        </w:rPr>
      </w:pPr>
    </w:p>
    <w:p w:rsidR="00EA4037" w:rsidRPr="00812E4D" w:rsidRDefault="00EA4037" w:rsidP="00EA4037">
      <w:pPr>
        <w:spacing w:line="230" w:lineRule="auto"/>
        <w:rPr>
          <w:sz w:val="18"/>
          <w:szCs w:val="18"/>
        </w:rPr>
      </w:pPr>
      <w:r w:rsidRPr="00812E4D">
        <w:rPr>
          <w:color w:val="000000"/>
          <w:sz w:val="18"/>
          <w:szCs w:val="18"/>
        </w:rPr>
        <w:t>ПЛАНИРУЕМЫЕ ОБРАЗОВАТЕЛЬНЫЕ РЕЗУЛЬТАТЫ</w:t>
      </w:r>
    </w:p>
    <w:p w:rsidR="00EA4037" w:rsidRPr="00812E4D" w:rsidRDefault="00EA4037" w:rsidP="00EA4037">
      <w:pPr>
        <w:tabs>
          <w:tab w:val="left" w:pos="180"/>
        </w:tabs>
        <w:spacing w:before="346" w:line="262" w:lineRule="auto"/>
        <w:ind w:right="144"/>
        <w:rPr>
          <w:sz w:val="18"/>
          <w:szCs w:val="18"/>
        </w:rPr>
      </w:pPr>
      <w:r w:rsidRPr="00812E4D">
        <w:rPr>
          <w:sz w:val="18"/>
          <w:szCs w:val="18"/>
        </w:rPr>
        <w:tab/>
      </w:r>
      <w:r w:rsidRPr="00812E4D">
        <w:rPr>
          <w:color w:val="000000"/>
          <w:sz w:val="18"/>
          <w:szCs w:val="18"/>
        </w:rPr>
        <w:t xml:space="preserve">Изучение информатики в основной школе направлено на достижение </w:t>
      </w:r>
      <w:proofErr w:type="gramStart"/>
      <w:r w:rsidRPr="00812E4D">
        <w:rPr>
          <w:color w:val="000000"/>
          <w:sz w:val="18"/>
          <w:szCs w:val="18"/>
        </w:rPr>
        <w:t>обучающимися</w:t>
      </w:r>
      <w:proofErr w:type="gramEnd"/>
      <w:r w:rsidRPr="00812E4D">
        <w:rPr>
          <w:color w:val="000000"/>
          <w:sz w:val="18"/>
          <w:szCs w:val="18"/>
        </w:rPr>
        <w:t xml:space="preserve"> личностных, </w:t>
      </w:r>
      <w:proofErr w:type="spellStart"/>
      <w:r w:rsidRPr="00812E4D">
        <w:rPr>
          <w:color w:val="000000"/>
          <w:sz w:val="18"/>
          <w:szCs w:val="18"/>
        </w:rPr>
        <w:t>метапредметных</w:t>
      </w:r>
      <w:proofErr w:type="spellEnd"/>
      <w:r w:rsidRPr="00812E4D">
        <w:rPr>
          <w:color w:val="000000"/>
          <w:sz w:val="18"/>
          <w:szCs w:val="18"/>
        </w:rPr>
        <w:t xml:space="preserve"> и предметных результатов освоения учебного предмета.</w:t>
      </w:r>
    </w:p>
    <w:p w:rsidR="00EA4037" w:rsidRPr="00812E4D" w:rsidRDefault="00EA4037" w:rsidP="00EA4037">
      <w:pPr>
        <w:spacing w:before="262" w:line="230" w:lineRule="auto"/>
        <w:rPr>
          <w:sz w:val="18"/>
          <w:szCs w:val="18"/>
        </w:rPr>
      </w:pPr>
      <w:r w:rsidRPr="00812E4D">
        <w:rPr>
          <w:color w:val="000000"/>
          <w:sz w:val="18"/>
          <w:szCs w:val="18"/>
        </w:rPr>
        <w:t>ЛИЧНОСТНЫЕ РЕЗУЛЬТАТЫ</w:t>
      </w:r>
    </w:p>
    <w:p w:rsidR="00EA4037" w:rsidRPr="00812E4D" w:rsidRDefault="00EA4037" w:rsidP="00EA4037">
      <w:pPr>
        <w:tabs>
          <w:tab w:val="left" w:pos="180"/>
        </w:tabs>
        <w:spacing w:before="166" w:line="262" w:lineRule="auto"/>
        <w:ind w:right="1152"/>
        <w:rPr>
          <w:sz w:val="18"/>
          <w:szCs w:val="18"/>
        </w:rPr>
      </w:pPr>
      <w:r w:rsidRPr="00812E4D">
        <w:rPr>
          <w:sz w:val="18"/>
          <w:szCs w:val="18"/>
        </w:rPr>
        <w:tab/>
      </w:r>
      <w:r w:rsidRPr="00812E4D">
        <w:rPr>
          <w:color w:val="000000"/>
          <w:sz w:val="18"/>
          <w:szCs w:val="18"/>
        </w:rPr>
        <w:t xml:space="preserve">Личностные результаты имеют направленность на решение задач воспитания, развития и </w:t>
      </w:r>
      <w:proofErr w:type="gramStart"/>
      <w:r w:rsidRPr="00812E4D">
        <w:rPr>
          <w:color w:val="000000"/>
          <w:sz w:val="18"/>
          <w:szCs w:val="18"/>
        </w:rPr>
        <w:t>социализации</w:t>
      </w:r>
      <w:proofErr w:type="gramEnd"/>
      <w:r w:rsidRPr="00812E4D">
        <w:rPr>
          <w:color w:val="000000"/>
          <w:sz w:val="18"/>
          <w:szCs w:val="18"/>
        </w:rPr>
        <w:t xml:space="preserve"> обучающихся средствами предмета.</w:t>
      </w:r>
    </w:p>
    <w:p w:rsidR="00EA4037" w:rsidRPr="00812E4D" w:rsidRDefault="00EA4037" w:rsidP="00EA4037">
      <w:pPr>
        <w:tabs>
          <w:tab w:val="left" w:pos="180"/>
        </w:tabs>
        <w:spacing w:before="70" w:line="283" w:lineRule="auto"/>
        <w:ind w:right="144"/>
        <w:rPr>
          <w:sz w:val="18"/>
          <w:szCs w:val="18"/>
        </w:rPr>
      </w:pPr>
      <w:r w:rsidRPr="00812E4D">
        <w:rPr>
          <w:sz w:val="18"/>
          <w:szCs w:val="18"/>
        </w:rPr>
        <w:tab/>
      </w:r>
      <w:r w:rsidRPr="00812E4D">
        <w:rPr>
          <w:i/>
          <w:color w:val="000000"/>
          <w:sz w:val="18"/>
          <w:szCs w:val="18"/>
        </w:rPr>
        <w:t xml:space="preserve">Патриотическое воспитание: </w:t>
      </w:r>
      <w:r w:rsidRPr="00812E4D">
        <w:rPr>
          <w:sz w:val="18"/>
          <w:szCs w:val="18"/>
        </w:rPr>
        <w:br/>
      </w:r>
      <w:r w:rsidRPr="00812E4D">
        <w:rPr>
          <w:sz w:val="18"/>
          <w:szCs w:val="18"/>
        </w:rPr>
        <w:tab/>
      </w:r>
      <w:r w:rsidRPr="00812E4D">
        <w:rPr>
          <w:color w:val="000000"/>
          <w:sz w:val="18"/>
          <w:szCs w:val="18"/>
        </w:rPr>
        <w:t>ценностное отношение к отечественному культурному, историческому и научному наследию; понимание значения информатики как науки в жизни современного общества; владение достоверной информацией о передовых мировых и отечественных достижениях в области информатики и информационных технологий; заинтересованность в научных знаниях о цифровой трансформации современного общества.</w:t>
      </w:r>
    </w:p>
    <w:p w:rsidR="00EA4037" w:rsidRPr="00812E4D" w:rsidRDefault="00EA4037" w:rsidP="00EA4037">
      <w:pPr>
        <w:tabs>
          <w:tab w:val="left" w:pos="180"/>
        </w:tabs>
        <w:spacing w:before="70" w:line="281" w:lineRule="auto"/>
        <w:ind w:right="576"/>
        <w:rPr>
          <w:sz w:val="18"/>
          <w:szCs w:val="18"/>
        </w:rPr>
      </w:pPr>
      <w:r w:rsidRPr="00812E4D">
        <w:rPr>
          <w:sz w:val="18"/>
          <w:szCs w:val="18"/>
        </w:rPr>
        <w:tab/>
      </w:r>
      <w:r w:rsidRPr="00812E4D">
        <w:rPr>
          <w:i/>
          <w:color w:val="000000"/>
          <w:sz w:val="18"/>
          <w:szCs w:val="18"/>
        </w:rPr>
        <w:t xml:space="preserve">Духовно-нравственное воспитание: </w:t>
      </w:r>
      <w:r w:rsidRPr="00812E4D">
        <w:rPr>
          <w:sz w:val="18"/>
          <w:szCs w:val="18"/>
        </w:rPr>
        <w:br/>
      </w:r>
      <w:r w:rsidRPr="00812E4D">
        <w:rPr>
          <w:sz w:val="18"/>
          <w:szCs w:val="18"/>
        </w:rPr>
        <w:tab/>
      </w:r>
      <w:r w:rsidRPr="00812E4D">
        <w:rPr>
          <w:color w:val="000000"/>
          <w:sz w:val="18"/>
          <w:szCs w:val="18"/>
        </w:rPr>
        <w:t>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в том числе в сети Интернет.</w:t>
      </w:r>
    </w:p>
    <w:p w:rsidR="00EA4037" w:rsidRPr="00812E4D" w:rsidRDefault="00EA4037" w:rsidP="00EA4037">
      <w:pPr>
        <w:tabs>
          <w:tab w:val="left" w:pos="180"/>
        </w:tabs>
        <w:spacing w:before="70" w:line="286" w:lineRule="auto"/>
        <w:rPr>
          <w:sz w:val="18"/>
          <w:szCs w:val="18"/>
        </w:rPr>
      </w:pPr>
      <w:r w:rsidRPr="00812E4D">
        <w:rPr>
          <w:sz w:val="18"/>
          <w:szCs w:val="18"/>
        </w:rPr>
        <w:tab/>
      </w:r>
      <w:proofErr w:type="gramStart"/>
      <w:r w:rsidRPr="00812E4D">
        <w:rPr>
          <w:i/>
          <w:color w:val="000000"/>
          <w:sz w:val="18"/>
          <w:szCs w:val="18"/>
        </w:rPr>
        <w:t xml:space="preserve">Гражданское воспитание: </w:t>
      </w:r>
      <w:r w:rsidRPr="00812E4D">
        <w:rPr>
          <w:sz w:val="18"/>
          <w:szCs w:val="18"/>
        </w:rPr>
        <w:br/>
      </w:r>
      <w:r w:rsidRPr="00812E4D">
        <w:rPr>
          <w:sz w:val="18"/>
          <w:szCs w:val="18"/>
        </w:rPr>
        <w:tab/>
      </w:r>
      <w:r w:rsidRPr="00812E4D">
        <w:rPr>
          <w:color w:val="000000"/>
          <w:sz w:val="18"/>
          <w:szCs w:val="18"/>
        </w:rPr>
        <w:t xml:space="preserve">представление о социальных нормах и правилах межличностных отношений в коллективе, в том числе в социальных сообществах; соблюдение правил безопасности, в том числе навыков безопасного поведения в </w:t>
      </w:r>
      <w:proofErr w:type="spellStart"/>
      <w:r w:rsidRPr="00812E4D">
        <w:rPr>
          <w:color w:val="000000"/>
          <w:sz w:val="18"/>
          <w:szCs w:val="18"/>
        </w:rPr>
        <w:t>интернет-среде</w:t>
      </w:r>
      <w:proofErr w:type="spellEnd"/>
      <w:r w:rsidRPr="00812E4D">
        <w:rPr>
          <w:color w:val="000000"/>
          <w:sz w:val="18"/>
          <w:szCs w:val="18"/>
        </w:rPr>
        <w:t>; готовность к разно​образной совместной деятельности при выполнении учебных, познавательных задач, создании учебных проектов; стремление к взаимопониманию и взаимопомощи в процессе этой учебной деятельности;</w:t>
      </w:r>
      <w:proofErr w:type="gramEnd"/>
      <w:r w:rsidRPr="00812E4D">
        <w:rPr>
          <w:color w:val="000000"/>
          <w:sz w:val="18"/>
          <w:szCs w:val="18"/>
        </w:rPr>
        <w:t xml:space="preserve"> готовность оценивать своё поведение и поступки своих товарищей с позиции нравственных и правовых норм с учётом осознания последствий поступков.</w:t>
      </w:r>
    </w:p>
    <w:p w:rsidR="00EA4037" w:rsidRPr="00812E4D" w:rsidRDefault="00EA4037" w:rsidP="00EA4037">
      <w:pPr>
        <w:tabs>
          <w:tab w:val="left" w:pos="180"/>
        </w:tabs>
        <w:spacing w:before="70" w:line="288" w:lineRule="auto"/>
        <w:rPr>
          <w:sz w:val="18"/>
          <w:szCs w:val="18"/>
        </w:rPr>
      </w:pPr>
      <w:r w:rsidRPr="00812E4D">
        <w:rPr>
          <w:sz w:val="18"/>
          <w:szCs w:val="18"/>
        </w:rPr>
        <w:tab/>
      </w:r>
      <w:r w:rsidRPr="00812E4D">
        <w:rPr>
          <w:i/>
          <w:color w:val="000000"/>
          <w:sz w:val="18"/>
          <w:szCs w:val="18"/>
        </w:rPr>
        <w:t xml:space="preserve">Ценности научного познания: </w:t>
      </w:r>
      <w:r w:rsidRPr="00812E4D">
        <w:rPr>
          <w:sz w:val="18"/>
          <w:szCs w:val="18"/>
        </w:rPr>
        <w:br/>
      </w:r>
      <w:r w:rsidRPr="00812E4D">
        <w:rPr>
          <w:sz w:val="18"/>
          <w:szCs w:val="18"/>
        </w:rPr>
        <w:tab/>
      </w:r>
      <w:proofErr w:type="spellStart"/>
      <w:r w:rsidRPr="00812E4D">
        <w:rPr>
          <w:color w:val="000000"/>
          <w:sz w:val="18"/>
          <w:szCs w:val="18"/>
        </w:rPr>
        <w:t>сформированность</w:t>
      </w:r>
      <w:proofErr w:type="spellEnd"/>
      <w:r w:rsidRPr="00812E4D">
        <w:rPr>
          <w:color w:val="000000"/>
          <w:sz w:val="18"/>
          <w:szCs w:val="18"/>
        </w:rPr>
        <w:t xml:space="preserve">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 </w:t>
      </w:r>
      <w:r w:rsidRPr="00812E4D">
        <w:rPr>
          <w:sz w:val="18"/>
          <w:szCs w:val="18"/>
        </w:rPr>
        <w:br/>
      </w:r>
      <w:r w:rsidRPr="00812E4D">
        <w:rPr>
          <w:sz w:val="18"/>
          <w:szCs w:val="18"/>
        </w:rPr>
        <w:tab/>
      </w:r>
      <w:r w:rsidRPr="00812E4D">
        <w:rPr>
          <w:color w:val="000000"/>
          <w:sz w:val="18"/>
          <w:szCs w:val="18"/>
        </w:rPr>
        <w:t xml:space="preserve">интерес к обучению и познанию; любознательность; готовность и способность к самообразованию, осознанному выбору направленности и уровня обучения в дальнейшем; </w:t>
      </w:r>
      <w:r w:rsidRPr="00812E4D">
        <w:rPr>
          <w:sz w:val="18"/>
          <w:szCs w:val="18"/>
        </w:rPr>
        <w:br/>
      </w:r>
      <w:r w:rsidRPr="00812E4D">
        <w:rPr>
          <w:sz w:val="18"/>
          <w:szCs w:val="18"/>
        </w:rPr>
        <w:tab/>
      </w:r>
      <w:r w:rsidRPr="00812E4D">
        <w:rPr>
          <w:color w:val="000000"/>
          <w:sz w:val="18"/>
          <w:szCs w:val="18"/>
        </w:rPr>
        <w:t xml:space="preserve"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 </w:t>
      </w:r>
      <w:r w:rsidRPr="00812E4D">
        <w:rPr>
          <w:sz w:val="18"/>
          <w:szCs w:val="18"/>
        </w:rPr>
        <w:br/>
      </w:r>
      <w:r w:rsidRPr="00812E4D">
        <w:rPr>
          <w:sz w:val="18"/>
          <w:szCs w:val="18"/>
        </w:rPr>
        <w:tab/>
      </w:r>
      <w:proofErr w:type="spellStart"/>
      <w:proofErr w:type="gramStart"/>
      <w:r w:rsidRPr="00812E4D">
        <w:rPr>
          <w:color w:val="000000"/>
          <w:sz w:val="18"/>
          <w:szCs w:val="18"/>
        </w:rPr>
        <w:t>сформированность</w:t>
      </w:r>
      <w:proofErr w:type="spellEnd"/>
      <w:r w:rsidRPr="00812E4D">
        <w:rPr>
          <w:color w:val="000000"/>
          <w:sz w:val="18"/>
          <w:szCs w:val="18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</w:t>
      </w:r>
      <w:r w:rsidRPr="00812E4D">
        <w:rPr>
          <w:sz w:val="18"/>
          <w:szCs w:val="18"/>
        </w:rPr>
        <w:br/>
      </w:r>
      <w:r w:rsidRPr="00812E4D">
        <w:rPr>
          <w:color w:val="000000"/>
          <w:sz w:val="18"/>
          <w:szCs w:val="18"/>
        </w:rPr>
        <w:t xml:space="preserve">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  <w:r w:rsidRPr="00812E4D">
        <w:rPr>
          <w:sz w:val="18"/>
          <w:szCs w:val="18"/>
        </w:rPr>
        <w:br/>
      </w:r>
      <w:r w:rsidRPr="00812E4D">
        <w:rPr>
          <w:sz w:val="18"/>
          <w:szCs w:val="18"/>
        </w:rPr>
        <w:tab/>
      </w:r>
      <w:r w:rsidRPr="00812E4D">
        <w:rPr>
          <w:i/>
          <w:color w:val="000000"/>
          <w:sz w:val="18"/>
          <w:szCs w:val="18"/>
        </w:rPr>
        <w:t>Формирование культуры здоровья</w:t>
      </w:r>
      <w:r w:rsidRPr="00812E4D">
        <w:rPr>
          <w:color w:val="000000"/>
          <w:sz w:val="18"/>
          <w:szCs w:val="18"/>
        </w:rPr>
        <w:t xml:space="preserve">: </w:t>
      </w:r>
      <w:r w:rsidRPr="00812E4D">
        <w:rPr>
          <w:sz w:val="18"/>
          <w:szCs w:val="18"/>
        </w:rPr>
        <w:br/>
      </w:r>
      <w:r w:rsidRPr="00812E4D">
        <w:rPr>
          <w:sz w:val="18"/>
          <w:szCs w:val="18"/>
        </w:rPr>
        <w:tab/>
      </w:r>
      <w:r w:rsidRPr="00812E4D">
        <w:rPr>
          <w:color w:val="000000"/>
          <w:sz w:val="18"/>
          <w:szCs w:val="18"/>
        </w:rPr>
        <w:t>осознание ценности жизни;</w:t>
      </w:r>
      <w:proofErr w:type="gramEnd"/>
      <w:r w:rsidRPr="00812E4D">
        <w:rPr>
          <w:color w:val="000000"/>
          <w:sz w:val="18"/>
          <w:szCs w:val="18"/>
        </w:rPr>
        <w:t xml:space="preserve"> ответственное отношение к своему здоровью;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 (ИКТ).</w:t>
      </w:r>
    </w:p>
    <w:p w:rsidR="00EA4037" w:rsidRPr="00812E4D" w:rsidRDefault="00EA4037" w:rsidP="00EA4037">
      <w:pPr>
        <w:spacing w:before="70" w:line="230" w:lineRule="auto"/>
        <w:ind w:left="180"/>
        <w:rPr>
          <w:sz w:val="18"/>
          <w:szCs w:val="18"/>
        </w:rPr>
      </w:pPr>
      <w:r w:rsidRPr="00812E4D">
        <w:rPr>
          <w:i/>
          <w:color w:val="000000"/>
          <w:sz w:val="18"/>
          <w:szCs w:val="18"/>
        </w:rPr>
        <w:t>Трудовое воспитание:</w:t>
      </w:r>
    </w:p>
    <w:p w:rsidR="00EA4037" w:rsidRPr="00812E4D" w:rsidRDefault="00EA4037" w:rsidP="00EA4037">
      <w:pPr>
        <w:tabs>
          <w:tab w:val="left" w:pos="180"/>
        </w:tabs>
        <w:spacing w:line="281" w:lineRule="auto"/>
        <w:ind w:right="288"/>
        <w:rPr>
          <w:sz w:val="18"/>
          <w:szCs w:val="18"/>
        </w:rPr>
      </w:pPr>
      <w:r w:rsidRPr="00812E4D">
        <w:rPr>
          <w:sz w:val="18"/>
          <w:szCs w:val="18"/>
        </w:rPr>
        <w:tab/>
      </w:r>
      <w:r w:rsidRPr="00812E4D">
        <w:rPr>
          <w:color w:val="000000"/>
          <w:sz w:val="18"/>
          <w:szCs w:val="18"/>
        </w:rPr>
        <w:t xml:space="preserve"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 </w:t>
      </w:r>
      <w:r w:rsidRPr="00812E4D">
        <w:rPr>
          <w:sz w:val="18"/>
          <w:szCs w:val="18"/>
        </w:rPr>
        <w:br/>
      </w:r>
      <w:r w:rsidRPr="00812E4D">
        <w:rPr>
          <w:sz w:val="18"/>
          <w:szCs w:val="18"/>
        </w:rPr>
        <w:tab/>
      </w:r>
      <w:r w:rsidRPr="00812E4D">
        <w:rPr>
          <w:color w:val="000000"/>
          <w:sz w:val="18"/>
          <w:szCs w:val="18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EA4037" w:rsidRPr="00812E4D" w:rsidRDefault="00EA4037" w:rsidP="00EA4037">
      <w:pPr>
        <w:tabs>
          <w:tab w:val="left" w:pos="180"/>
        </w:tabs>
        <w:spacing w:before="70" w:line="271" w:lineRule="auto"/>
        <w:rPr>
          <w:sz w:val="18"/>
          <w:szCs w:val="18"/>
        </w:rPr>
      </w:pPr>
      <w:r w:rsidRPr="00812E4D">
        <w:rPr>
          <w:sz w:val="18"/>
          <w:szCs w:val="18"/>
        </w:rPr>
        <w:tab/>
      </w:r>
      <w:r w:rsidRPr="00812E4D">
        <w:rPr>
          <w:i/>
          <w:color w:val="000000"/>
          <w:sz w:val="18"/>
          <w:szCs w:val="18"/>
        </w:rPr>
        <w:t xml:space="preserve">Экологическое воспитание: </w:t>
      </w:r>
      <w:r w:rsidRPr="00812E4D">
        <w:rPr>
          <w:sz w:val="18"/>
          <w:szCs w:val="18"/>
        </w:rPr>
        <w:br/>
      </w:r>
      <w:r w:rsidRPr="00812E4D">
        <w:rPr>
          <w:sz w:val="18"/>
          <w:szCs w:val="18"/>
        </w:rPr>
        <w:tab/>
      </w:r>
      <w:r w:rsidRPr="00812E4D">
        <w:rPr>
          <w:color w:val="000000"/>
          <w:sz w:val="18"/>
          <w:szCs w:val="18"/>
        </w:rPr>
        <w:t>осознание глобального характера экологических проблем и путей их решения, в том числе с учётом возможностей ИКТ.</w:t>
      </w:r>
    </w:p>
    <w:p w:rsidR="00EA4037" w:rsidRPr="00812E4D" w:rsidRDefault="00EA4037" w:rsidP="00EA4037">
      <w:pPr>
        <w:tabs>
          <w:tab w:val="left" w:pos="180"/>
        </w:tabs>
        <w:spacing w:before="70" w:line="278" w:lineRule="auto"/>
        <w:ind w:right="144"/>
        <w:rPr>
          <w:sz w:val="18"/>
          <w:szCs w:val="18"/>
        </w:rPr>
      </w:pPr>
      <w:r w:rsidRPr="00812E4D">
        <w:rPr>
          <w:sz w:val="18"/>
          <w:szCs w:val="18"/>
        </w:rPr>
        <w:tab/>
      </w:r>
      <w:r w:rsidRPr="00812E4D">
        <w:rPr>
          <w:i/>
          <w:color w:val="000000"/>
          <w:sz w:val="18"/>
          <w:szCs w:val="18"/>
        </w:rPr>
        <w:t>Адаптация обучающегося к изменяющимся условиям социальной среды</w:t>
      </w:r>
      <w:r w:rsidRPr="00812E4D">
        <w:rPr>
          <w:color w:val="000000"/>
          <w:sz w:val="18"/>
          <w:szCs w:val="18"/>
        </w:rPr>
        <w:t xml:space="preserve">: </w:t>
      </w:r>
      <w:r w:rsidRPr="00812E4D">
        <w:rPr>
          <w:sz w:val="18"/>
          <w:szCs w:val="18"/>
        </w:rPr>
        <w:br/>
      </w:r>
      <w:r w:rsidRPr="00812E4D">
        <w:rPr>
          <w:sz w:val="18"/>
          <w:szCs w:val="18"/>
        </w:rPr>
        <w:tab/>
      </w:r>
      <w:r w:rsidRPr="00812E4D">
        <w:rPr>
          <w:color w:val="000000"/>
          <w:sz w:val="18"/>
          <w:szCs w:val="18"/>
        </w:rPr>
        <w:t xml:space="preserve">освоение </w:t>
      </w:r>
      <w:proofErr w:type="gramStart"/>
      <w:r w:rsidRPr="00812E4D">
        <w:rPr>
          <w:color w:val="000000"/>
          <w:sz w:val="18"/>
          <w:szCs w:val="18"/>
        </w:rPr>
        <w:t>обучающимися</w:t>
      </w:r>
      <w:proofErr w:type="gramEnd"/>
      <w:r w:rsidRPr="00812E4D">
        <w:rPr>
          <w:color w:val="000000"/>
          <w:sz w:val="18"/>
          <w:szCs w:val="18"/>
        </w:rPr>
        <w:t xml:space="preserve">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EA4037" w:rsidRPr="00812E4D" w:rsidRDefault="00EA4037" w:rsidP="00EA4037">
      <w:pPr>
        <w:spacing w:before="262" w:line="230" w:lineRule="auto"/>
        <w:rPr>
          <w:sz w:val="18"/>
          <w:szCs w:val="18"/>
        </w:rPr>
      </w:pPr>
      <w:r w:rsidRPr="00812E4D">
        <w:rPr>
          <w:color w:val="000000"/>
          <w:sz w:val="18"/>
          <w:szCs w:val="18"/>
        </w:rPr>
        <w:t>МЕТАПРЕДМЕТНЫЕ РЕЗУЛЬТАТЫ</w:t>
      </w:r>
    </w:p>
    <w:p w:rsidR="00EA4037" w:rsidRPr="00812E4D" w:rsidRDefault="00EA4037" w:rsidP="00EA4037">
      <w:pPr>
        <w:spacing w:before="166" w:line="271" w:lineRule="auto"/>
        <w:ind w:right="576" w:firstLine="180"/>
        <w:rPr>
          <w:sz w:val="18"/>
          <w:szCs w:val="18"/>
        </w:rPr>
      </w:pPr>
      <w:proofErr w:type="spellStart"/>
      <w:r w:rsidRPr="00812E4D">
        <w:rPr>
          <w:color w:val="000000"/>
          <w:sz w:val="18"/>
          <w:szCs w:val="18"/>
        </w:rPr>
        <w:t>Метапредметные</w:t>
      </w:r>
      <w:proofErr w:type="spellEnd"/>
      <w:r w:rsidRPr="00812E4D">
        <w:rPr>
          <w:color w:val="000000"/>
          <w:sz w:val="18"/>
          <w:szCs w:val="18"/>
        </w:rPr>
        <w:t xml:space="preserve"> результаты освоения образовательной программы по информатике отражают овладение универсальными учебными действиями — познавательными, коммуникативными, регулятивными.</w:t>
      </w:r>
    </w:p>
    <w:p w:rsidR="00EA4037" w:rsidRPr="00812E4D" w:rsidRDefault="00EA4037" w:rsidP="00EA4037">
      <w:pPr>
        <w:tabs>
          <w:tab w:val="left" w:pos="180"/>
        </w:tabs>
        <w:spacing w:before="190" w:line="286" w:lineRule="auto"/>
        <w:ind w:right="432"/>
        <w:rPr>
          <w:sz w:val="18"/>
          <w:szCs w:val="18"/>
        </w:rPr>
      </w:pPr>
      <w:r w:rsidRPr="00812E4D">
        <w:rPr>
          <w:sz w:val="18"/>
          <w:szCs w:val="18"/>
        </w:rPr>
        <w:tab/>
      </w:r>
      <w:proofErr w:type="gramStart"/>
      <w:r w:rsidRPr="00812E4D">
        <w:rPr>
          <w:color w:val="000000"/>
          <w:sz w:val="18"/>
          <w:szCs w:val="18"/>
        </w:rPr>
        <w:t xml:space="preserve">Универсальные познавательные действия </w:t>
      </w:r>
      <w:r w:rsidRPr="00812E4D">
        <w:rPr>
          <w:sz w:val="18"/>
          <w:szCs w:val="18"/>
        </w:rPr>
        <w:br/>
      </w:r>
      <w:r w:rsidRPr="00812E4D">
        <w:rPr>
          <w:sz w:val="18"/>
          <w:szCs w:val="18"/>
        </w:rPr>
        <w:tab/>
      </w:r>
      <w:r w:rsidRPr="00812E4D">
        <w:rPr>
          <w:i/>
          <w:color w:val="000000"/>
          <w:sz w:val="18"/>
          <w:szCs w:val="18"/>
        </w:rPr>
        <w:t xml:space="preserve">Базовые логические действия: </w:t>
      </w:r>
      <w:r w:rsidRPr="00812E4D">
        <w:rPr>
          <w:sz w:val="18"/>
          <w:szCs w:val="18"/>
        </w:rPr>
        <w:br/>
      </w:r>
      <w:r w:rsidRPr="00812E4D">
        <w:rPr>
          <w:sz w:val="18"/>
          <w:szCs w:val="18"/>
        </w:rPr>
        <w:tab/>
      </w:r>
      <w:r w:rsidRPr="00812E4D">
        <w:rPr>
          <w:color w:val="000000"/>
          <w:sz w:val="18"/>
          <w:szCs w:val="18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</w:t>
      </w:r>
      <w:r w:rsidRPr="00812E4D">
        <w:rPr>
          <w:color w:val="000000"/>
          <w:sz w:val="18"/>
          <w:szCs w:val="18"/>
        </w:rPr>
        <w:lastRenderedPageBreak/>
        <w:t xml:space="preserve">умозаключения (индуктивные, дедуктивные и по аналогии) и выводы; </w:t>
      </w:r>
      <w:r w:rsidRPr="00812E4D">
        <w:rPr>
          <w:sz w:val="18"/>
          <w:szCs w:val="18"/>
        </w:rPr>
        <w:br/>
      </w:r>
      <w:r w:rsidRPr="00812E4D">
        <w:rPr>
          <w:sz w:val="18"/>
          <w:szCs w:val="18"/>
        </w:rPr>
        <w:tab/>
      </w:r>
      <w:r w:rsidRPr="00812E4D">
        <w:rPr>
          <w:color w:val="000000"/>
          <w:sz w:val="18"/>
          <w:szCs w:val="18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  <w:proofErr w:type="gramEnd"/>
      <w:r w:rsidRPr="00812E4D">
        <w:rPr>
          <w:color w:val="000000"/>
          <w:sz w:val="18"/>
          <w:szCs w:val="18"/>
        </w:rPr>
        <w:t xml:space="preserve"> </w:t>
      </w:r>
      <w:r w:rsidRPr="00812E4D">
        <w:rPr>
          <w:sz w:val="18"/>
          <w:szCs w:val="18"/>
        </w:rPr>
        <w:br/>
      </w:r>
      <w:r w:rsidRPr="00812E4D">
        <w:rPr>
          <w:sz w:val="18"/>
          <w:szCs w:val="18"/>
        </w:rPr>
        <w:tab/>
      </w:r>
      <w:r w:rsidRPr="00812E4D">
        <w:rPr>
          <w:color w:val="000000"/>
          <w:sz w:val="18"/>
          <w:szCs w:val="18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A4037" w:rsidRPr="00812E4D" w:rsidRDefault="00EA4037" w:rsidP="00EA4037">
      <w:pPr>
        <w:tabs>
          <w:tab w:val="left" w:pos="180"/>
        </w:tabs>
        <w:spacing w:before="70" w:line="283" w:lineRule="auto"/>
        <w:ind w:right="576"/>
        <w:rPr>
          <w:sz w:val="18"/>
          <w:szCs w:val="18"/>
        </w:rPr>
      </w:pPr>
      <w:r w:rsidRPr="00812E4D">
        <w:rPr>
          <w:sz w:val="18"/>
          <w:szCs w:val="18"/>
        </w:rPr>
        <w:tab/>
      </w:r>
      <w:proofErr w:type="gramStart"/>
      <w:r w:rsidRPr="00812E4D">
        <w:rPr>
          <w:i/>
          <w:color w:val="000000"/>
          <w:sz w:val="18"/>
          <w:szCs w:val="18"/>
        </w:rPr>
        <w:t xml:space="preserve">Базовые исследовательские действия: </w:t>
      </w:r>
      <w:r w:rsidRPr="00812E4D">
        <w:rPr>
          <w:sz w:val="18"/>
          <w:szCs w:val="18"/>
        </w:rPr>
        <w:br/>
      </w:r>
      <w:r w:rsidRPr="00812E4D">
        <w:rPr>
          <w:sz w:val="18"/>
          <w:szCs w:val="18"/>
        </w:rPr>
        <w:tab/>
      </w:r>
      <w:r w:rsidRPr="00812E4D">
        <w:rPr>
          <w:color w:val="000000"/>
          <w:sz w:val="18"/>
          <w:szCs w:val="18"/>
        </w:rPr>
        <w:t xml:space="preserve">формулировать вопросы, фиксирующие разрыв между реальным и желательным состоянием ситуации, объекта, и самостоятельно устанавливать искомое и данное; </w:t>
      </w:r>
      <w:r w:rsidRPr="00812E4D">
        <w:rPr>
          <w:sz w:val="18"/>
          <w:szCs w:val="18"/>
        </w:rPr>
        <w:br/>
      </w:r>
      <w:r w:rsidRPr="00812E4D">
        <w:rPr>
          <w:sz w:val="18"/>
          <w:szCs w:val="18"/>
        </w:rPr>
        <w:tab/>
      </w:r>
      <w:r w:rsidRPr="00812E4D">
        <w:rPr>
          <w:color w:val="000000"/>
          <w:sz w:val="18"/>
          <w:szCs w:val="18"/>
        </w:rPr>
        <w:t xml:space="preserve">оценивать на применимость и достоверность информацию, полученную в ходе исследования; </w:t>
      </w:r>
      <w:r w:rsidRPr="00812E4D">
        <w:rPr>
          <w:sz w:val="18"/>
          <w:szCs w:val="18"/>
        </w:rPr>
        <w:tab/>
      </w:r>
      <w:r w:rsidRPr="00812E4D">
        <w:rPr>
          <w:color w:val="000000"/>
          <w:sz w:val="18"/>
          <w:szCs w:val="18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  <w:proofErr w:type="gramEnd"/>
    </w:p>
    <w:p w:rsidR="00EA4037" w:rsidRPr="00812E4D" w:rsidRDefault="00EA4037" w:rsidP="00EA4037">
      <w:pPr>
        <w:tabs>
          <w:tab w:val="left" w:pos="180"/>
        </w:tabs>
        <w:spacing w:before="70" w:line="286" w:lineRule="auto"/>
        <w:rPr>
          <w:sz w:val="18"/>
          <w:szCs w:val="18"/>
        </w:rPr>
      </w:pPr>
      <w:r w:rsidRPr="00812E4D">
        <w:rPr>
          <w:sz w:val="18"/>
          <w:szCs w:val="18"/>
        </w:rPr>
        <w:tab/>
      </w:r>
      <w:r w:rsidRPr="00812E4D">
        <w:rPr>
          <w:i/>
          <w:color w:val="000000"/>
          <w:sz w:val="18"/>
          <w:szCs w:val="18"/>
        </w:rPr>
        <w:t xml:space="preserve">Работа с информацией: </w:t>
      </w:r>
      <w:r w:rsidRPr="00812E4D">
        <w:rPr>
          <w:sz w:val="18"/>
          <w:szCs w:val="18"/>
        </w:rPr>
        <w:br/>
      </w:r>
      <w:r w:rsidRPr="00812E4D">
        <w:rPr>
          <w:sz w:val="18"/>
          <w:szCs w:val="18"/>
        </w:rPr>
        <w:tab/>
      </w:r>
      <w:r w:rsidRPr="00812E4D">
        <w:rPr>
          <w:color w:val="000000"/>
          <w:sz w:val="18"/>
          <w:szCs w:val="18"/>
        </w:rPr>
        <w:t xml:space="preserve">выявлять дефицит информации, данных, необходимых для решения поставленной задачи; </w:t>
      </w:r>
      <w:r w:rsidRPr="00812E4D">
        <w:rPr>
          <w:sz w:val="18"/>
          <w:szCs w:val="18"/>
        </w:rPr>
        <w:br/>
      </w:r>
      <w:r w:rsidRPr="00812E4D">
        <w:rPr>
          <w:sz w:val="18"/>
          <w:szCs w:val="18"/>
        </w:rPr>
        <w:tab/>
      </w:r>
      <w:r w:rsidRPr="00812E4D">
        <w:rPr>
          <w:color w:val="000000"/>
          <w:sz w:val="18"/>
          <w:szCs w:val="18"/>
        </w:rPr>
        <w:t xml:space="preserve"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 </w:t>
      </w:r>
      <w:r w:rsidRPr="00812E4D">
        <w:rPr>
          <w:sz w:val="18"/>
          <w:szCs w:val="18"/>
        </w:rPr>
        <w:br/>
      </w:r>
      <w:r w:rsidRPr="00812E4D">
        <w:rPr>
          <w:sz w:val="18"/>
          <w:szCs w:val="18"/>
        </w:rPr>
        <w:tab/>
      </w:r>
      <w:r w:rsidRPr="00812E4D">
        <w:rPr>
          <w:color w:val="000000"/>
          <w:sz w:val="18"/>
          <w:szCs w:val="18"/>
        </w:rPr>
        <w:t xml:space="preserve">выбирать, анализировать, систематизировать и интерпретировать информацию различных видов и форм представления; </w:t>
      </w:r>
      <w:r w:rsidRPr="00812E4D">
        <w:rPr>
          <w:sz w:val="18"/>
          <w:szCs w:val="18"/>
        </w:rPr>
        <w:br/>
      </w:r>
      <w:r w:rsidRPr="00812E4D">
        <w:rPr>
          <w:sz w:val="18"/>
          <w:szCs w:val="18"/>
        </w:rPr>
        <w:tab/>
      </w:r>
      <w:r w:rsidRPr="00812E4D">
        <w:rPr>
          <w:color w:val="000000"/>
          <w:sz w:val="18"/>
          <w:szCs w:val="18"/>
        </w:rPr>
        <w:t xml:space="preserve"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 </w:t>
      </w:r>
      <w:r w:rsidRPr="00812E4D">
        <w:rPr>
          <w:sz w:val="18"/>
          <w:szCs w:val="18"/>
        </w:rPr>
        <w:br/>
      </w:r>
      <w:r w:rsidRPr="00812E4D">
        <w:rPr>
          <w:sz w:val="18"/>
          <w:szCs w:val="18"/>
        </w:rPr>
        <w:tab/>
      </w:r>
      <w:r w:rsidRPr="00812E4D">
        <w:rPr>
          <w:color w:val="000000"/>
          <w:sz w:val="18"/>
          <w:szCs w:val="18"/>
        </w:rPr>
        <w:t xml:space="preserve">оценивать надёжность информации по критериям, предложенным учителем или сформулированным самостоятельно; </w:t>
      </w:r>
      <w:r w:rsidRPr="00812E4D">
        <w:rPr>
          <w:sz w:val="18"/>
          <w:szCs w:val="18"/>
        </w:rPr>
        <w:br/>
      </w:r>
      <w:r w:rsidRPr="00812E4D">
        <w:rPr>
          <w:sz w:val="18"/>
          <w:szCs w:val="18"/>
        </w:rPr>
        <w:tab/>
      </w:r>
      <w:r w:rsidRPr="00812E4D">
        <w:rPr>
          <w:color w:val="000000"/>
          <w:sz w:val="18"/>
          <w:szCs w:val="18"/>
        </w:rPr>
        <w:t>эффективно запоминать и систематизировать информацию.</w:t>
      </w:r>
    </w:p>
    <w:p w:rsidR="00EA4037" w:rsidRPr="00812E4D" w:rsidRDefault="00EA4037" w:rsidP="00EA4037">
      <w:pPr>
        <w:spacing w:before="190" w:line="230" w:lineRule="auto"/>
        <w:ind w:left="180"/>
        <w:rPr>
          <w:sz w:val="18"/>
          <w:szCs w:val="18"/>
        </w:rPr>
      </w:pPr>
      <w:r w:rsidRPr="00812E4D">
        <w:rPr>
          <w:color w:val="000000"/>
          <w:sz w:val="18"/>
          <w:szCs w:val="18"/>
        </w:rPr>
        <w:t>Универсальные коммуникативные действия</w:t>
      </w:r>
    </w:p>
    <w:p w:rsidR="00EA4037" w:rsidRPr="00812E4D" w:rsidRDefault="00EA4037" w:rsidP="00EA4037">
      <w:pPr>
        <w:tabs>
          <w:tab w:val="left" w:pos="180"/>
        </w:tabs>
        <w:spacing w:line="283" w:lineRule="auto"/>
        <w:ind w:right="288"/>
        <w:rPr>
          <w:sz w:val="18"/>
          <w:szCs w:val="18"/>
        </w:rPr>
      </w:pPr>
      <w:r w:rsidRPr="00812E4D">
        <w:rPr>
          <w:sz w:val="18"/>
          <w:szCs w:val="18"/>
        </w:rPr>
        <w:tab/>
      </w:r>
      <w:r w:rsidRPr="00812E4D">
        <w:rPr>
          <w:i/>
          <w:color w:val="000000"/>
          <w:sz w:val="18"/>
          <w:szCs w:val="18"/>
        </w:rPr>
        <w:t xml:space="preserve">Общение: </w:t>
      </w:r>
      <w:r w:rsidRPr="00812E4D">
        <w:rPr>
          <w:sz w:val="18"/>
          <w:szCs w:val="18"/>
        </w:rPr>
        <w:br/>
      </w:r>
      <w:r w:rsidRPr="00812E4D">
        <w:rPr>
          <w:sz w:val="18"/>
          <w:szCs w:val="18"/>
        </w:rPr>
        <w:tab/>
      </w:r>
      <w:r w:rsidRPr="00812E4D">
        <w:rPr>
          <w:color w:val="000000"/>
          <w:sz w:val="18"/>
          <w:szCs w:val="18"/>
        </w:rPr>
        <w:t xml:space="preserve">сопоставлять свои суждения с суждениями других участников диалога, обнаруживать различие и сходство позиций; </w:t>
      </w:r>
      <w:r w:rsidRPr="00812E4D">
        <w:rPr>
          <w:sz w:val="18"/>
          <w:szCs w:val="18"/>
        </w:rPr>
        <w:br/>
      </w:r>
      <w:r w:rsidRPr="00812E4D">
        <w:rPr>
          <w:sz w:val="18"/>
          <w:szCs w:val="18"/>
        </w:rPr>
        <w:tab/>
      </w:r>
      <w:r w:rsidRPr="00812E4D">
        <w:rPr>
          <w:color w:val="000000"/>
          <w:sz w:val="18"/>
          <w:szCs w:val="18"/>
        </w:rPr>
        <w:t xml:space="preserve">публично представлять результаты выполненного опыта (эксперимента, исследования, проекта); </w:t>
      </w:r>
      <w:r w:rsidRPr="00812E4D">
        <w:rPr>
          <w:sz w:val="18"/>
          <w:szCs w:val="18"/>
        </w:rPr>
        <w:tab/>
      </w:r>
      <w:r w:rsidRPr="00812E4D">
        <w:rPr>
          <w:color w:val="000000"/>
          <w:sz w:val="18"/>
          <w:szCs w:val="1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EA4037" w:rsidRPr="00812E4D" w:rsidRDefault="00EA4037" w:rsidP="00EA4037">
      <w:pPr>
        <w:tabs>
          <w:tab w:val="left" w:pos="180"/>
        </w:tabs>
        <w:spacing w:before="70" w:line="288" w:lineRule="auto"/>
        <w:rPr>
          <w:sz w:val="18"/>
          <w:szCs w:val="18"/>
        </w:rPr>
      </w:pPr>
      <w:r w:rsidRPr="00812E4D">
        <w:rPr>
          <w:sz w:val="18"/>
          <w:szCs w:val="18"/>
        </w:rPr>
        <w:tab/>
      </w:r>
      <w:r w:rsidRPr="00812E4D">
        <w:rPr>
          <w:i/>
          <w:color w:val="000000"/>
          <w:sz w:val="18"/>
          <w:szCs w:val="18"/>
        </w:rPr>
        <w:t xml:space="preserve">Совместная деятельность (сотрудничество): </w:t>
      </w:r>
      <w:r w:rsidRPr="00812E4D">
        <w:rPr>
          <w:sz w:val="18"/>
          <w:szCs w:val="18"/>
        </w:rPr>
        <w:br/>
      </w:r>
      <w:r w:rsidRPr="00812E4D">
        <w:rPr>
          <w:sz w:val="18"/>
          <w:szCs w:val="18"/>
        </w:rPr>
        <w:tab/>
      </w:r>
      <w:r w:rsidRPr="00812E4D">
        <w:rPr>
          <w:color w:val="000000"/>
          <w:sz w:val="18"/>
          <w:szCs w:val="18"/>
        </w:rPr>
        <w:t xml:space="preserve"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 </w:t>
      </w:r>
      <w:r w:rsidRPr="00812E4D">
        <w:rPr>
          <w:sz w:val="18"/>
          <w:szCs w:val="18"/>
        </w:rPr>
        <w:br/>
      </w:r>
      <w:r w:rsidRPr="00812E4D">
        <w:rPr>
          <w:sz w:val="18"/>
          <w:szCs w:val="18"/>
        </w:rPr>
        <w:tab/>
      </w:r>
      <w:r w:rsidRPr="00812E4D">
        <w:rPr>
          <w:color w:val="000000"/>
          <w:sz w:val="18"/>
          <w:szCs w:val="18"/>
        </w:rPr>
        <w:t xml:space="preserve">принимать цель совместной информационной деятельности по сбору, обработке, передаче, формализации информации; коллективно строить действия по её достижению: распределять роли, договариваться, обсуждать процесс и результат совместной работы; </w:t>
      </w:r>
      <w:r w:rsidRPr="00812E4D">
        <w:rPr>
          <w:sz w:val="18"/>
          <w:szCs w:val="18"/>
        </w:rPr>
        <w:br/>
      </w:r>
      <w:r w:rsidRPr="00812E4D">
        <w:rPr>
          <w:sz w:val="18"/>
          <w:szCs w:val="18"/>
        </w:rPr>
        <w:tab/>
      </w:r>
      <w:r w:rsidRPr="00812E4D">
        <w:rPr>
          <w:color w:val="000000"/>
          <w:sz w:val="18"/>
          <w:szCs w:val="18"/>
        </w:rPr>
        <w:t xml:space="preserve">выполнять свою часть работы с информацией или информационным продуктом, достигая </w:t>
      </w:r>
      <w:r w:rsidRPr="00812E4D">
        <w:rPr>
          <w:sz w:val="18"/>
          <w:szCs w:val="18"/>
        </w:rPr>
        <w:br/>
      </w:r>
      <w:r w:rsidRPr="00812E4D">
        <w:rPr>
          <w:color w:val="000000"/>
          <w:sz w:val="18"/>
          <w:szCs w:val="18"/>
        </w:rPr>
        <w:t xml:space="preserve">качественного результата по своему направлению и координируя свои действия с другими членами команды; </w:t>
      </w:r>
      <w:r w:rsidRPr="00812E4D">
        <w:rPr>
          <w:sz w:val="18"/>
          <w:szCs w:val="18"/>
        </w:rPr>
        <w:br/>
      </w:r>
      <w:r w:rsidRPr="00812E4D">
        <w:rPr>
          <w:sz w:val="18"/>
          <w:szCs w:val="18"/>
        </w:rPr>
        <w:tab/>
      </w:r>
      <w:r w:rsidRPr="00812E4D">
        <w:rPr>
          <w:color w:val="000000"/>
          <w:sz w:val="18"/>
          <w:szCs w:val="18"/>
        </w:rPr>
        <w:t xml:space="preserve">оценивать качество своего вклада в общий информационный продукт по критериям, самостоятельно сформулированным участниками взаимодействия; </w:t>
      </w:r>
      <w:r w:rsidRPr="00812E4D">
        <w:rPr>
          <w:sz w:val="18"/>
          <w:szCs w:val="18"/>
        </w:rPr>
        <w:br/>
      </w:r>
      <w:r w:rsidRPr="00812E4D">
        <w:rPr>
          <w:sz w:val="18"/>
          <w:szCs w:val="18"/>
        </w:rPr>
        <w:tab/>
      </w:r>
      <w:r w:rsidRPr="00812E4D">
        <w:rPr>
          <w:color w:val="000000"/>
          <w:sz w:val="18"/>
          <w:szCs w:val="18"/>
        </w:rPr>
        <w:t xml:space="preserve">сравнивать результаты с исходной задачей и вклад каждого члена команды в достижение </w:t>
      </w:r>
      <w:r w:rsidRPr="00812E4D">
        <w:rPr>
          <w:sz w:val="18"/>
          <w:szCs w:val="18"/>
        </w:rPr>
        <w:br/>
      </w:r>
      <w:r w:rsidRPr="00812E4D">
        <w:rPr>
          <w:color w:val="000000"/>
          <w:sz w:val="18"/>
          <w:szCs w:val="18"/>
        </w:rPr>
        <w:t>результатов, разделять сферу ответственности и проявлять готовность к предоставлению отчёта перед группой.</w:t>
      </w:r>
    </w:p>
    <w:p w:rsidR="00EA4037" w:rsidRPr="00812E4D" w:rsidRDefault="00EA4037" w:rsidP="00EA4037">
      <w:pPr>
        <w:tabs>
          <w:tab w:val="left" w:pos="180"/>
        </w:tabs>
        <w:spacing w:before="190" w:line="286" w:lineRule="auto"/>
        <w:ind w:right="144"/>
        <w:rPr>
          <w:sz w:val="18"/>
          <w:szCs w:val="18"/>
        </w:rPr>
      </w:pPr>
      <w:r w:rsidRPr="00812E4D">
        <w:rPr>
          <w:sz w:val="18"/>
          <w:szCs w:val="18"/>
        </w:rPr>
        <w:tab/>
      </w:r>
      <w:proofErr w:type="gramStart"/>
      <w:r w:rsidRPr="00812E4D">
        <w:rPr>
          <w:color w:val="000000"/>
          <w:sz w:val="18"/>
          <w:szCs w:val="18"/>
        </w:rPr>
        <w:t xml:space="preserve">Универсальные регулятивные действия </w:t>
      </w:r>
      <w:r w:rsidRPr="00812E4D">
        <w:rPr>
          <w:sz w:val="18"/>
          <w:szCs w:val="18"/>
        </w:rPr>
        <w:br/>
      </w:r>
      <w:r w:rsidRPr="00812E4D">
        <w:rPr>
          <w:sz w:val="18"/>
          <w:szCs w:val="18"/>
        </w:rPr>
        <w:tab/>
      </w:r>
      <w:r w:rsidRPr="00812E4D">
        <w:rPr>
          <w:i/>
          <w:color w:val="000000"/>
          <w:sz w:val="18"/>
          <w:szCs w:val="18"/>
        </w:rPr>
        <w:t xml:space="preserve">Самоорганизация: </w:t>
      </w:r>
      <w:r w:rsidRPr="00812E4D">
        <w:rPr>
          <w:sz w:val="18"/>
          <w:szCs w:val="18"/>
        </w:rPr>
        <w:br/>
      </w:r>
      <w:r w:rsidRPr="00812E4D">
        <w:rPr>
          <w:sz w:val="18"/>
          <w:szCs w:val="18"/>
        </w:rPr>
        <w:tab/>
      </w:r>
      <w:r w:rsidRPr="00812E4D">
        <w:rPr>
          <w:color w:val="000000"/>
          <w:sz w:val="18"/>
          <w:szCs w:val="18"/>
        </w:rPr>
        <w:t xml:space="preserve">выявлять в жизненных и учебных ситуациях проблемы, требующие решения; </w:t>
      </w:r>
      <w:r w:rsidRPr="00812E4D">
        <w:rPr>
          <w:sz w:val="18"/>
          <w:szCs w:val="18"/>
        </w:rPr>
        <w:br/>
      </w:r>
      <w:r w:rsidRPr="00812E4D">
        <w:rPr>
          <w:sz w:val="18"/>
          <w:szCs w:val="18"/>
        </w:rPr>
        <w:tab/>
      </w:r>
      <w:r w:rsidRPr="00812E4D">
        <w:rPr>
          <w:color w:val="000000"/>
          <w:sz w:val="18"/>
          <w:szCs w:val="18"/>
        </w:rPr>
        <w:t xml:space="preserve">ориентироваться в различных подходах к принятию решений (индивидуальное принятие решений, принятие решений в группе); </w:t>
      </w:r>
      <w:r w:rsidRPr="00812E4D">
        <w:rPr>
          <w:sz w:val="18"/>
          <w:szCs w:val="18"/>
        </w:rPr>
        <w:br/>
      </w:r>
      <w:r w:rsidRPr="00812E4D">
        <w:rPr>
          <w:sz w:val="18"/>
          <w:szCs w:val="18"/>
        </w:rPr>
        <w:tab/>
      </w:r>
      <w:r w:rsidRPr="00812E4D">
        <w:rPr>
          <w:color w:val="000000"/>
          <w:sz w:val="18"/>
          <w:szCs w:val="1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  <w:proofErr w:type="gramEnd"/>
      <w:r w:rsidRPr="00812E4D">
        <w:rPr>
          <w:color w:val="000000"/>
          <w:sz w:val="18"/>
          <w:szCs w:val="18"/>
        </w:rPr>
        <w:t xml:space="preserve"> </w:t>
      </w:r>
      <w:r w:rsidRPr="00812E4D">
        <w:rPr>
          <w:sz w:val="18"/>
          <w:szCs w:val="18"/>
        </w:rPr>
        <w:br/>
      </w:r>
      <w:r w:rsidRPr="00812E4D">
        <w:rPr>
          <w:sz w:val="18"/>
          <w:szCs w:val="18"/>
        </w:rPr>
        <w:tab/>
      </w:r>
      <w:r w:rsidRPr="00812E4D">
        <w:rPr>
          <w:color w:val="000000"/>
          <w:sz w:val="18"/>
          <w:szCs w:val="18"/>
        </w:rPr>
        <w:t xml:space="preserve"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 </w:t>
      </w:r>
      <w:r w:rsidRPr="00812E4D">
        <w:rPr>
          <w:sz w:val="18"/>
          <w:szCs w:val="18"/>
        </w:rPr>
        <w:br/>
      </w:r>
      <w:r w:rsidRPr="00812E4D">
        <w:rPr>
          <w:sz w:val="18"/>
          <w:szCs w:val="18"/>
        </w:rPr>
        <w:tab/>
      </w:r>
      <w:r w:rsidRPr="00812E4D">
        <w:rPr>
          <w:color w:val="000000"/>
          <w:sz w:val="18"/>
          <w:szCs w:val="18"/>
        </w:rPr>
        <w:t>делать выбор в условиях противоречивой информации и брать ответственность за решение.</w:t>
      </w:r>
    </w:p>
    <w:p w:rsidR="00EA4037" w:rsidRPr="00812E4D" w:rsidRDefault="00EA4037" w:rsidP="00EA4037">
      <w:pPr>
        <w:tabs>
          <w:tab w:val="left" w:pos="180"/>
        </w:tabs>
        <w:spacing w:before="72" w:line="286" w:lineRule="auto"/>
        <w:rPr>
          <w:sz w:val="18"/>
          <w:szCs w:val="18"/>
        </w:rPr>
      </w:pPr>
      <w:r w:rsidRPr="00812E4D">
        <w:rPr>
          <w:sz w:val="18"/>
          <w:szCs w:val="18"/>
        </w:rPr>
        <w:tab/>
      </w:r>
      <w:proofErr w:type="gramStart"/>
      <w:r w:rsidRPr="00812E4D">
        <w:rPr>
          <w:i/>
          <w:color w:val="000000"/>
          <w:sz w:val="18"/>
          <w:szCs w:val="18"/>
        </w:rPr>
        <w:t xml:space="preserve">Самоконтроль (рефлексия): </w:t>
      </w:r>
      <w:r w:rsidRPr="00812E4D">
        <w:rPr>
          <w:sz w:val="18"/>
          <w:szCs w:val="18"/>
        </w:rPr>
        <w:br/>
      </w:r>
      <w:r w:rsidRPr="00812E4D">
        <w:rPr>
          <w:sz w:val="18"/>
          <w:szCs w:val="18"/>
        </w:rPr>
        <w:tab/>
      </w:r>
      <w:r w:rsidRPr="00812E4D">
        <w:rPr>
          <w:color w:val="000000"/>
          <w:sz w:val="18"/>
          <w:szCs w:val="18"/>
        </w:rPr>
        <w:t xml:space="preserve">владеть способами самоконтроля, </w:t>
      </w:r>
      <w:proofErr w:type="spellStart"/>
      <w:r w:rsidRPr="00812E4D">
        <w:rPr>
          <w:color w:val="000000"/>
          <w:sz w:val="18"/>
          <w:szCs w:val="18"/>
        </w:rPr>
        <w:t>самомотивации</w:t>
      </w:r>
      <w:proofErr w:type="spellEnd"/>
      <w:r w:rsidRPr="00812E4D">
        <w:rPr>
          <w:color w:val="000000"/>
          <w:sz w:val="18"/>
          <w:szCs w:val="18"/>
        </w:rPr>
        <w:t xml:space="preserve"> и рефлексии; </w:t>
      </w:r>
      <w:r w:rsidRPr="00812E4D">
        <w:rPr>
          <w:sz w:val="18"/>
          <w:szCs w:val="18"/>
        </w:rPr>
        <w:br/>
      </w:r>
      <w:r w:rsidRPr="00812E4D">
        <w:rPr>
          <w:sz w:val="18"/>
          <w:szCs w:val="18"/>
        </w:rPr>
        <w:tab/>
      </w:r>
      <w:r w:rsidRPr="00812E4D">
        <w:rPr>
          <w:color w:val="000000"/>
          <w:sz w:val="18"/>
          <w:szCs w:val="18"/>
        </w:rPr>
        <w:t xml:space="preserve">давать адекватную оценку ситуации и предлагать план её изменения; </w:t>
      </w:r>
      <w:r w:rsidRPr="00812E4D">
        <w:rPr>
          <w:sz w:val="18"/>
          <w:szCs w:val="18"/>
        </w:rPr>
        <w:br/>
      </w:r>
      <w:r w:rsidRPr="00812E4D">
        <w:rPr>
          <w:sz w:val="18"/>
          <w:szCs w:val="18"/>
        </w:rPr>
        <w:tab/>
      </w:r>
      <w:r w:rsidRPr="00812E4D">
        <w:rPr>
          <w:color w:val="000000"/>
          <w:sz w:val="18"/>
          <w:szCs w:val="18"/>
        </w:rPr>
        <w:t xml:space="preserve">учитывать контекст и предвидеть трудности, которые могут возникнуть при решении учебной задачи, адаптировать решение к меняющимся обстоятельствам; </w:t>
      </w:r>
      <w:r w:rsidRPr="00812E4D">
        <w:rPr>
          <w:sz w:val="18"/>
          <w:szCs w:val="18"/>
        </w:rPr>
        <w:br/>
      </w:r>
      <w:r w:rsidRPr="00812E4D">
        <w:rPr>
          <w:sz w:val="18"/>
          <w:szCs w:val="18"/>
        </w:rPr>
        <w:tab/>
      </w:r>
      <w:r w:rsidRPr="00812E4D">
        <w:rPr>
          <w:color w:val="000000"/>
          <w:sz w:val="18"/>
          <w:szCs w:val="18"/>
        </w:rPr>
        <w:t>объяснять причины достижения (</w:t>
      </w:r>
      <w:proofErr w:type="spellStart"/>
      <w:r w:rsidRPr="00812E4D">
        <w:rPr>
          <w:color w:val="000000"/>
          <w:sz w:val="18"/>
          <w:szCs w:val="18"/>
        </w:rPr>
        <w:t>недостижения</w:t>
      </w:r>
      <w:proofErr w:type="spellEnd"/>
      <w:r w:rsidRPr="00812E4D">
        <w:rPr>
          <w:color w:val="000000"/>
          <w:sz w:val="18"/>
          <w:szCs w:val="18"/>
        </w:rPr>
        <w:t>) результатов информационной деятельности, давать оценку приобретённому опыту, уметь находить позитивное в произошедшей ситуации;</w:t>
      </w:r>
      <w:proofErr w:type="gramEnd"/>
      <w:r w:rsidRPr="00812E4D">
        <w:rPr>
          <w:color w:val="000000"/>
          <w:sz w:val="18"/>
          <w:szCs w:val="18"/>
        </w:rPr>
        <w:t xml:space="preserve"> </w:t>
      </w:r>
      <w:r w:rsidRPr="00812E4D">
        <w:rPr>
          <w:sz w:val="18"/>
          <w:szCs w:val="18"/>
        </w:rPr>
        <w:br/>
      </w:r>
      <w:r w:rsidRPr="00812E4D">
        <w:rPr>
          <w:sz w:val="18"/>
          <w:szCs w:val="18"/>
        </w:rPr>
        <w:tab/>
      </w:r>
      <w:r w:rsidRPr="00812E4D">
        <w:rPr>
          <w:color w:val="000000"/>
          <w:sz w:val="18"/>
          <w:szCs w:val="18"/>
        </w:rPr>
        <w:t xml:space="preserve">вносить коррективы в деятельность на основе новых обстоятельств, изменившихся ситуаций, установленных ошибок, возникших трудностей; </w:t>
      </w:r>
      <w:r w:rsidRPr="00812E4D">
        <w:rPr>
          <w:sz w:val="18"/>
          <w:szCs w:val="18"/>
        </w:rPr>
        <w:br/>
      </w:r>
      <w:r w:rsidRPr="00812E4D">
        <w:rPr>
          <w:sz w:val="18"/>
          <w:szCs w:val="18"/>
        </w:rPr>
        <w:tab/>
      </w:r>
      <w:r w:rsidRPr="00812E4D">
        <w:rPr>
          <w:color w:val="000000"/>
          <w:sz w:val="18"/>
          <w:szCs w:val="18"/>
        </w:rPr>
        <w:t>оценивать соответствие результата цели и условиям.</w:t>
      </w:r>
    </w:p>
    <w:p w:rsidR="00EA4037" w:rsidRPr="00812E4D" w:rsidRDefault="00EA4037" w:rsidP="00EA4037">
      <w:pPr>
        <w:spacing w:before="70" w:line="262" w:lineRule="auto"/>
        <w:ind w:left="180" w:right="2016"/>
        <w:rPr>
          <w:sz w:val="18"/>
          <w:szCs w:val="18"/>
        </w:rPr>
      </w:pPr>
      <w:r w:rsidRPr="00812E4D">
        <w:rPr>
          <w:i/>
          <w:color w:val="000000"/>
          <w:sz w:val="18"/>
          <w:szCs w:val="18"/>
        </w:rPr>
        <w:t xml:space="preserve">Эмоциональный интеллект: </w:t>
      </w:r>
      <w:r w:rsidRPr="00812E4D">
        <w:rPr>
          <w:sz w:val="18"/>
          <w:szCs w:val="18"/>
        </w:rPr>
        <w:br/>
      </w:r>
      <w:r w:rsidRPr="00812E4D">
        <w:rPr>
          <w:color w:val="000000"/>
          <w:sz w:val="18"/>
          <w:szCs w:val="18"/>
        </w:rPr>
        <w:t>ставить себя на место другого человека, понимать мотивы и намерения другого.</w:t>
      </w:r>
    </w:p>
    <w:p w:rsidR="00EA4037" w:rsidRPr="00812E4D" w:rsidRDefault="00EA4037" w:rsidP="00EA4037">
      <w:pPr>
        <w:spacing w:before="70" w:line="262" w:lineRule="auto"/>
        <w:ind w:left="180"/>
        <w:rPr>
          <w:sz w:val="18"/>
          <w:szCs w:val="18"/>
        </w:rPr>
      </w:pPr>
      <w:r w:rsidRPr="00812E4D">
        <w:rPr>
          <w:i/>
          <w:color w:val="000000"/>
          <w:sz w:val="18"/>
          <w:szCs w:val="18"/>
        </w:rPr>
        <w:t xml:space="preserve">Принятие себя и других: </w:t>
      </w:r>
      <w:r w:rsidRPr="00812E4D">
        <w:rPr>
          <w:sz w:val="18"/>
          <w:szCs w:val="18"/>
        </w:rPr>
        <w:br/>
      </w:r>
      <w:r w:rsidRPr="00812E4D">
        <w:rPr>
          <w:color w:val="000000"/>
          <w:sz w:val="18"/>
          <w:szCs w:val="18"/>
        </w:rPr>
        <w:t>осознавать невозможность контролировать всё вокруг даже в условиях открытого доступа к любым</w:t>
      </w:r>
    </w:p>
    <w:p w:rsidR="00EA4037" w:rsidRPr="00812E4D" w:rsidRDefault="00EA4037" w:rsidP="00EA4037">
      <w:pPr>
        <w:rPr>
          <w:sz w:val="18"/>
          <w:szCs w:val="18"/>
        </w:rPr>
        <w:sectPr w:rsidR="00EA4037" w:rsidRPr="00812E4D">
          <w:pgSz w:w="11900" w:h="16840"/>
          <w:pgMar w:top="298" w:right="668" w:bottom="368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EA4037" w:rsidRPr="00812E4D" w:rsidRDefault="00EA4037" w:rsidP="00EA4037">
      <w:pPr>
        <w:spacing w:after="66" w:line="220" w:lineRule="exact"/>
        <w:rPr>
          <w:sz w:val="18"/>
          <w:szCs w:val="18"/>
        </w:rPr>
      </w:pPr>
    </w:p>
    <w:p w:rsidR="00EA4037" w:rsidRPr="00812E4D" w:rsidRDefault="00EA4037" w:rsidP="00EA4037">
      <w:pPr>
        <w:spacing w:line="230" w:lineRule="auto"/>
        <w:rPr>
          <w:sz w:val="18"/>
          <w:szCs w:val="18"/>
        </w:rPr>
      </w:pPr>
      <w:r w:rsidRPr="00812E4D">
        <w:rPr>
          <w:color w:val="000000"/>
          <w:sz w:val="18"/>
          <w:szCs w:val="18"/>
        </w:rPr>
        <w:t>объёмам информации.</w:t>
      </w:r>
    </w:p>
    <w:p w:rsidR="00EA4037" w:rsidRPr="00812E4D" w:rsidRDefault="00EA4037" w:rsidP="00EA4037">
      <w:pPr>
        <w:spacing w:before="262" w:line="230" w:lineRule="auto"/>
        <w:rPr>
          <w:sz w:val="18"/>
          <w:szCs w:val="18"/>
        </w:rPr>
      </w:pPr>
      <w:r w:rsidRPr="00812E4D">
        <w:rPr>
          <w:color w:val="000000"/>
          <w:sz w:val="18"/>
          <w:szCs w:val="18"/>
        </w:rPr>
        <w:t>ПРЕДМЕТНЫЕ РЕЗУЛЬТАТЫ</w:t>
      </w:r>
      <w:r w:rsidR="00812E4D" w:rsidRPr="00812E4D">
        <w:rPr>
          <w:color w:val="000000"/>
          <w:sz w:val="18"/>
          <w:szCs w:val="18"/>
        </w:rPr>
        <w:t xml:space="preserve"> </w:t>
      </w:r>
      <w:r w:rsidRPr="00812E4D">
        <w:rPr>
          <w:color w:val="000000"/>
          <w:sz w:val="18"/>
          <w:szCs w:val="18"/>
        </w:rPr>
        <w:t>7 КЛАСС</w:t>
      </w:r>
    </w:p>
    <w:p w:rsidR="00EA4037" w:rsidRPr="00812E4D" w:rsidRDefault="00EA4037" w:rsidP="00EA4037">
      <w:pPr>
        <w:tabs>
          <w:tab w:val="left" w:pos="180"/>
        </w:tabs>
        <w:spacing w:before="166" w:line="262" w:lineRule="auto"/>
        <w:ind w:right="144"/>
        <w:rPr>
          <w:sz w:val="18"/>
          <w:szCs w:val="18"/>
        </w:rPr>
      </w:pPr>
      <w:r w:rsidRPr="00812E4D">
        <w:rPr>
          <w:sz w:val="18"/>
          <w:szCs w:val="18"/>
        </w:rPr>
        <w:tab/>
      </w:r>
      <w:r w:rsidRPr="00812E4D">
        <w:rPr>
          <w:color w:val="000000"/>
          <w:sz w:val="18"/>
          <w:szCs w:val="18"/>
        </w:rPr>
        <w:t xml:space="preserve">Предметные результаты освоения обязательного предметного содержания, установленного данной примерной рабочей программой, отражают </w:t>
      </w:r>
      <w:proofErr w:type="spellStart"/>
      <w:r w:rsidRPr="00812E4D">
        <w:rPr>
          <w:color w:val="000000"/>
          <w:sz w:val="18"/>
          <w:szCs w:val="18"/>
        </w:rPr>
        <w:t>сформированность</w:t>
      </w:r>
      <w:proofErr w:type="spellEnd"/>
      <w:r w:rsidRPr="00812E4D">
        <w:rPr>
          <w:color w:val="000000"/>
          <w:sz w:val="18"/>
          <w:szCs w:val="18"/>
        </w:rPr>
        <w:t xml:space="preserve"> у обучающихся умений:</w:t>
      </w:r>
    </w:p>
    <w:p w:rsidR="00EA4037" w:rsidRPr="00812E4D" w:rsidRDefault="00EA4037" w:rsidP="00EA4037">
      <w:pPr>
        <w:spacing w:before="178" w:line="262" w:lineRule="auto"/>
        <w:ind w:left="420" w:right="1152"/>
        <w:rPr>
          <w:sz w:val="18"/>
          <w:szCs w:val="18"/>
        </w:rPr>
      </w:pPr>
      <w:r w:rsidRPr="00812E4D">
        <w:rPr>
          <w:color w:val="000000"/>
          <w:sz w:val="18"/>
          <w:szCs w:val="18"/>
        </w:rPr>
        <w:t>—  пояснять на примерах смысл понятий «информация», «информационный процесс»</w:t>
      </w:r>
      <w:proofErr w:type="gramStart"/>
      <w:r w:rsidRPr="00812E4D">
        <w:rPr>
          <w:color w:val="000000"/>
          <w:sz w:val="18"/>
          <w:szCs w:val="18"/>
        </w:rPr>
        <w:t>,«</w:t>
      </w:r>
      <w:proofErr w:type="gramEnd"/>
      <w:r w:rsidRPr="00812E4D">
        <w:rPr>
          <w:color w:val="000000"/>
          <w:sz w:val="18"/>
          <w:szCs w:val="18"/>
        </w:rPr>
        <w:t>обработка информации», «хранение информации», «передача информации»;</w:t>
      </w:r>
    </w:p>
    <w:p w:rsidR="00EA4037" w:rsidRPr="00812E4D" w:rsidRDefault="00EA4037" w:rsidP="00EA4037">
      <w:pPr>
        <w:spacing w:before="190" w:line="278" w:lineRule="auto"/>
        <w:ind w:left="420" w:right="144"/>
        <w:rPr>
          <w:sz w:val="18"/>
          <w:szCs w:val="18"/>
        </w:rPr>
      </w:pPr>
      <w:r w:rsidRPr="00812E4D">
        <w:rPr>
          <w:color w:val="000000"/>
          <w:sz w:val="18"/>
          <w:szCs w:val="18"/>
        </w:rPr>
        <w:t>—  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</w:t>
      </w:r>
      <w:proofErr w:type="gramStart"/>
      <w:r w:rsidRPr="00812E4D">
        <w:rPr>
          <w:color w:val="000000"/>
          <w:sz w:val="18"/>
          <w:szCs w:val="18"/>
        </w:rPr>
        <w:t>;с</w:t>
      </w:r>
      <w:proofErr w:type="gramEnd"/>
      <w:r w:rsidRPr="00812E4D">
        <w:rPr>
          <w:color w:val="000000"/>
          <w:sz w:val="18"/>
          <w:szCs w:val="18"/>
        </w:rPr>
        <w:t>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EA4037" w:rsidRPr="00812E4D" w:rsidRDefault="00EA4037" w:rsidP="00EA4037">
      <w:pPr>
        <w:spacing w:before="190" w:line="230" w:lineRule="auto"/>
        <w:ind w:left="420"/>
        <w:rPr>
          <w:sz w:val="18"/>
          <w:szCs w:val="18"/>
        </w:rPr>
      </w:pPr>
      <w:r w:rsidRPr="00812E4D">
        <w:rPr>
          <w:color w:val="000000"/>
          <w:sz w:val="18"/>
          <w:szCs w:val="18"/>
        </w:rPr>
        <w:t xml:space="preserve">—  оценивать и сравнивать размеры текстовых, графических, звуковых файлов и </w:t>
      </w:r>
      <w:proofErr w:type="spellStart"/>
      <w:r w:rsidRPr="00812E4D">
        <w:rPr>
          <w:color w:val="000000"/>
          <w:sz w:val="18"/>
          <w:szCs w:val="18"/>
        </w:rPr>
        <w:t>видеофайлов</w:t>
      </w:r>
      <w:proofErr w:type="spellEnd"/>
      <w:r w:rsidRPr="00812E4D">
        <w:rPr>
          <w:color w:val="000000"/>
          <w:sz w:val="18"/>
          <w:szCs w:val="18"/>
        </w:rPr>
        <w:t>;</w:t>
      </w:r>
    </w:p>
    <w:p w:rsidR="00EA4037" w:rsidRPr="00812E4D" w:rsidRDefault="00EA4037" w:rsidP="00EA4037">
      <w:pPr>
        <w:spacing w:before="190" w:line="262" w:lineRule="auto"/>
        <w:ind w:left="420"/>
        <w:rPr>
          <w:sz w:val="18"/>
          <w:szCs w:val="18"/>
        </w:rPr>
      </w:pPr>
      <w:r w:rsidRPr="00812E4D">
        <w:rPr>
          <w:color w:val="000000"/>
          <w:sz w:val="18"/>
          <w:szCs w:val="18"/>
        </w:rPr>
        <w:t>—  приводить примеры современных устрой</w:t>
      </w:r>
      <w:proofErr w:type="gramStart"/>
      <w:r w:rsidRPr="00812E4D">
        <w:rPr>
          <w:color w:val="000000"/>
          <w:sz w:val="18"/>
          <w:szCs w:val="18"/>
        </w:rPr>
        <w:t>ств хр</w:t>
      </w:r>
      <w:proofErr w:type="gramEnd"/>
      <w:r w:rsidRPr="00812E4D">
        <w:rPr>
          <w:color w:val="000000"/>
          <w:sz w:val="18"/>
          <w:szCs w:val="18"/>
        </w:rPr>
        <w:t>анения и передачи информации, сравнивать их количественные характеристики;</w:t>
      </w:r>
    </w:p>
    <w:p w:rsidR="00EA4037" w:rsidRPr="00812E4D" w:rsidRDefault="00EA4037" w:rsidP="00EA4037">
      <w:pPr>
        <w:spacing w:before="190" w:line="262" w:lineRule="auto"/>
        <w:ind w:left="420" w:right="1008"/>
        <w:rPr>
          <w:sz w:val="18"/>
          <w:szCs w:val="18"/>
        </w:rPr>
      </w:pPr>
      <w:r w:rsidRPr="00812E4D">
        <w:rPr>
          <w:color w:val="000000"/>
          <w:sz w:val="18"/>
          <w:szCs w:val="18"/>
        </w:rPr>
        <w:t>—  выделять основные этапы в истории и понимать тенденции развития компьютеров и программного обеспечения;</w:t>
      </w:r>
    </w:p>
    <w:p w:rsidR="00EA4037" w:rsidRPr="00812E4D" w:rsidRDefault="00EA4037" w:rsidP="00EA4037">
      <w:pPr>
        <w:spacing w:before="190" w:line="271" w:lineRule="auto"/>
        <w:ind w:left="420"/>
        <w:rPr>
          <w:sz w:val="18"/>
          <w:szCs w:val="18"/>
        </w:rPr>
      </w:pPr>
      <w:r w:rsidRPr="00812E4D">
        <w:rPr>
          <w:color w:val="000000"/>
          <w:sz w:val="18"/>
          <w:szCs w:val="18"/>
        </w:rPr>
        <w:t>—  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уст​рой​</w:t>
      </w:r>
      <w:proofErr w:type="spellStart"/>
      <w:r w:rsidRPr="00812E4D">
        <w:rPr>
          <w:color w:val="000000"/>
          <w:sz w:val="18"/>
          <w:szCs w:val="18"/>
        </w:rPr>
        <w:t>ства</w:t>
      </w:r>
      <w:proofErr w:type="spellEnd"/>
      <w:r w:rsidRPr="00812E4D">
        <w:rPr>
          <w:color w:val="000000"/>
          <w:sz w:val="18"/>
          <w:szCs w:val="18"/>
        </w:rPr>
        <w:t xml:space="preserve"> ввода-вывода)</w:t>
      </w:r>
      <w:proofErr w:type="gramStart"/>
      <w:r w:rsidRPr="00812E4D">
        <w:rPr>
          <w:color w:val="000000"/>
          <w:sz w:val="18"/>
          <w:szCs w:val="18"/>
        </w:rPr>
        <w:t>;с</w:t>
      </w:r>
      <w:proofErr w:type="gramEnd"/>
      <w:r w:rsidRPr="00812E4D">
        <w:rPr>
          <w:color w:val="000000"/>
          <w:sz w:val="18"/>
          <w:szCs w:val="18"/>
        </w:rPr>
        <w:t>оотносить характеристики компьютера с задачами, решаемыми с его помощью;</w:t>
      </w:r>
    </w:p>
    <w:p w:rsidR="00EA4037" w:rsidRPr="00812E4D" w:rsidRDefault="00EA4037" w:rsidP="00EA4037">
      <w:pPr>
        <w:spacing w:before="190" w:line="281" w:lineRule="auto"/>
        <w:ind w:left="420" w:right="576"/>
        <w:rPr>
          <w:sz w:val="18"/>
          <w:szCs w:val="18"/>
        </w:rPr>
      </w:pPr>
      <w:r w:rsidRPr="00812E4D">
        <w:rPr>
          <w:color w:val="000000"/>
          <w:sz w:val="18"/>
          <w:szCs w:val="18"/>
        </w:rPr>
        <w:t>—  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</w:t>
      </w:r>
      <w:proofErr w:type="gramStart"/>
      <w:r w:rsidRPr="00812E4D">
        <w:rPr>
          <w:color w:val="000000"/>
          <w:sz w:val="18"/>
          <w:szCs w:val="18"/>
        </w:rPr>
        <w:t>;р</w:t>
      </w:r>
      <w:proofErr w:type="gramEnd"/>
      <w:r w:rsidRPr="00812E4D">
        <w:rPr>
          <w:color w:val="000000"/>
          <w:sz w:val="18"/>
          <w:szCs w:val="18"/>
        </w:rPr>
        <w:t>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каталоги; использовать антивирусную программу;</w:t>
      </w:r>
    </w:p>
    <w:p w:rsidR="00EA4037" w:rsidRPr="00812E4D" w:rsidRDefault="00EA4037" w:rsidP="00EA4037">
      <w:pPr>
        <w:spacing w:before="190" w:line="262" w:lineRule="auto"/>
        <w:ind w:left="420" w:right="144"/>
        <w:rPr>
          <w:sz w:val="18"/>
          <w:szCs w:val="18"/>
        </w:rPr>
      </w:pPr>
      <w:r w:rsidRPr="00812E4D">
        <w:rPr>
          <w:color w:val="000000"/>
          <w:sz w:val="18"/>
          <w:szCs w:val="18"/>
        </w:rPr>
        <w:t xml:space="preserve">—  представлять результаты своей деятельности в виде структурированных иллюстрированных документов, </w:t>
      </w:r>
      <w:proofErr w:type="spellStart"/>
      <w:r w:rsidRPr="00812E4D">
        <w:rPr>
          <w:color w:val="000000"/>
          <w:sz w:val="18"/>
          <w:szCs w:val="18"/>
        </w:rPr>
        <w:t>мультимедийных</w:t>
      </w:r>
      <w:proofErr w:type="spellEnd"/>
      <w:r w:rsidRPr="00812E4D">
        <w:rPr>
          <w:color w:val="000000"/>
          <w:sz w:val="18"/>
          <w:szCs w:val="18"/>
        </w:rPr>
        <w:t xml:space="preserve"> презентаций;</w:t>
      </w:r>
    </w:p>
    <w:p w:rsidR="00EA4037" w:rsidRPr="00812E4D" w:rsidRDefault="00EA4037" w:rsidP="00EA4037">
      <w:pPr>
        <w:spacing w:before="192"/>
        <w:ind w:left="420" w:right="144"/>
        <w:rPr>
          <w:sz w:val="18"/>
          <w:szCs w:val="18"/>
        </w:rPr>
      </w:pPr>
      <w:r w:rsidRPr="00812E4D">
        <w:rPr>
          <w:color w:val="000000"/>
          <w:sz w:val="18"/>
          <w:szCs w:val="18"/>
        </w:rPr>
        <w:t>—  искать информацию в сети Интернет (в том числе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EA4037" w:rsidRPr="00812E4D" w:rsidRDefault="00EA4037" w:rsidP="00EA4037">
      <w:pPr>
        <w:spacing w:before="190" w:line="230" w:lineRule="auto"/>
        <w:ind w:left="420"/>
        <w:rPr>
          <w:sz w:val="18"/>
          <w:szCs w:val="18"/>
        </w:rPr>
      </w:pPr>
      <w:r w:rsidRPr="00812E4D">
        <w:rPr>
          <w:color w:val="000000"/>
          <w:sz w:val="18"/>
          <w:szCs w:val="18"/>
        </w:rPr>
        <w:t xml:space="preserve">—  понимать структуру адресов </w:t>
      </w:r>
      <w:proofErr w:type="spellStart"/>
      <w:r w:rsidRPr="00812E4D">
        <w:rPr>
          <w:color w:val="000000"/>
          <w:sz w:val="18"/>
          <w:szCs w:val="18"/>
        </w:rPr>
        <w:t>веб-ресурсов</w:t>
      </w:r>
      <w:proofErr w:type="spellEnd"/>
      <w:r w:rsidRPr="00812E4D">
        <w:rPr>
          <w:color w:val="000000"/>
          <w:sz w:val="18"/>
          <w:szCs w:val="18"/>
        </w:rPr>
        <w:t>;</w:t>
      </w:r>
    </w:p>
    <w:p w:rsidR="00EA4037" w:rsidRPr="00812E4D" w:rsidRDefault="00EA4037" w:rsidP="00EA4037">
      <w:pPr>
        <w:spacing w:before="190" w:line="230" w:lineRule="auto"/>
        <w:ind w:left="420"/>
        <w:rPr>
          <w:sz w:val="18"/>
          <w:szCs w:val="18"/>
        </w:rPr>
      </w:pPr>
      <w:r w:rsidRPr="00812E4D">
        <w:rPr>
          <w:color w:val="000000"/>
          <w:sz w:val="18"/>
          <w:szCs w:val="18"/>
        </w:rPr>
        <w:t xml:space="preserve">—  использовать современные сервисы </w:t>
      </w:r>
      <w:proofErr w:type="spellStart"/>
      <w:proofErr w:type="gramStart"/>
      <w:r w:rsidRPr="00812E4D">
        <w:rPr>
          <w:color w:val="000000"/>
          <w:sz w:val="18"/>
          <w:szCs w:val="18"/>
        </w:rPr>
        <w:t>интернет-коммуникаций</w:t>
      </w:r>
      <w:proofErr w:type="spellEnd"/>
      <w:proofErr w:type="gramEnd"/>
      <w:r w:rsidRPr="00812E4D">
        <w:rPr>
          <w:color w:val="000000"/>
          <w:sz w:val="18"/>
          <w:szCs w:val="18"/>
        </w:rPr>
        <w:t>;</w:t>
      </w:r>
    </w:p>
    <w:p w:rsidR="00EA4037" w:rsidRPr="00812E4D" w:rsidRDefault="00EA4037" w:rsidP="00EA4037">
      <w:pPr>
        <w:spacing w:before="190" w:line="271" w:lineRule="auto"/>
        <w:ind w:left="420" w:right="288"/>
        <w:rPr>
          <w:sz w:val="18"/>
          <w:szCs w:val="18"/>
        </w:rPr>
      </w:pPr>
      <w:r w:rsidRPr="00812E4D">
        <w:rPr>
          <w:color w:val="000000"/>
          <w:sz w:val="18"/>
          <w:szCs w:val="18"/>
        </w:rPr>
        <w:t>—  соблюдать требования безопасной эксплуатации технических средств ИКТ; соблюдать сетевой этикет, базовые нормы информационной этики и права при работе с приложениями на любых устройствах и в сети Интернет, выбирать безопасные стратегии поведения в сети;</w:t>
      </w:r>
    </w:p>
    <w:p w:rsidR="00EA4037" w:rsidRPr="00812E4D" w:rsidRDefault="00EA4037" w:rsidP="00EA4037">
      <w:pPr>
        <w:spacing w:before="190" w:line="262" w:lineRule="auto"/>
        <w:ind w:left="420"/>
        <w:rPr>
          <w:sz w:val="18"/>
          <w:szCs w:val="18"/>
        </w:rPr>
      </w:pPr>
      <w:r w:rsidRPr="00812E4D">
        <w:rPr>
          <w:color w:val="000000"/>
          <w:sz w:val="18"/>
          <w:szCs w:val="18"/>
        </w:rPr>
        <w:t>—  иметь представление о влиянии использования средств ИКТ на здоровье пользователя и уметь применять методы профилактики.</w:t>
      </w:r>
    </w:p>
    <w:p w:rsidR="00EA4037" w:rsidRPr="00812E4D" w:rsidRDefault="00EA4037" w:rsidP="00EA4037">
      <w:pPr>
        <w:spacing w:before="322" w:line="230" w:lineRule="auto"/>
        <w:rPr>
          <w:sz w:val="18"/>
          <w:szCs w:val="18"/>
        </w:rPr>
      </w:pPr>
      <w:r w:rsidRPr="00812E4D">
        <w:rPr>
          <w:color w:val="000000"/>
          <w:sz w:val="18"/>
          <w:szCs w:val="18"/>
        </w:rPr>
        <w:t>8 КЛАСС</w:t>
      </w:r>
    </w:p>
    <w:p w:rsidR="00EA4037" w:rsidRPr="00812E4D" w:rsidRDefault="00EA4037" w:rsidP="00EA4037">
      <w:pPr>
        <w:spacing w:after="78" w:line="220" w:lineRule="exact"/>
        <w:rPr>
          <w:sz w:val="18"/>
          <w:szCs w:val="18"/>
        </w:rPr>
      </w:pPr>
    </w:p>
    <w:p w:rsidR="00EA4037" w:rsidRPr="00812E4D" w:rsidRDefault="00EA4037" w:rsidP="00EA4037">
      <w:pPr>
        <w:tabs>
          <w:tab w:val="left" w:pos="180"/>
        </w:tabs>
        <w:spacing w:line="262" w:lineRule="auto"/>
        <w:rPr>
          <w:sz w:val="18"/>
          <w:szCs w:val="18"/>
        </w:rPr>
      </w:pPr>
      <w:r w:rsidRPr="00812E4D">
        <w:rPr>
          <w:sz w:val="18"/>
          <w:szCs w:val="18"/>
        </w:rPr>
        <w:tab/>
      </w:r>
      <w:r w:rsidRPr="00812E4D">
        <w:rPr>
          <w:color w:val="000000"/>
          <w:sz w:val="18"/>
          <w:szCs w:val="18"/>
        </w:rPr>
        <w:t xml:space="preserve">Предметные результаты освоения обязательного предметного содержания, установленного данной примерной рабочей программой, отражают </w:t>
      </w:r>
      <w:proofErr w:type="spellStart"/>
      <w:r w:rsidRPr="00812E4D">
        <w:rPr>
          <w:color w:val="000000"/>
          <w:sz w:val="18"/>
          <w:szCs w:val="18"/>
        </w:rPr>
        <w:t>сформированность</w:t>
      </w:r>
      <w:proofErr w:type="spellEnd"/>
      <w:r w:rsidRPr="00812E4D">
        <w:rPr>
          <w:color w:val="000000"/>
          <w:sz w:val="18"/>
          <w:szCs w:val="18"/>
        </w:rPr>
        <w:t xml:space="preserve"> у обучающихся умений:</w:t>
      </w:r>
    </w:p>
    <w:p w:rsidR="00EA4037" w:rsidRPr="00812E4D" w:rsidRDefault="00EA4037" w:rsidP="00EA4037">
      <w:pPr>
        <w:spacing w:before="178" w:line="262" w:lineRule="auto"/>
        <w:ind w:left="420" w:right="864"/>
        <w:rPr>
          <w:sz w:val="18"/>
          <w:szCs w:val="18"/>
        </w:rPr>
      </w:pPr>
      <w:r w:rsidRPr="00812E4D">
        <w:rPr>
          <w:color w:val="000000"/>
          <w:sz w:val="18"/>
          <w:szCs w:val="18"/>
        </w:rPr>
        <w:t>—  пояснять на примерах различия между позиционными и непозиционными системами счисления;</w:t>
      </w:r>
    </w:p>
    <w:p w:rsidR="00EA4037" w:rsidRPr="00812E4D" w:rsidRDefault="00EA4037" w:rsidP="00EA4037">
      <w:pPr>
        <w:spacing w:before="190" w:line="262" w:lineRule="auto"/>
        <w:ind w:left="420" w:right="576"/>
        <w:rPr>
          <w:sz w:val="18"/>
          <w:szCs w:val="18"/>
        </w:rPr>
      </w:pPr>
      <w:r w:rsidRPr="00812E4D">
        <w:rPr>
          <w:color w:val="000000"/>
          <w:sz w:val="18"/>
          <w:szCs w:val="18"/>
        </w:rPr>
        <w:t>—  записывать и сравнивать целые числа от 0 до 1024 в различных позиционных системах счисления (с основаниями 2, 8, 16); выполнять арифметические операции над ними;</w:t>
      </w:r>
    </w:p>
    <w:p w:rsidR="00EA4037" w:rsidRPr="00812E4D" w:rsidRDefault="00EA4037" w:rsidP="00EA4037">
      <w:pPr>
        <w:spacing w:before="190" w:line="262" w:lineRule="auto"/>
        <w:ind w:left="420" w:right="1152"/>
        <w:rPr>
          <w:sz w:val="18"/>
          <w:szCs w:val="18"/>
        </w:rPr>
      </w:pPr>
      <w:r w:rsidRPr="00812E4D">
        <w:rPr>
          <w:color w:val="000000"/>
          <w:sz w:val="18"/>
          <w:szCs w:val="18"/>
        </w:rPr>
        <w:t>—  раскрывать смысл понятий «высказывание», «логическая операция», «логическое выражение»;</w:t>
      </w:r>
    </w:p>
    <w:p w:rsidR="00EA4037" w:rsidRPr="00812E4D" w:rsidRDefault="00EA4037" w:rsidP="00EA4037">
      <w:pPr>
        <w:spacing w:before="192" w:line="271" w:lineRule="auto"/>
        <w:ind w:left="420"/>
        <w:rPr>
          <w:sz w:val="18"/>
          <w:szCs w:val="18"/>
        </w:rPr>
      </w:pPr>
      <w:r w:rsidRPr="00812E4D">
        <w:rPr>
          <w:color w:val="000000"/>
          <w:sz w:val="18"/>
          <w:szCs w:val="18"/>
        </w:rPr>
        <w:t>—  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EA4037" w:rsidRPr="00812E4D" w:rsidRDefault="00EA4037" w:rsidP="00EA4037">
      <w:pPr>
        <w:spacing w:before="190" w:line="262" w:lineRule="auto"/>
        <w:ind w:left="420" w:right="576"/>
        <w:rPr>
          <w:sz w:val="18"/>
          <w:szCs w:val="18"/>
        </w:rPr>
      </w:pPr>
      <w:r w:rsidRPr="00812E4D">
        <w:rPr>
          <w:color w:val="000000"/>
          <w:sz w:val="18"/>
          <w:szCs w:val="18"/>
        </w:rPr>
        <w:lastRenderedPageBreak/>
        <w:t>—  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EA4037" w:rsidRPr="00812E4D" w:rsidRDefault="00EA4037" w:rsidP="00EA4037">
      <w:pPr>
        <w:spacing w:before="190" w:line="230" w:lineRule="auto"/>
        <w:ind w:left="420"/>
        <w:rPr>
          <w:sz w:val="18"/>
          <w:szCs w:val="18"/>
        </w:rPr>
      </w:pPr>
      <w:r w:rsidRPr="00812E4D">
        <w:rPr>
          <w:color w:val="000000"/>
          <w:sz w:val="18"/>
          <w:szCs w:val="18"/>
        </w:rPr>
        <w:t>—  описывать алгоритм решения задачи различными способами, в том числе в виде блок-схемы;</w:t>
      </w:r>
    </w:p>
    <w:p w:rsidR="00EA4037" w:rsidRPr="00812E4D" w:rsidRDefault="00EA4037" w:rsidP="00EA4037">
      <w:pPr>
        <w:spacing w:before="190" w:line="262" w:lineRule="auto"/>
        <w:ind w:left="420" w:right="144"/>
        <w:rPr>
          <w:sz w:val="18"/>
          <w:szCs w:val="18"/>
        </w:rPr>
      </w:pPr>
      <w:r w:rsidRPr="00812E4D">
        <w:rPr>
          <w:color w:val="000000"/>
          <w:sz w:val="18"/>
          <w:szCs w:val="18"/>
        </w:rPr>
        <w:t>—  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EA4037" w:rsidRPr="00812E4D" w:rsidRDefault="00EA4037" w:rsidP="00EA4037">
      <w:pPr>
        <w:spacing w:before="190" w:line="262" w:lineRule="auto"/>
        <w:ind w:left="420" w:right="864"/>
        <w:rPr>
          <w:sz w:val="18"/>
          <w:szCs w:val="18"/>
        </w:rPr>
      </w:pPr>
      <w:r w:rsidRPr="00812E4D">
        <w:rPr>
          <w:color w:val="000000"/>
          <w:sz w:val="18"/>
          <w:szCs w:val="18"/>
        </w:rPr>
        <w:t>—  использовать константы и переменные различных типов (числовых, логических, символьных), а также содержащие их выражения; использовать оператор присваивания;</w:t>
      </w:r>
    </w:p>
    <w:p w:rsidR="00EA4037" w:rsidRPr="00812E4D" w:rsidRDefault="00EA4037" w:rsidP="00EA4037">
      <w:pPr>
        <w:spacing w:before="190" w:line="230" w:lineRule="auto"/>
        <w:ind w:left="420"/>
        <w:rPr>
          <w:sz w:val="18"/>
          <w:szCs w:val="18"/>
        </w:rPr>
      </w:pPr>
      <w:r w:rsidRPr="00812E4D">
        <w:rPr>
          <w:color w:val="000000"/>
          <w:sz w:val="18"/>
          <w:szCs w:val="18"/>
        </w:rPr>
        <w:t>—  использовать при разработке программ логические значения, операции и выражения с ними;</w:t>
      </w:r>
    </w:p>
    <w:p w:rsidR="00EA4037" w:rsidRPr="00812E4D" w:rsidRDefault="00EA4037" w:rsidP="00EA4037">
      <w:pPr>
        <w:spacing w:before="190" w:line="262" w:lineRule="auto"/>
        <w:ind w:left="420" w:right="864"/>
        <w:rPr>
          <w:sz w:val="18"/>
          <w:szCs w:val="18"/>
        </w:rPr>
      </w:pPr>
      <w:r w:rsidRPr="00812E4D">
        <w:rPr>
          <w:color w:val="000000"/>
          <w:sz w:val="18"/>
          <w:szCs w:val="18"/>
        </w:rPr>
        <w:t>—  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EA4037" w:rsidRPr="00812E4D" w:rsidRDefault="00EA4037" w:rsidP="00EA4037">
      <w:pPr>
        <w:spacing w:before="190" w:line="281" w:lineRule="auto"/>
        <w:ind w:left="420" w:right="144"/>
        <w:rPr>
          <w:sz w:val="18"/>
          <w:szCs w:val="18"/>
        </w:rPr>
      </w:pPr>
      <w:r w:rsidRPr="00812E4D">
        <w:rPr>
          <w:color w:val="000000"/>
          <w:sz w:val="18"/>
          <w:szCs w:val="18"/>
        </w:rPr>
        <w:t>—  создавать и отлаживать программы на одном из языков программирования (</w:t>
      </w:r>
      <w:proofErr w:type="spellStart"/>
      <w:r w:rsidRPr="00812E4D">
        <w:rPr>
          <w:color w:val="000000"/>
          <w:sz w:val="18"/>
          <w:szCs w:val="18"/>
        </w:rPr>
        <w:t>Python</w:t>
      </w:r>
      <w:proofErr w:type="spellEnd"/>
      <w:r w:rsidRPr="00812E4D">
        <w:rPr>
          <w:color w:val="000000"/>
          <w:sz w:val="18"/>
          <w:szCs w:val="18"/>
        </w:rPr>
        <w:t xml:space="preserve">, C++, Паскаль, </w:t>
      </w:r>
      <w:proofErr w:type="spellStart"/>
      <w:r w:rsidRPr="00812E4D">
        <w:rPr>
          <w:color w:val="000000"/>
          <w:sz w:val="18"/>
          <w:szCs w:val="18"/>
        </w:rPr>
        <w:t>Java</w:t>
      </w:r>
      <w:proofErr w:type="spellEnd"/>
      <w:r w:rsidRPr="00812E4D">
        <w:rPr>
          <w:color w:val="000000"/>
          <w:sz w:val="18"/>
          <w:szCs w:val="18"/>
        </w:rPr>
        <w:t>, C#,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EA4037" w:rsidRPr="00812E4D" w:rsidRDefault="00EA4037" w:rsidP="00EA4037">
      <w:pPr>
        <w:spacing w:before="324" w:line="230" w:lineRule="auto"/>
        <w:rPr>
          <w:sz w:val="18"/>
          <w:szCs w:val="18"/>
        </w:rPr>
      </w:pPr>
      <w:r w:rsidRPr="00812E4D">
        <w:rPr>
          <w:color w:val="000000"/>
          <w:sz w:val="18"/>
          <w:szCs w:val="18"/>
        </w:rPr>
        <w:t>9 КЛАСС</w:t>
      </w:r>
    </w:p>
    <w:p w:rsidR="00EA4037" w:rsidRPr="00812E4D" w:rsidRDefault="00EA4037" w:rsidP="00EA4037">
      <w:pPr>
        <w:tabs>
          <w:tab w:val="left" w:pos="180"/>
        </w:tabs>
        <w:spacing w:before="168" w:line="262" w:lineRule="auto"/>
        <w:rPr>
          <w:sz w:val="18"/>
          <w:szCs w:val="18"/>
        </w:rPr>
      </w:pPr>
      <w:r w:rsidRPr="00812E4D">
        <w:rPr>
          <w:sz w:val="18"/>
          <w:szCs w:val="18"/>
        </w:rPr>
        <w:tab/>
      </w:r>
      <w:r w:rsidRPr="00812E4D">
        <w:rPr>
          <w:color w:val="000000"/>
          <w:sz w:val="18"/>
          <w:szCs w:val="18"/>
        </w:rPr>
        <w:t xml:space="preserve">Предметные результаты освоения обязательного предметного содержания, установленного данной примерной рабочей программой, отражают </w:t>
      </w:r>
      <w:proofErr w:type="spellStart"/>
      <w:r w:rsidRPr="00812E4D">
        <w:rPr>
          <w:color w:val="000000"/>
          <w:sz w:val="18"/>
          <w:szCs w:val="18"/>
        </w:rPr>
        <w:t>сформированность</w:t>
      </w:r>
      <w:proofErr w:type="spellEnd"/>
      <w:r w:rsidRPr="00812E4D">
        <w:rPr>
          <w:color w:val="000000"/>
          <w:sz w:val="18"/>
          <w:szCs w:val="18"/>
        </w:rPr>
        <w:t xml:space="preserve"> у обучающихся умений:</w:t>
      </w:r>
    </w:p>
    <w:p w:rsidR="00EA4037" w:rsidRPr="00812E4D" w:rsidRDefault="00EA4037" w:rsidP="00EA4037">
      <w:pPr>
        <w:spacing w:before="178" w:line="271" w:lineRule="auto"/>
        <w:ind w:left="420" w:right="78"/>
        <w:jc w:val="both"/>
        <w:rPr>
          <w:sz w:val="18"/>
          <w:szCs w:val="18"/>
        </w:rPr>
      </w:pPr>
      <w:r w:rsidRPr="00812E4D">
        <w:rPr>
          <w:color w:val="000000"/>
          <w:sz w:val="18"/>
          <w:szCs w:val="18"/>
        </w:rPr>
        <w:t>—  разбивать задачи на подзадачи;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EA4037" w:rsidRPr="00812E4D" w:rsidRDefault="00EA4037" w:rsidP="00EA4037">
      <w:pPr>
        <w:spacing w:before="190" w:line="281" w:lineRule="auto"/>
        <w:ind w:left="420"/>
        <w:rPr>
          <w:sz w:val="18"/>
          <w:szCs w:val="18"/>
        </w:rPr>
      </w:pPr>
      <w:r w:rsidRPr="00812E4D">
        <w:rPr>
          <w:color w:val="000000"/>
          <w:sz w:val="18"/>
          <w:szCs w:val="18"/>
        </w:rPr>
        <w:t xml:space="preserve">—  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</w:t>
      </w:r>
      <w:r w:rsidRPr="00812E4D">
        <w:rPr>
          <w:sz w:val="18"/>
          <w:szCs w:val="18"/>
        </w:rPr>
        <w:br/>
      </w:r>
      <w:r w:rsidRPr="00812E4D">
        <w:rPr>
          <w:color w:val="000000"/>
          <w:sz w:val="18"/>
          <w:szCs w:val="18"/>
        </w:rPr>
        <w:t>программирования (</w:t>
      </w:r>
      <w:proofErr w:type="spellStart"/>
      <w:r w:rsidRPr="00812E4D">
        <w:rPr>
          <w:color w:val="000000"/>
          <w:sz w:val="18"/>
          <w:szCs w:val="18"/>
        </w:rPr>
        <w:t>Python</w:t>
      </w:r>
      <w:proofErr w:type="spellEnd"/>
      <w:r w:rsidRPr="00812E4D">
        <w:rPr>
          <w:color w:val="000000"/>
          <w:sz w:val="18"/>
          <w:szCs w:val="18"/>
        </w:rPr>
        <w:t xml:space="preserve">, C++, Паскаль, </w:t>
      </w:r>
      <w:proofErr w:type="spellStart"/>
      <w:r w:rsidRPr="00812E4D">
        <w:rPr>
          <w:color w:val="000000"/>
          <w:sz w:val="18"/>
          <w:szCs w:val="18"/>
        </w:rPr>
        <w:t>Java</w:t>
      </w:r>
      <w:proofErr w:type="spellEnd"/>
      <w:r w:rsidRPr="00812E4D">
        <w:rPr>
          <w:color w:val="000000"/>
          <w:sz w:val="18"/>
          <w:szCs w:val="18"/>
        </w:rPr>
        <w:t xml:space="preserve">, C#, Школьный Алгоритмический </w:t>
      </w:r>
      <w:r w:rsidRPr="00812E4D">
        <w:rPr>
          <w:sz w:val="18"/>
          <w:szCs w:val="18"/>
        </w:rPr>
        <w:br/>
      </w:r>
      <w:r w:rsidRPr="00812E4D">
        <w:rPr>
          <w:color w:val="000000"/>
          <w:sz w:val="18"/>
          <w:szCs w:val="18"/>
        </w:rPr>
        <w:t>Язык)</w:t>
      </w:r>
      <w:proofErr w:type="gramStart"/>
      <w:r w:rsidRPr="00812E4D">
        <w:rPr>
          <w:color w:val="000000"/>
          <w:sz w:val="18"/>
          <w:szCs w:val="18"/>
        </w:rPr>
        <w:t>;р</w:t>
      </w:r>
      <w:proofErr w:type="gramEnd"/>
      <w:r w:rsidRPr="00812E4D">
        <w:rPr>
          <w:color w:val="000000"/>
          <w:sz w:val="18"/>
          <w:szCs w:val="18"/>
        </w:rPr>
        <w:t>аскрывать смысл понятий «модель», «моделирование», определять виды моделей; оценивать адекватность модели моделируемому объекту и целям моделирования;</w:t>
      </w:r>
    </w:p>
    <w:p w:rsidR="00EA4037" w:rsidRPr="00812E4D" w:rsidRDefault="00EA4037" w:rsidP="00EA4037">
      <w:pPr>
        <w:spacing w:before="190" w:line="262" w:lineRule="auto"/>
        <w:ind w:left="420" w:right="1008"/>
        <w:rPr>
          <w:sz w:val="18"/>
          <w:szCs w:val="18"/>
        </w:rPr>
      </w:pPr>
      <w:r w:rsidRPr="00812E4D">
        <w:rPr>
          <w:color w:val="000000"/>
          <w:sz w:val="18"/>
          <w:szCs w:val="18"/>
        </w:rPr>
        <w:t>—  использовать графы и деревья для моделирования систем сетевой и иерархической структуры; находить кратчайший путь в графе;</w:t>
      </w:r>
    </w:p>
    <w:p w:rsidR="00EA4037" w:rsidRPr="00812E4D" w:rsidRDefault="00EA4037" w:rsidP="00EA4037">
      <w:pPr>
        <w:spacing w:line="271" w:lineRule="auto"/>
        <w:ind w:right="432"/>
        <w:rPr>
          <w:sz w:val="18"/>
          <w:szCs w:val="18"/>
        </w:rPr>
      </w:pPr>
      <w:r w:rsidRPr="00812E4D">
        <w:rPr>
          <w:color w:val="000000"/>
          <w:sz w:val="18"/>
          <w:szCs w:val="18"/>
        </w:rPr>
        <w:t>—  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EA4037" w:rsidRPr="00812E4D" w:rsidRDefault="00EA4037" w:rsidP="00EA4037">
      <w:pPr>
        <w:spacing w:before="190" w:line="262" w:lineRule="auto"/>
        <w:rPr>
          <w:sz w:val="18"/>
          <w:szCs w:val="18"/>
        </w:rPr>
      </w:pPr>
      <w:r w:rsidRPr="00812E4D">
        <w:rPr>
          <w:color w:val="000000"/>
          <w:sz w:val="18"/>
          <w:szCs w:val="18"/>
        </w:rPr>
        <w:t>—  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EA4037" w:rsidRPr="00812E4D" w:rsidRDefault="00EA4037" w:rsidP="00EA4037">
      <w:pPr>
        <w:spacing w:before="190"/>
        <w:ind w:right="144"/>
        <w:rPr>
          <w:sz w:val="18"/>
          <w:szCs w:val="18"/>
        </w:rPr>
      </w:pPr>
      <w:r w:rsidRPr="00812E4D">
        <w:rPr>
          <w:color w:val="000000"/>
          <w:sz w:val="18"/>
          <w:szCs w:val="18"/>
        </w:rPr>
        <w:t>—  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EA4037" w:rsidRPr="00812E4D" w:rsidRDefault="00EA4037" w:rsidP="00EA4037">
      <w:pPr>
        <w:spacing w:before="192" w:line="262" w:lineRule="auto"/>
        <w:ind w:right="432"/>
        <w:rPr>
          <w:sz w:val="18"/>
          <w:szCs w:val="18"/>
        </w:rPr>
      </w:pPr>
      <w:r w:rsidRPr="00812E4D">
        <w:rPr>
          <w:color w:val="000000"/>
          <w:sz w:val="18"/>
          <w:szCs w:val="18"/>
        </w:rPr>
        <w:t>—  использовать электронные таблицы для численного моделирования в простых задачах из разных предметных областей;</w:t>
      </w:r>
    </w:p>
    <w:p w:rsidR="00EA4037" w:rsidRPr="00812E4D" w:rsidRDefault="00EA4037" w:rsidP="00EA4037">
      <w:pPr>
        <w:spacing w:before="190" w:line="271" w:lineRule="auto"/>
        <w:ind w:right="288"/>
        <w:rPr>
          <w:sz w:val="18"/>
          <w:szCs w:val="18"/>
        </w:rPr>
      </w:pPr>
      <w:r w:rsidRPr="00812E4D">
        <w:rPr>
          <w:color w:val="000000"/>
          <w:sz w:val="18"/>
          <w:szCs w:val="18"/>
        </w:rPr>
        <w:t xml:space="preserve">—  использовать современные </w:t>
      </w:r>
      <w:proofErr w:type="spellStart"/>
      <w:proofErr w:type="gramStart"/>
      <w:r w:rsidRPr="00812E4D">
        <w:rPr>
          <w:color w:val="000000"/>
          <w:sz w:val="18"/>
          <w:szCs w:val="18"/>
        </w:rPr>
        <w:t>интернет-сервисы</w:t>
      </w:r>
      <w:proofErr w:type="spellEnd"/>
      <w:proofErr w:type="gramEnd"/>
      <w:r w:rsidRPr="00812E4D">
        <w:rPr>
          <w:color w:val="000000"/>
          <w:sz w:val="18"/>
          <w:szCs w:val="18"/>
        </w:rPr>
        <w:t xml:space="preserve"> (в том числе коммуникационные сервисы, облачные хранилища данных, </w:t>
      </w:r>
      <w:proofErr w:type="spellStart"/>
      <w:r w:rsidRPr="00812E4D">
        <w:rPr>
          <w:color w:val="000000"/>
          <w:sz w:val="18"/>
          <w:szCs w:val="18"/>
        </w:rPr>
        <w:t>онлайн-программы</w:t>
      </w:r>
      <w:proofErr w:type="spellEnd"/>
      <w:r w:rsidRPr="00812E4D">
        <w:rPr>
          <w:color w:val="000000"/>
          <w:sz w:val="18"/>
          <w:szCs w:val="18"/>
        </w:rPr>
        <w:t xml:space="preserve"> (текстовые и графические редакторы, среды разработки)) в учебной и повседневной деятельности;</w:t>
      </w:r>
    </w:p>
    <w:p w:rsidR="00EA4037" w:rsidRPr="00812E4D" w:rsidRDefault="00EA4037" w:rsidP="00EA4037">
      <w:pPr>
        <w:spacing w:before="190" w:line="262" w:lineRule="auto"/>
        <w:rPr>
          <w:sz w:val="18"/>
          <w:szCs w:val="18"/>
        </w:rPr>
      </w:pPr>
      <w:r w:rsidRPr="00812E4D">
        <w:rPr>
          <w:color w:val="000000"/>
          <w:sz w:val="18"/>
          <w:szCs w:val="18"/>
        </w:rPr>
        <w:t xml:space="preserve">—  приводить примеры использования </w:t>
      </w:r>
      <w:proofErr w:type="spellStart"/>
      <w:r w:rsidRPr="00812E4D">
        <w:rPr>
          <w:color w:val="000000"/>
          <w:sz w:val="18"/>
          <w:szCs w:val="18"/>
        </w:rPr>
        <w:t>геоинформационных</w:t>
      </w:r>
      <w:proofErr w:type="spellEnd"/>
      <w:r w:rsidRPr="00812E4D">
        <w:rPr>
          <w:color w:val="000000"/>
          <w:sz w:val="18"/>
          <w:szCs w:val="18"/>
        </w:rPr>
        <w:t xml:space="preserve"> сервисов, сервисов государственных услуг, образовательных сервисов сети Интернет в учебной и повседневной деятельности;</w:t>
      </w:r>
    </w:p>
    <w:p w:rsidR="00EA4037" w:rsidRPr="00812E4D" w:rsidRDefault="00EA4037" w:rsidP="00EA4037">
      <w:pPr>
        <w:spacing w:before="190" w:line="281" w:lineRule="auto"/>
        <w:ind w:right="144"/>
        <w:rPr>
          <w:sz w:val="18"/>
          <w:szCs w:val="18"/>
        </w:rPr>
      </w:pPr>
      <w:r w:rsidRPr="00812E4D">
        <w:rPr>
          <w:color w:val="000000"/>
          <w:sz w:val="18"/>
          <w:szCs w:val="18"/>
        </w:rPr>
        <w:t>—  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CC3EEB" w:rsidRPr="00812E4D" w:rsidRDefault="00EA4037" w:rsidP="00EA4037">
      <w:pPr>
        <w:spacing w:line="237" w:lineRule="auto"/>
        <w:rPr>
          <w:sz w:val="18"/>
          <w:szCs w:val="18"/>
        </w:rPr>
        <w:sectPr w:rsidR="00CC3EEB" w:rsidRPr="00812E4D" w:rsidSect="00812E4D">
          <w:pgSz w:w="11910" w:h="16840"/>
          <w:pgMar w:top="567" w:right="720" w:bottom="1180" w:left="1180" w:header="0" w:footer="918" w:gutter="0"/>
          <w:cols w:space="720"/>
        </w:sectPr>
      </w:pPr>
      <w:proofErr w:type="gramStart"/>
      <w:r w:rsidRPr="00812E4D">
        <w:rPr>
          <w:color w:val="000000"/>
          <w:sz w:val="18"/>
          <w:szCs w:val="18"/>
        </w:rPr>
        <w:t xml:space="preserve">—  распознавать попытки и предупреждать вовлечение себя и окружающих в деструктивные и криминальные формы сетевой активности (в том числе </w:t>
      </w:r>
      <w:proofErr w:type="spellStart"/>
      <w:r w:rsidRPr="00812E4D">
        <w:rPr>
          <w:color w:val="000000"/>
          <w:sz w:val="18"/>
          <w:szCs w:val="18"/>
        </w:rPr>
        <w:t>кибербуллинг</w:t>
      </w:r>
      <w:proofErr w:type="spellEnd"/>
      <w:r w:rsidRPr="00812E4D">
        <w:rPr>
          <w:color w:val="000000"/>
          <w:sz w:val="18"/>
          <w:szCs w:val="18"/>
        </w:rPr>
        <w:t xml:space="preserve">, </w:t>
      </w:r>
      <w:proofErr w:type="spellStart"/>
      <w:r w:rsidRPr="00812E4D">
        <w:rPr>
          <w:color w:val="000000"/>
          <w:sz w:val="18"/>
          <w:szCs w:val="18"/>
        </w:rPr>
        <w:t>фишинг</w:t>
      </w:r>
      <w:proofErr w:type="spellEnd"/>
      <w:proofErr w:type="gramEnd"/>
    </w:p>
    <w:p w:rsidR="00CC3EEB" w:rsidRPr="00812E4D" w:rsidRDefault="00CC3EEB" w:rsidP="00CC3EEB">
      <w:pPr>
        <w:pStyle w:val="1"/>
        <w:spacing w:before="62" w:line="240" w:lineRule="auto"/>
        <w:ind w:left="1921" w:right="1533"/>
        <w:jc w:val="center"/>
        <w:rPr>
          <w:sz w:val="18"/>
          <w:szCs w:val="18"/>
        </w:rPr>
      </w:pPr>
      <w:r w:rsidRPr="00812E4D">
        <w:rPr>
          <w:sz w:val="18"/>
          <w:szCs w:val="18"/>
        </w:rPr>
        <w:lastRenderedPageBreak/>
        <w:t>Тематическое</w:t>
      </w:r>
      <w:r w:rsidRPr="00812E4D">
        <w:rPr>
          <w:spacing w:val="-2"/>
          <w:sz w:val="18"/>
          <w:szCs w:val="18"/>
        </w:rPr>
        <w:t xml:space="preserve"> </w:t>
      </w:r>
      <w:r w:rsidRPr="00812E4D">
        <w:rPr>
          <w:sz w:val="18"/>
          <w:szCs w:val="18"/>
        </w:rPr>
        <w:t>планирование</w:t>
      </w:r>
      <w:r w:rsidR="00002D6A" w:rsidRPr="00812E4D">
        <w:rPr>
          <w:sz w:val="18"/>
          <w:szCs w:val="18"/>
        </w:rPr>
        <w:t xml:space="preserve"> </w:t>
      </w:r>
      <w:r w:rsidRPr="00812E4D">
        <w:rPr>
          <w:sz w:val="18"/>
          <w:szCs w:val="18"/>
        </w:rPr>
        <w:t>учебного</w:t>
      </w:r>
      <w:r w:rsidRPr="00812E4D">
        <w:rPr>
          <w:spacing w:val="-2"/>
          <w:sz w:val="18"/>
          <w:szCs w:val="18"/>
        </w:rPr>
        <w:t xml:space="preserve"> </w:t>
      </w:r>
      <w:r w:rsidRPr="00812E4D">
        <w:rPr>
          <w:sz w:val="18"/>
          <w:szCs w:val="18"/>
        </w:rPr>
        <w:t>курса</w:t>
      </w:r>
      <w:r w:rsidRPr="00812E4D">
        <w:rPr>
          <w:spacing w:val="-5"/>
          <w:sz w:val="18"/>
          <w:szCs w:val="18"/>
        </w:rPr>
        <w:t xml:space="preserve"> </w:t>
      </w:r>
      <w:r w:rsidR="00002D6A" w:rsidRPr="00812E4D">
        <w:rPr>
          <w:sz w:val="18"/>
          <w:szCs w:val="18"/>
        </w:rPr>
        <w:t>информатика</w:t>
      </w:r>
    </w:p>
    <w:p w:rsidR="00CC3EEB" w:rsidRPr="00812E4D" w:rsidRDefault="00CC3EEB" w:rsidP="00CC3EEB">
      <w:pPr>
        <w:pStyle w:val="a3"/>
        <w:spacing w:before="7"/>
        <w:ind w:left="0" w:firstLine="0"/>
        <w:rPr>
          <w:sz w:val="18"/>
          <w:szCs w:val="18"/>
        </w:rPr>
      </w:pPr>
    </w:p>
    <w:p w:rsidR="00CC3EEB" w:rsidRPr="00812E4D" w:rsidRDefault="00CC3EEB" w:rsidP="00CC3EEB">
      <w:pPr>
        <w:pStyle w:val="a5"/>
        <w:numPr>
          <w:ilvl w:val="0"/>
          <w:numId w:val="4"/>
        </w:numPr>
        <w:tabs>
          <w:tab w:val="left" w:pos="702"/>
        </w:tabs>
        <w:spacing w:after="49"/>
        <w:rPr>
          <w:sz w:val="18"/>
          <w:szCs w:val="18"/>
        </w:rPr>
      </w:pPr>
      <w:r w:rsidRPr="00812E4D">
        <w:rPr>
          <w:sz w:val="18"/>
          <w:szCs w:val="18"/>
        </w:rPr>
        <w:t>КЛАСС</w:t>
      </w:r>
    </w:p>
    <w:tbl>
      <w:tblPr>
        <w:tblW w:w="0" w:type="auto"/>
        <w:tblInd w:w="129" w:type="dxa"/>
        <w:tblBorders>
          <w:top w:val="single" w:sz="6" w:space="0" w:color="212121"/>
          <w:left w:val="single" w:sz="6" w:space="0" w:color="212121"/>
          <w:bottom w:val="single" w:sz="6" w:space="0" w:color="212121"/>
          <w:right w:val="single" w:sz="6" w:space="0" w:color="212121"/>
          <w:insideH w:val="single" w:sz="6" w:space="0" w:color="212121"/>
          <w:insideV w:val="single" w:sz="6" w:space="0" w:color="212121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39"/>
        <w:gridCol w:w="971"/>
        <w:gridCol w:w="2289"/>
        <w:gridCol w:w="5103"/>
      </w:tblGrid>
      <w:tr w:rsidR="00EA4037" w:rsidRPr="00812E4D" w:rsidTr="004476D9">
        <w:trPr>
          <w:trHeight w:val="1819"/>
        </w:trPr>
        <w:tc>
          <w:tcPr>
            <w:tcW w:w="1439" w:type="dxa"/>
          </w:tcPr>
          <w:p w:rsidR="00EA4037" w:rsidRPr="00812E4D" w:rsidRDefault="00EA4037" w:rsidP="00DE5A0F">
            <w:pPr>
              <w:pStyle w:val="TableParagraph"/>
              <w:ind w:left="0"/>
              <w:rPr>
                <w:sz w:val="18"/>
                <w:szCs w:val="18"/>
              </w:rPr>
            </w:pPr>
          </w:p>
          <w:p w:rsidR="00EA4037" w:rsidRPr="00812E4D" w:rsidRDefault="00EA4037" w:rsidP="00DE5A0F">
            <w:pPr>
              <w:pStyle w:val="TableParagraph"/>
              <w:spacing w:before="1"/>
              <w:ind w:left="0"/>
              <w:rPr>
                <w:sz w:val="18"/>
                <w:szCs w:val="18"/>
              </w:rPr>
            </w:pPr>
          </w:p>
          <w:p w:rsidR="00EA4037" w:rsidRPr="00812E4D" w:rsidRDefault="00EA4037" w:rsidP="00DE5A0F">
            <w:pPr>
              <w:pStyle w:val="TableParagraph"/>
              <w:spacing w:before="1" w:line="247" w:lineRule="auto"/>
              <w:ind w:left="335" w:right="101" w:hanging="202"/>
              <w:rPr>
                <w:sz w:val="18"/>
                <w:szCs w:val="18"/>
              </w:rPr>
            </w:pPr>
            <w:r w:rsidRPr="00812E4D">
              <w:rPr>
                <w:spacing w:val="-1"/>
                <w:sz w:val="18"/>
                <w:szCs w:val="18"/>
              </w:rPr>
              <w:t>Тема/</w:t>
            </w:r>
            <w:proofErr w:type="spellStart"/>
            <w:proofErr w:type="gramStart"/>
            <w:r w:rsidRPr="00812E4D">
              <w:rPr>
                <w:spacing w:val="-1"/>
                <w:sz w:val="18"/>
                <w:szCs w:val="18"/>
              </w:rPr>
              <w:t>ра</w:t>
            </w:r>
            <w:proofErr w:type="spellEnd"/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proofErr w:type="spellStart"/>
            <w:r w:rsidRPr="00812E4D">
              <w:rPr>
                <w:sz w:val="18"/>
                <w:szCs w:val="18"/>
              </w:rPr>
              <w:t>здел</w:t>
            </w:r>
            <w:proofErr w:type="spellEnd"/>
            <w:proofErr w:type="gramEnd"/>
          </w:p>
        </w:tc>
        <w:tc>
          <w:tcPr>
            <w:tcW w:w="971" w:type="dxa"/>
          </w:tcPr>
          <w:p w:rsidR="00EA4037" w:rsidRPr="00812E4D" w:rsidRDefault="00EA4037" w:rsidP="00DE5A0F">
            <w:pPr>
              <w:pStyle w:val="TableParagraph"/>
              <w:spacing w:line="242" w:lineRule="auto"/>
              <w:ind w:left="124" w:right="105"/>
              <w:jc w:val="center"/>
              <w:rPr>
                <w:sz w:val="18"/>
                <w:szCs w:val="18"/>
              </w:rPr>
            </w:pPr>
            <w:proofErr w:type="spellStart"/>
            <w:r w:rsidRPr="00812E4D">
              <w:rPr>
                <w:spacing w:val="-1"/>
                <w:sz w:val="18"/>
                <w:szCs w:val="18"/>
              </w:rPr>
              <w:t>Количест</w:t>
            </w:r>
            <w:proofErr w:type="spellEnd"/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proofErr w:type="gramStart"/>
            <w:r w:rsidRPr="00812E4D">
              <w:rPr>
                <w:sz w:val="18"/>
                <w:szCs w:val="18"/>
              </w:rPr>
              <w:t>во</w:t>
            </w:r>
            <w:proofErr w:type="gramEnd"/>
            <w:r w:rsidRPr="00812E4D">
              <w:rPr>
                <w:sz w:val="18"/>
                <w:szCs w:val="18"/>
              </w:rPr>
              <w:t xml:space="preserve"> часов,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отводим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proofErr w:type="spellStart"/>
            <w:r w:rsidRPr="00812E4D">
              <w:rPr>
                <w:sz w:val="18"/>
                <w:szCs w:val="18"/>
              </w:rPr>
              <w:t>ых</w:t>
            </w:r>
            <w:proofErr w:type="spellEnd"/>
            <w:r w:rsidRPr="00812E4D">
              <w:rPr>
                <w:sz w:val="18"/>
                <w:szCs w:val="18"/>
              </w:rPr>
              <w:t xml:space="preserve"> на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освоение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темы</w:t>
            </w:r>
          </w:p>
        </w:tc>
        <w:tc>
          <w:tcPr>
            <w:tcW w:w="2289" w:type="dxa"/>
          </w:tcPr>
          <w:p w:rsidR="00EA4037" w:rsidRPr="00812E4D" w:rsidRDefault="00EA4037" w:rsidP="00DE5A0F">
            <w:pPr>
              <w:pStyle w:val="TableParagraph"/>
              <w:ind w:left="0"/>
              <w:rPr>
                <w:sz w:val="18"/>
                <w:szCs w:val="18"/>
              </w:rPr>
            </w:pPr>
          </w:p>
          <w:p w:rsidR="00EA4037" w:rsidRPr="00812E4D" w:rsidRDefault="00EA4037" w:rsidP="00DE5A0F">
            <w:pPr>
              <w:pStyle w:val="TableParagraph"/>
              <w:spacing w:before="1"/>
              <w:ind w:left="0"/>
              <w:rPr>
                <w:sz w:val="18"/>
                <w:szCs w:val="18"/>
              </w:rPr>
            </w:pPr>
          </w:p>
          <w:p w:rsidR="00EA4037" w:rsidRPr="00812E4D" w:rsidRDefault="00EA4037" w:rsidP="00DE5A0F">
            <w:pPr>
              <w:pStyle w:val="TableParagraph"/>
              <w:spacing w:before="1" w:line="247" w:lineRule="auto"/>
              <w:ind w:left="312" w:right="283" w:firstLine="211"/>
              <w:rPr>
                <w:sz w:val="18"/>
                <w:szCs w:val="18"/>
              </w:rPr>
            </w:pPr>
            <w:r w:rsidRPr="00812E4D">
              <w:rPr>
                <w:sz w:val="18"/>
                <w:szCs w:val="18"/>
              </w:rPr>
              <w:t xml:space="preserve">Электронные </w:t>
            </w:r>
            <w:proofErr w:type="spellStart"/>
            <w:r w:rsidRPr="00812E4D">
              <w:rPr>
                <w:sz w:val="18"/>
                <w:szCs w:val="18"/>
              </w:rPr>
              <w:t>учебн</w:t>
            </w:r>
            <w:proofErr w:type="gramStart"/>
            <w:r w:rsidRPr="00812E4D">
              <w:rPr>
                <w:sz w:val="18"/>
                <w:szCs w:val="18"/>
              </w:rPr>
              <w:t>о</w:t>
            </w:r>
            <w:proofErr w:type="spellEnd"/>
            <w:r w:rsidRPr="00812E4D">
              <w:rPr>
                <w:sz w:val="18"/>
                <w:szCs w:val="18"/>
              </w:rPr>
              <w:t>-</w:t>
            </w:r>
            <w:proofErr w:type="gramEnd"/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методические</w:t>
            </w:r>
            <w:r w:rsidRPr="00812E4D">
              <w:rPr>
                <w:spacing w:val="-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материалы</w:t>
            </w:r>
          </w:p>
        </w:tc>
        <w:tc>
          <w:tcPr>
            <w:tcW w:w="51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037" w:rsidRPr="00812E4D" w:rsidRDefault="00EA4037" w:rsidP="00DE5A0F">
            <w:pPr>
              <w:pStyle w:val="TableParagraph"/>
              <w:ind w:left="0"/>
              <w:rPr>
                <w:sz w:val="18"/>
                <w:szCs w:val="18"/>
              </w:rPr>
            </w:pPr>
          </w:p>
          <w:p w:rsidR="00EA4037" w:rsidRPr="00812E4D" w:rsidRDefault="00EA4037" w:rsidP="00DE5A0F">
            <w:pPr>
              <w:pStyle w:val="TableParagraph"/>
              <w:ind w:left="0"/>
              <w:rPr>
                <w:sz w:val="18"/>
                <w:szCs w:val="18"/>
              </w:rPr>
            </w:pPr>
          </w:p>
          <w:p w:rsidR="00EA4037" w:rsidRPr="00812E4D" w:rsidRDefault="00EA4037" w:rsidP="00DE5A0F">
            <w:pPr>
              <w:pStyle w:val="TableParagraph"/>
              <w:ind w:left="250"/>
              <w:rPr>
                <w:sz w:val="18"/>
                <w:szCs w:val="18"/>
              </w:rPr>
            </w:pPr>
            <w:r w:rsidRPr="00812E4D">
              <w:rPr>
                <w:sz w:val="18"/>
                <w:szCs w:val="18"/>
              </w:rPr>
              <w:t>Воспитательный</w:t>
            </w:r>
            <w:r w:rsidRPr="00812E4D">
              <w:rPr>
                <w:spacing w:val="-4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аспект</w:t>
            </w:r>
          </w:p>
        </w:tc>
      </w:tr>
      <w:tr w:rsidR="00EA4037" w:rsidRPr="00812E4D" w:rsidTr="004476D9">
        <w:trPr>
          <w:trHeight w:val="1606"/>
        </w:trPr>
        <w:tc>
          <w:tcPr>
            <w:tcW w:w="14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037" w:rsidRPr="00812E4D" w:rsidRDefault="00920998" w:rsidP="004476D9">
            <w:pPr>
              <w:pStyle w:val="TableParagraph"/>
              <w:ind w:left="112" w:right="117"/>
              <w:rPr>
                <w:sz w:val="18"/>
                <w:szCs w:val="18"/>
              </w:rPr>
            </w:pPr>
            <w:r>
              <w:rPr>
                <w:w w:val="105"/>
                <w:sz w:val="18"/>
              </w:rPr>
              <w:t>Компьютер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—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универсальное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устройство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обработки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данных</w:t>
            </w:r>
            <w:r>
              <w:rPr>
                <w:spacing w:val="5"/>
                <w:w w:val="105"/>
                <w:sz w:val="18"/>
              </w:rPr>
              <w:t xml:space="preserve"> </w:t>
            </w:r>
          </w:p>
        </w:tc>
        <w:tc>
          <w:tcPr>
            <w:tcW w:w="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037" w:rsidRPr="00812E4D" w:rsidRDefault="00920998" w:rsidP="00DE5A0F">
            <w:pPr>
              <w:pStyle w:val="TableParagraph"/>
              <w:spacing w:line="268" w:lineRule="exact"/>
              <w:ind w:left="5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037" w:rsidRPr="00812E4D" w:rsidRDefault="00D62B47" w:rsidP="00DE5A0F">
            <w:pPr>
              <w:pStyle w:val="TableParagraph"/>
              <w:spacing w:before="1"/>
              <w:ind w:left="113"/>
              <w:rPr>
                <w:sz w:val="18"/>
                <w:szCs w:val="18"/>
              </w:rPr>
            </w:pPr>
            <w:hyperlink r:id="rId9">
              <w:r w:rsidR="00EA4037" w:rsidRPr="00812E4D">
                <w:rPr>
                  <w:sz w:val="18"/>
                  <w:szCs w:val="18"/>
                </w:rPr>
                <w:t>http://school-collection.edu.ru</w:t>
              </w:r>
            </w:hyperlink>
          </w:p>
          <w:p w:rsidR="00EA4037" w:rsidRPr="00812E4D" w:rsidRDefault="00EA4037" w:rsidP="00DE5A0F">
            <w:pPr>
              <w:pStyle w:val="TableParagraph"/>
              <w:spacing w:before="1"/>
              <w:ind w:left="113"/>
              <w:rPr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037" w:rsidRPr="00812E4D" w:rsidRDefault="00EA4037" w:rsidP="00DE5A0F">
            <w:pPr>
              <w:pStyle w:val="TableParagraph"/>
              <w:spacing w:line="259" w:lineRule="auto"/>
              <w:ind w:left="113" w:right="198"/>
              <w:rPr>
                <w:sz w:val="18"/>
                <w:szCs w:val="18"/>
              </w:rPr>
            </w:pPr>
            <w:r w:rsidRPr="00812E4D">
              <w:rPr>
                <w:sz w:val="18"/>
                <w:szCs w:val="18"/>
              </w:rPr>
              <w:t>Целевой ориенти</w:t>
            </w:r>
            <w:proofErr w:type="gramStart"/>
            <w:r w:rsidRPr="00812E4D">
              <w:rPr>
                <w:sz w:val="18"/>
                <w:szCs w:val="18"/>
              </w:rPr>
              <w:t>р-</w:t>
            </w:r>
            <w:proofErr w:type="gramEnd"/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учащийся,</w:t>
            </w:r>
            <w:r w:rsidRPr="00812E4D">
              <w:rPr>
                <w:spacing w:val="6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уважающий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труда,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результаты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своего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труда,</w:t>
            </w:r>
            <w:r w:rsidRPr="00812E4D">
              <w:rPr>
                <w:spacing w:val="-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труда</w:t>
            </w:r>
            <w:r w:rsidRPr="00812E4D">
              <w:rPr>
                <w:spacing w:val="-4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других</w:t>
            </w:r>
            <w:r w:rsidRPr="00812E4D">
              <w:rPr>
                <w:spacing w:val="-8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людей.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Выражающий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познавательный</w:t>
            </w:r>
            <w:r w:rsidRPr="00812E4D">
              <w:rPr>
                <w:spacing w:val="-4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интерес.</w:t>
            </w:r>
          </w:p>
          <w:p w:rsidR="00EA4037" w:rsidRPr="00812E4D" w:rsidRDefault="00EA4037" w:rsidP="00DE5A0F">
            <w:pPr>
              <w:pStyle w:val="TableParagraph"/>
              <w:spacing w:line="259" w:lineRule="auto"/>
              <w:ind w:left="113" w:right="251"/>
              <w:rPr>
                <w:sz w:val="18"/>
                <w:szCs w:val="18"/>
              </w:rPr>
            </w:pPr>
            <w:proofErr w:type="gramStart"/>
            <w:r w:rsidRPr="00812E4D">
              <w:rPr>
                <w:sz w:val="18"/>
                <w:szCs w:val="18"/>
              </w:rPr>
              <w:t>Ориентированный</w:t>
            </w:r>
            <w:proofErr w:type="gramEnd"/>
            <w:r w:rsidRPr="00812E4D">
              <w:rPr>
                <w:sz w:val="18"/>
                <w:szCs w:val="18"/>
              </w:rPr>
              <w:t xml:space="preserve"> в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деятельности на научные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 xml:space="preserve">знания. </w:t>
            </w:r>
            <w:proofErr w:type="gramStart"/>
            <w:r w:rsidRPr="00812E4D">
              <w:rPr>
                <w:sz w:val="18"/>
                <w:szCs w:val="18"/>
              </w:rPr>
              <w:t>Развивающий</w:t>
            </w:r>
            <w:proofErr w:type="gramEnd"/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навыки использования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различных средств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познания,</w:t>
            </w:r>
            <w:r w:rsidRPr="00812E4D">
              <w:rPr>
                <w:spacing w:val="2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накопления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знаний о мире. Знающий и</w:t>
            </w:r>
            <w:r w:rsidRPr="00812E4D">
              <w:rPr>
                <w:spacing w:val="-58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уважающий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достижения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нашей Родины</w:t>
            </w:r>
            <w:r w:rsidRPr="00812E4D">
              <w:rPr>
                <w:spacing w:val="4"/>
                <w:sz w:val="18"/>
                <w:szCs w:val="18"/>
              </w:rPr>
              <w:t xml:space="preserve"> </w:t>
            </w:r>
            <w:proofErr w:type="gramStart"/>
            <w:r w:rsidRPr="00812E4D">
              <w:rPr>
                <w:sz w:val="18"/>
                <w:szCs w:val="18"/>
              </w:rPr>
              <w:t>–Р</w:t>
            </w:r>
            <w:proofErr w:type="gramEnd"/>
            <w:r w:rsidRPr="00812E4D">
              <w:rPr>
                <w:sz w:val="18"/>
                <w:szCs w:val="18"/>
              </w:rPr>
              <w:t>оссии</w:t>
            </w:r>
            <w:r w:rsidRPr="00812E4D">
              <w:rPr>
                <w:spacing w:val="-4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в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науке.</w:t>
            </w:r>
          </w:p>
        </w:tc>
      </w:tr>
      <w:tr w:rsidR="00EA4037" w:rsidRPr="00812E4D" w:rsidTr="004476D9">
        <w:trPr>
          <w:trHeight w:val="1975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037" w:rsidRPr="00812E4D" w:rsidRDefault="00920998" w:rsidP="004476D9">
            <w:pPr>
              <w:pStyle w:val="TableParagraph"/>
              <w:spacing w:line="276" w:lineRule="auto"/>
              <w:ind w:left="112" w:right="111"/>
              <w:jc w:val="both"/>
              <w:rPr>
                <w:sz w:val="18"/>
                <w:szCs w:val="18"/>
              </w:rPr>
            </w:pPr>
            <w:r>
              <w:rPr>
                <w:w w:val="110"/>
                <w:sz w:val="18"/>
              </w:rPr>
              <w:t>Программы</w:t>
            </w:r>
            <w:r>
              <w:rPr>
                <w:spacing w:val="3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данные</w:t>
            </w:r>
            <w:r>
              <w:rPr>
                <w:spacing w:val="40"/>
                <w:w w:val="110"/>
                <w:sz w:val="18"/>
              </w:rPr>
              <w:t xml:space="preserve"> 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037" w:rsidRPr="00812E4D" w:rsidRDefault="00920998" w:rsidP="00DE5A0F">
            <w:pPr>
              <w:pStyle w:val="TableParagraph"/>
              <w:spacing w:line="268" w:lineRule="exact"/>
              <w:ind w:left="5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037" w:rsidRPr="00812E4D" w:rsidRDefault="00D62B47" w:rsidP="00DE5A0F">
            <w:pPr>
              <w:pStyle w:val="TableParagraph"/>
              <w:spacing w:before="1"/>
              <w:ind w:left="113"/>
              <w:rPr>
                <w:sz w:val="18"/>
                <w:szCs w:val="18"/>
              </w:rPr>
            </w:pPr>
            <w:hyperlink r:id="rId10">
              <w:r w:rsidR="00EA4037" w:rsidRPr="00812E4D">
                <w:rPr>
                  <w:sz w:val="18"/>
                  <w:szCs w:val="18"/>
                </w:rPr>
                <w:t>http://school-collection.edu.ru</w:t>
              </w:r>
            </w:hyperlink>
          </w:p>
          <w:p w:rsidR="00EA4037" w:rsidRPr="00812E4D" w:rsidRDefault="00EA4037" w:rsidP="00DE5A0F">
            <w:pPr>
              <w:pStyle w:val="TableParagraph"/>
              <w:spacing w:before="1"/>
              <w:ind w:left="113"/>
              <w:rPr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037" w:rsidRPr="00812E4D" w:rsidRDefault="00EA4037" w:rsidP="00DE5A0F">
            <w:pPr>
              <w:pStyle w:val="TableParagraph"/>
              <w:spacing w:line="259" w:lineRule="auto"/>
              <w:ind w:left="113" w:right="198"/>
              <w:rPr>
                <w:sz w:val="18"/>
                <w:szCs w:val="18"/>
              </w:rPr>
            </w:pPr>
            <w:r w:rsidRPr="00812E4D">
              <w:rPr>
                <w:sz w:val="18"/>
                <w:szCs w:val="18"/>
              </w:rPr>
              <w:t>Целевой ориенти</w:t>
            </w:r>
            <w:proofErr w:type="gramStart"/>
            <w:r w:rsidRPr="00812E4D">
              <w:rPr>
                <w:sz w:val="18"/>
                <w:szCs w:val="18"/>
              </w:rPr>
              <w:t>р-</w:t>
            </w:r>
            <w:proofErr w:type="gramEnd"/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учащийся,</w:t>
            </w:r>
            <w:r w:rsidRPr="00812E4D">
              <w:rPr>
                <w:spacing w:val="6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уважающий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труда,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результаты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своего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труда,</w:t>
            </w:r>
            <w:r w:rsidRPr="00812E4D">
              <w:rPr>
                <w:spacing w:val="-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труда</w:t>
            </w:r>
            <w:r w:rsidRPr="00812E4D">
              <w:rPr>
                <w:spacing w:val="-4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других</w:t>
            </w:r>
            <w:r w:rsidRPr="00812E4D">
              <w:rPr>
                <w:spacing w:val="-8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людей.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Выражающий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познавательный</w:t>
            </w:r>
            <w:r w:rsidRPr="00812E4D">
              <w:rPr>
                <w:spacing w:val="-4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интерес.</w:t>
            </w:r>
          </w:p>
          <w:p w:rsidR="00EA4037" w:rsidRPr="00812E4D" w:rsidRDefault="00EA4037" w:rsidP="00DE5A0F">
            <w:pPr>
              <w:pStyle w:val="TableParagraph"/>
              <w:spacing w:line="259" w:lineRule="auto"/>
              <w:ind w:left="113" w:right="251"/>
              <w:rPr>
                <w:sz w:val="18"/>
                <w:szCs w:val="18"/>
              </w:rPr>
            </w:pPr>
            <w:proofErr w:type="gramStart"/>
            <w:r w:rsidRPr="00812E4D">
              <w:rPr>
                <w:sz w:val="18"/>
                <w:szCs w:val="18"/>
              </w:rPr>
              <w:t>Ориентированный</w:t>
            </w:r>
            <w:proofErr w:type="gramEnd"/>
            <w:r w:rsidRPr="00812E4D">
              <w:rPr>
                <w:sz w:val="18"/>
                <w:szCs w:val="18"/>
              </w:rPr>
              <w:t xml:space="preserve"> в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деятельности на научные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 xml:space="preserve">знания. </w:t>
            </w:r>
            <w:proofErr w:type="gramStart"/>
            <w:r w:rsidRPr="00812E4D">
              <w:rPr>
                <w:sz w:val="18"/>
                <w:szCs w:val="18"/>
              </w:rPr>
              <w:t>Развивающий</w:t>
            </w:r>
            <w:proofErr w:type="gramEnd"/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навыки использования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различных средств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познания,</w:t>
            </w:r>
            <w:r w:rsidRPr="00812E4D">
              <w:rPr>
                <w:spacing w:val="2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накопления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знаний о мире. Знающий и</w:t>
            </w:r>
            <w:r w:rsidRPr="00812E4D">
              <w:rPr>
                <w:spacing w:val="-58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уважающий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достижения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нашей Родины</w:t>
            </w:r>
            <w:r w:rsidRPr="00812E4D">
              <w:rPr>
                <w:spacing w:val="4"/>
                <w:sz w:val="18"/>
                <w:szCs w:val="18"/>
              </w:rPr>
              <w:t xml:space="preserve"> </w:t>
            </w:r>
            <w:proofErr w:type="gramStart"/>
            <w:r w:rsidRPr="00812E4D">
              <w:rPr>
                <w:sz w:val="18"/>
                <w:szCs w:val="18"/>
              </w:rPr>
              <w:t>–Р</w:t>
            </w:r>
            <w:proofErr w:type="gramEnd"/>
            <w:r w:rsidRPr="00812E4D">
              <w:rPr>
                <w:sz w:val="18"/>
                <w:szCs w:val="18"/>
              </w:rPr>
              <w:t>оссии</w:t>
            </w:r>
            <w:r w:rsidRPr="00812E4D">
              <w:rPr>
                <w:spacing w:val="-4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в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науке.</w:t>
            </w:r>
          </w:p>
        </w:tc>
      </w:tr>
      <w:tr w:rsidR="00EA4037" w:rsidRPr="00812E4D" w:rsidTr="004476D9">
        <w:trPr>
          <w:trHeight w:val="2123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DB7" w:rsidRDefault="004F2DB7" w:rsidP="004F2DB7">
            <w:pPr>
              <w:pStyle w:val="TableParagraph"/>
              <w:spacing w:before="79" w:line="208" w:lineRule="exact"/>
              <w:rPr>
                <w:sz w:val="18"/>
              </w:rPr>
            </w:pPr>
            <w:r>
              <w:rPr>
                <w:w w:val="110"/>
                <w:sz w:val="18"/>
              </w:rPr>
              <w:t>Компьютерные</w:t>
            </w:r>
          </w:p>
          <w:p w:rsidR="00EA4037" w:rsidRPr="00812E4D" w:rsidRDefault="004F2DB7" w:rsidP="004476D9">
            <w:pPr>
              <w:pStyle w:val="TableParagraph"/>
              <w:spacing w:line="276" w:lineRule="auto"/>
              <w:ind w:left="112" w:right="186"/>
              <w:rPr>
                <w:sz w:val="18"/>
                <w:szCs w:val="18"/>
              </w:rPr>
            </w:pPr>
            <w:r>
              <w:rPr>
                <w:w w:val="105"/>
                <w:sz w:val="18"/>
              </w:rPr>
              <w:t>сети</w:t>
            </w:r>
            <w:r>
              <w:rPr>
                <w:spacing w:val="7"/>
                <w:w w:val="105"/>
                <w:sz w:val="18"/>
              </w:rPr>
              <w:t xml:space="preserve"> 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037" w:rsidRPr="00812E4D" w:rsidRDefault="004F2DB7" w:rsidP="00DE5A0F">
            <w:pPr>
              <w:pStyle w:val="TableParagraph"/>
              <w:spacing w:line="268" w:lineRule="exact"/>
              <w:ind w:left="5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037" w:rsidRDefault="00D62B47" w:rsidP="00DE5A0F">
            <w:pPr>
              <w:pStyle w:val="TableParagraph"/>
              <w:spacing w:before="1"/>
              <w:ind w:left="113"/>
            </w:pPr>
            <w:hyperlink r:id="rId11">
              <w:r w:rsidR="00EA4037" w:rsidRPr="00812E4D">
                <w:rPr>
                  <w:sz w:val="18"/>
                  <w:szCs w:val="18"/>
                </w:rPr>
                <w:t>http://school-collection.edu.ru</w:t>
              </w:r>
            </w:hyperlink>
          </w:p>
          <w:p w:rsidR="007A19F3" w:rsidRPr="00812E4D" w:rsidRDefault="007A19F3" w:rsidP="00DE5A0F">
            <w:pPr>
              <w:pStyle w:val="TableParagraph"/>
              <w:spacing w:before="1"/>
              <w:ind w:left="113"/>
              <w:rPr>
                <w:sz w:val="18"/>
                <w:szCs w:val="18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037" w:rsidRPr="00812E4D" w:rsidRDefault="00EA4037" w:rsidP="00DE5A0F">
            <w:pPr>
              <w:pStyle w:val="TableParagraph"/>
              <w:spacing w:line="259" w:lineRule="auto"/>
              <w:ind w:left="113" w:right="198"/>
              <w:rPr>
                <w:sz w:val="18"/>
                <w:szCs w:val="18"/>
              </w:rPr>
            </w:pPr>
            <w:r w:rsidRPr="00812E4D">
              <w:rPr>
                <w:sz w:val="18"/>
                <w:szCs w:val="18"/>
              </w:rPr>
              <w:t>Целевой ориенти</w:t>
            </w:r>
            <w:proofErr w:type="gramStart"/>
            <w:r w:rsidRPr="00812E4D">
              <w:rPr>
                <w:sz w:val="18"/>
                <w:szCs w:val="18"/>
              </w:rPr>
              <w:t>р-</w:t>
            </w:r>
            <w:proofErr w:type="gramEnd"/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учащийся,</w:t>
            </w:r>
            <w:r w:rsidRPr="00812E4D">
              <w:rPr>
                <w:spacing w:val="6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уважающий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труда,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результаты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своего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труда,</w:t>
            </w:r>
            <w:r w:rsidRPr="00812E4D">
              <w:rPr>
                <w:spacing w:val="-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труда</w:t>
            </w:r>
            <w:r w:rsidRPr="00812E4D">
              <w:rPr>
                <w:spacing w:val="-4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других</w:t>
            </w:r>
            <w:r w:rsidRPr="00812E4D">
              <w:rPr>
                <w:spacing w:val="-8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людей.</w:t>
            </w:r>
          </w:p>
          <w:p w:rsidR="00EA4037" w:rsidRPr="00812E4D" w:rsidRDefault="00EA4037" w:rsidP="00DE5A0F">
            <w:pPr>
              <w:pStyle w:val="TableParagraph"/>
              <w:spacing w:line="275" w:lineRule="exact"/>
              <w:ind w:left="113"/>
              <w:rPr>
                <w:sz w:val="18"/>
                <w:szCs w:val="18"/>
              </w:rPr>
            </w:pPr>
            <w:r w:rsidRPr="00812E4D">
              <w:rPr>
                <w:sz w:val="18"/>
                <w:szCs w:val="18"/>
              </w:rPr>
              <w:t>Выражающий</w:t>
            </w:r>
          </w:p>
          <w:p w:rsidR="00EA4037" w:rsidRPr="00812E4D" w:rsidRDefault="00EA4037" w:rsidP="00DE5A0F">
            <w:pPr>
              <w:pStyle w:val="TableParagraph"/>
              <w:spacing w:line="259" w:lineRule="auto"/>
              <w:ind w:right="266"/>
              <w:rPr>
                <w:sz w:val="18"/>
                <w:szCs w:val="18"/>
              </w:rPr>
            </w:pPr>
            <w:r w:rsidRPr="00812E4D">
              <w:rPr>
                <w:sz w:val="18"/>
                <w:szCs w:val="18"/>
              </w:rPr>
              <w:t>познавательный интерес.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proofErr w:type="gramStart"/>
            <w:r w:rsidRPr="00812E4D">
              <w:rPr>
                <w:sz w:val="18"/>
                <w:szCs w:val="18"/>
              </w:rPr>
              <w:t>Ориентированный</w:t>
            </w:r>
            <w:proofErr w:type="gramEnd"/>
            <w:r w:rsidRPr="00812E4D">
              <w:rPr>
                <w:sz w:val="18"/>
                <w:szCs w:val="18"/>
              </w:rPr>
              <w:t xml:space="preserve"> в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деятельности на научные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 xml:space="preserve">знания. </w:t>
            </w:r>
            <w:proofErr w:type="gramStart"/>
            <w:r w:rsidRPr="00812E4D">
              <w:rPr>
                <w:sz w:val="18"/>
                <w:szCs w:val="18"/>
              </w:rPr>
              <w:t>Развивающий</w:t>
            </w:r>
            <w:proofErr w:type="gramEnd"/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навыки использования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различных средств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познания,</w:t>
            </w:r>
            <w:r w:rsidRPr="00812E4D">
              <w:rPr>
                <w:spacing w:val="2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накопления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знаний</w:t>
            </w:r>
            <w:r w:rsidRPr="00812E4D">
              <w:rPr>
                <w:spacing w:val="-10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о</w:t>
            </w:r>
            <w:r w:rsidRPr="00812E4D">
              <w:rPr>
                <w:spacing w:val="2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мире.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Знающий</w:t>
            </w:r>
            <w:r w:rsidRPr="00812E4D">
              <w:rPr>
                <w:spacing w:val="-5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и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уважающий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достижения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нашей Родины</w:t>
            </w:r>
            <w:r w:rsidRPr="00812E4D">
              <w:rPr>
                <w:spacing w:val="4"/>
                <w:sz w:val="18"/>
                <w:szCs w:val="18"/>
              </w:rPr>
              <w:t xml:space="preserve"> </w:t>
            </w:r>
            <w:proofErr w:type="gramStart"/>
            <w:r w:rsidRPr="00812E4D">
              <w:rPr>
                <w:sz w:val="18"/>
                <w:szCs w:val="18"/>
              </w:rPr>
              <w:t>–Р</w:t>
            </w:r>
            <w:proofErr w:type="gramEnd"/>
            <w:r w:rsidRPr="00812E4D">
              <w:rPr>
                <w:sz w:val="18"/>
                <w:szCs w:val="18"/>
              </w:rPr>
              <w:t>оссии</w:t>
            </w:r>
            <w:r w:rsidRPr="00812E4D">
              <w:rPr>
                <w:spacing w:val="-4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в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науке.</w:t>
            </w:r>
          </w:p>
        </w:tc>
      </w:tr>
      <w:tr w:rsidR="004F2DB7" w:rsidRPr="00812E4D" w:rsidTr="004476D9">
        <w:trPr>
          <w:trHeight w:val="2123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DB7" w:rsidRDefault="004F2DB7" w:rsidP="004F2DB7">
            <w:pPr>
              <w:pStyle w:val="TableParagraph"/>
              <w:spacing w:before="79" w:line="208" w:lineRule="exact"/>
              <w:rPr>
                <w:w w:val="110"/>
                <w:sz w:val="18"/>
              </w:rPr>
            </w:pPr>
            <w:r>
              <w:rPr>
                <w:w w:val="105"/>
                <w:sz w:val="18"/>
              </w:rPr>
              <w:t>Информация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информационные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проце</w:t>
            </w:r>
            <w:proofErr w:type="gramStart"/>
            <w:r>
              <w:rPr>
                <w:w w:val="105"/>
                <w:sz w:val="18"/>
              </w:rPr>
              <w:t>с</w:t>
            </w:r>
            <w:proofErr w:type="spellEnd"/>
            <w:r>
              <w:rPr>
                <w:w w:val="105"/>
                <w:sz w:val="18"/>
              </w:rPr>
              <w:t>-</w:t>
            </w:r>
            <w:proofErr w:type="gramEnd"/>
            <w:r>
              <w:rPr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сы</w:t>
            </w:r>
            <w:proofErr w:type="spellEnd"/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(2</w:t>
            </w:r>
            <w:r>
              <w:rPr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DB7" w:rsidRDefault="004F2DB7" w:rsidP="00DE5A0F">
            <w:pPr>
              <w:pStyle w:val="TableParagraph"/>
              <w:spacing w:line="268" w:lineRule="exact"/>
              <w:ind w:left="5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9F3" w:rsidRDefault="00D62B47" w:rsidP="007A19F3">
            <w:pPr>
              <w:pStyle w:val="TableParagraph"/>
              <w:spacing w:before="1"/>
              <w:ind w:left="113"/>
            </w:pPr>
            <w:hyperlink r:id="rId12">
              <w:r w:rsidR="007A19F3" w:rsidRPr="00812E4D">
                <w:rPr>
                  <w:sz w:val="18"/>
                  <w:szCs w:val="18"/>
                </w:rPr>
                <w:t>http://school-collection.edu.ru</w:t>
              </w:r>
            </w:hyperlink>
          </w:p>
          <w:p w:rsidR="004F2DB7" w:rsidRDefault="004F2DB7" w:rsidP="00DE5A0F">
            <w:pPr>
              <w:pStyle w:val="TableParagraph"/>
              <w:spacing w:before="1"/>
              <w:ind w:left="113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9F3" w:rsidRPr="00812E4D" w:rsidRDefault="007A19F3" w:rsidP="007A19F3">
            <w:pPr>
              <w:pStyle w:val="TableParagraph"/>
              <w:spacing w:line="259" w:lineRule="auto"/>
              <w:ind w:left="113" w:right="198"/>
              <w:rPr>
                <w:sz w:val="18"/>
                <w:szCs w:val="18"/>
              </w:rPr>
            </w:pPr>
            <w:r w:rsidRPr="00812E4D">
              <w:rPr>
                <w:sz w:val="18"/>
                <w:szCs w:val="18"/>
              </w:rPr>
              <w:t>Целевой ориенти</w:t>
            </w:r>
            <w:proofErr w:type="gramStart"/>
            <w:r w:rsidRPr="00812E4D">
              <w:rPr>
                <w:sz w:val="18"/>
                <w:szCs w:val="18"/>
              </w:rPr>
              <w:t>р-</w:t>
            </w:r>
            <w:proofErr w:type="gramEnd"/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учащийся,</w:t>
            </w:r>
            <w:r w:rsidRPr="00812E4D">
              <w:rPr>
                <w:spacing w:val="6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уважающий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труда,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результаты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своего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труда,</w:t>
            </w:r>
            <w:r w:rsidRPr="00812E4D">
              <w:rPr>
                <w:spacing w:val="-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труда</w:t>
            </w:r>
            <w:r w:rsidRPr="00812E4D">
              <w:rPr>
                <w:spacing w:val="-4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других</w:t>
            </w:r>
            <w:r w:rsidRPr="00812E4D">
              <w:rPr>
                <w:spacing w:val="-8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людей.</w:t>
            </w:r>
          </w:p>
          <w:p w:rsidR="007A19F3" w:rsidRPr="00812E4D" w:rsidRDefault="007A19F3" w:rsidP="007A19F3">
            <w:pPr>
              <w:pStyle w:val="TableParagraph"/>
              <w:spacing w:line="275" w:lineRule="exact"/>
              <w:ind w:left="113"/>
              <w:rPr>
                <w:sz w:val="18"/>
                <w:szCs w:val="18"/>
              </w:rPr>
            </w:pPr>
            <w:r w:rsidRPr="00812E4D">
              <w:rPr>
                <w:sz w:val="18"/>
                <w:szCs w:val="18"/>
              </w:rPr>
              <w:t>Выражающий</w:t>
            </w:r>
          </w:p>
          <w:p w:rsidR="004F2DB7" w:rsidRPr="00812E4D" w:rsidRDefault="007A19F3" w:rsidP="007A19F3">
            <w:pPr>
              <w:pStyle w:val="TableParagraph"/>
              <w:spacing w:line="259" w:lineRule="auto"/>
              <w:ind w:left="113" w:right="198"/>
              <w:rPr>
                <w:sz w:val="18"/>
                <w:szCs w:val="18"/>
              </w:rPr>
            </w:pPr>
            <w:r w:rsidRPr="00812E4D">
              <w:rPr>
                <w:sz w:val="18"/>
                <w:szCs w:val="18"/>
              </w:rPr>
              <w:t>познавательный интерес.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proofErr w:type="gramStart"/>
            <w:r w:rsidRPr="00812E4D">
              <w:rPr>
                <w:sz w:val="18"/>
                <w:szCs w:val="18"/>
              </w:rPr>
              <w:t>Ориентированный</w:t>
            </w:r>
            <w:proofErr w:type="gramEnd"/>
            <w:r w:rsidRPr="00812E4D">
              <w:rPr>
                <w:sz w:val="18"/>
                <w:szCs w:val="18"/>
              </w:rPr>
              <w:t xml:space="preserve"> в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деятельности на научные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 xml:space="preserve">знания. </w:t>
            </w:r>
            <w:proofErr w:type="gramStart"/>
            <w:r w:rsidRPr="00812E4D">
              <w:rPr>
                <w:sz w:val="18"/>
                <w:szCs w:val="18"/>
              </w:rPr>
              <w:t>Развивающий</w:t>
            </w:r>
            <w:proofErr w:type="gramEnd"/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навыки использования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различных средств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познания,</w:t>
            </w:r>
            <w:r w:rsidRPr="00812E4D">
              <w:rPr>
                <w:spacing w:val="2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накопления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знаний</w:t>
            </w:r>
            <w:r w:rsidRPr="00812E4D">
              <w:rPr>
                <w:spacing w:val="-10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о</w:t>
            </w:r>
            <w:r w:rsidRPr="00812E4D">
              <w:rPr>
                <w:spacing w:val="2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мире.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Знающий</w:t>
            </w:r>
            <w:r w:rsidRPr="00812E4D">
              <w:rPr>
                <w:spacing w:val="-5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и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уважающий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достижения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нашей Родины</w:t>
            </w:r>
            <w:r w:rsidRPr="00812E4D">
              <w:rPr>
                <w:spacing w:val="4"/>
                <w:sz w:val="18"/>
                <w:szCs w:val="18"/>
              </w:rPr>
              <w:t xml:space="preserve"> </w:t>
            </w:r>
            <w:proofErr w:type="gramStart"/>
            <w:r w:rsidRPr="00812E4D">
              <w:rPr>
                <w:sz w:val="18"/>
                <w:szCs w:val="18"/>
              </w:rPr>
              <w:t>–Р</w:t>
            </w:r>
            <w:proofErr w:type="gramEnd"/>
            <w:r w:rsidRPr="00812E4D">
              <w:rPr>
                <w:sz w:val="18"/>
                <w:szCs w:val="18"/>
              </w:rPr>
              <w:t>оссии</w:t>
            </w:r>
            <w:r w:rsidRPr="00812E4D">
              <w:rPr>
                <w:spacing w:val="-4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в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науке.</w:t>
            </w:r>
          </w:p>
        </w:tc>
      </w:tr>
      <w:tr w:rsidR="004F2DB7" w:rsidRPr="00812E4D" w:rsidTr="004476D9">
        <w:trPr>
          <w:trHeight w:val="2123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DB7" w:rsidRDefault="004F2DB7" w:rsidP="004F2DB7">
            <w:pPr>
              <w:pStyle w:val="TableParagraph"/>
              <w:spacing w:before="80" w:line="208" w:lineRule="exact"/>
              <w:rPr>
                <w:sz w:val="18"/>
              </w:rPr>
            </w:pPr>
            <w:r>
              <w:rPr>
                <w:w w:val="110"/>
                <w:sz w:val="18"/>
              </w:rPr>
              <w:t>Представление</w:t>
            </w:r>
          </w:p>
          <w:p w:rsidR="004F2DB7" w:rsidRDefault="004F2DB7" w:rsidP="004476D9">
            <w:pPr>
              <w:pStyle w:val="TableParagraph"/>
              <w:spacing w:before="79" w:line="208" w:lineRule="exact"/>
              <w:rPr>
                <w:w w:val="110"/>
                <w:sz w:val="18"/>
              </w:rPr>
            </w:pPr>
            <w:r>
              <w:rPr>
                <w:w w:val="105"/>
                <w:sz w:val="18"/>
              </w:rPr>
              <w:t>информации</w:t>
            </w:r>
            <w:r>
              <w:rPr>
                <w:spacing w:val="15"/>
                <w:w w:val="105"/>
                <w:sz w:val="18"/>
              </w:rPr>
              <w:t xml:space="preserve"> 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DB7" w:rsidRDefault="004F2DB7" w:rsidP="00DE5A0F">
            <w:pPr>
              <w:pStyle w:val="TableParagraph"/>
              <w:spacing w:line="268" w:lineRule="exact"/>
              <w:ind w:left="5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9F3" w:rsidRDefault="00D62B47" w:rsidP="007A19F3">
            <w:pPr>
              <w:pStyle w:val="TableParagraph"/>
              <w:spacing w:before="1"/>
              <w:ind w:left="113"/>
            </w:pPr>
            <w:hyperlink r:id="rId13">
              <w:r w:rsidR="007A19F3" w:rsidRPr="00812E4D">
                <w:rPr>
                  <w:sz w:val="18"/>
                  <w:szCs w:val="18"/>
                </w:rPr>
                <w:t>http://school-collection.edu.ru</w:t>
              </w:r>
            </w:hyperlink>
          </w:p>
          <w:p w:rsidR="004F2DB7" w:rsidRDefault="004F2DB7" w:rsidP="00DE5A0F">
            <w:pPr>
              <w:pStyle w:val="TableParagraph"/>
              <w:spacing w:before="1"/>
              <w:ind w:left="113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9F3" w:rsidRPr="00812E4D" w:rsidRDefault="007A19F3" w:rsidP="007A19F3">
            <w:pPr>
              <w:pStyle w:val="TableParagraph"/>
              <w:spacing w:line="259" w:lineRule="auto"/>
              <w:ind w:left="113" w:right="198"/>
              <w:rPr>
                <w:sz w:val="18"/>
                <w:szCs w:val="18"/>
              </w:rPr>
            </w:pPr>
            <w:r w:rsidRPr="00812E4D">
              <w:rPr>
                <w:sz w:val="18"/>
                <w:szCs w:val="18"/>
              </w:rPr>
              <w:t>Целевой ориенти</w:t>
            </w:r>
            <w:proofErr w:type="gramStart"/>
            <w:r w:rsidRPr="00812E4D">
              <w:rPr>
                <w:sz w:val="18"/>
                <w:szCs w:val="18"/>
              </w:rPr>
              <w:t>р-</w:t>
            </w:r>
            <w:proofErr w:type="gramEnd"/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учащийся,</w:t>
            </w:r>
            <w:r w:rsidRPr="00812E4D">
              <w:rPr>
                <w:spacing w:val="6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уважающий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труда,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результаты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своего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труда,</w:t>
            </w:r>
            <w:r w:rsidRPr="00812E4D">
              <w:rPr>
                <w:spacing w:val="-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труда</w:t>
            </w:r>
            <w:r w:rsidRPr="00812E4D">
              <w:rPr>
                <w:spacing w:val="-4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других</w:t>
            </w:r>
            <w:r w:rsidRPr="00812E4D">
              <w:rPr>
                <w:spacing w:val="-8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людей.</w:t>
            </w:r>
          </w:p>
          <w:p w:rsidR="007A19F3" w:rsidRPr="00812E4D" w:rsidRDefault="007A19F3" w:rsidP="007A19F3">
            <w:pPr>
              <w:pStyle w:val="TableParagraph"/>
              <w:spacing w:line="275" w:lineRule="exact"/>
              <w:ind w:left="113"/>
              <w:rPr>
                <w:sz w:val="18"/>
                <w:szCs w:val="18"/>
              </w:rPr>
            </w:pPr>
            <w:r w:rsidRPr="00812E4D">
              <w:rPr>
                <w:sz w:val="18"/>
                <w:szCs w:val="18"/>
              </w:rPr>
              <w:t>Выражающий</w:t>
            </w:r>
          </w:p>
          <w:p w:rsidR="004F2DB7" w:rsidRPr="00812E4D" w:rsidRDefault="007A19F3" w:rsidP="007A19F3">
            <w:pPr>
              <w:pStyle w:val="TableParagraph"/>
              <w:spacing w:line="259" w:lineRule="auto"/>
              <w:ind w:left="113" w:right="198"/>
              <w:rPr>
                <w:sz w:val="18"/>
                <w:szCs w:val="18"/>
              </w:rPr>
            </w:pPr>
            <w:r w:rsidRPr="00812E4D">
              <w:rPr>
                <w:sz w:val="18"/>
                <w:szCs w:val="18"/>
              </w:rPr>
              <w:t>познавательный интерес.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proofErr w:type="gramStart"/>
            <w:r w:rsidRPr="00812E4D">
              <w:rPr>
                <w:sz w:val="18"/>
                <w:szCs w:val="18"/>
              </w:rPr>
              <w:t>Ориентированный</w:t>
            </w:r>
            <w:proofErr w:type="gramEnd"/>
            <w:r w:rsidRPr="00812E4D">
              <w:rPr>
                <w:sz w:val="18"/>
                <w:szCs w:val="18"/>
              </w:rPr>
              <w:t xml:space="preserve"> в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деятельности на научные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 xml:space="preserve">знания. </w:t>
            </w:r>
            <w:proofErr w:type="gramStart"/>
            <w:r w:rsidRPr="00812E4D">
              <w:rPr>
                <w:sz w:val="18"/>
                <w:szCs w:val="18"/>
              </w:rPr>
              <w:t>Развивающий</w:t>
            </w:r>
            <w:proofErr w:type="gramEnd"/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навыки использования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различных средств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познания,</w:t>
            </w:r>
            <w:r w:rsidRPr="00812E4D">
              <w:rPr>
                <w:spacing w:val="2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накопления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знаний</w:t>
            </w:r>
            <w:r w:rsidRPr="00812E4D">
              <w:rPr>
                <w:spacing w:val="-10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о</w:t>
            </w:r>
            <w:r w:rsidRPr="00812E4D">
              <w:rPr>
                <w:spacing w:val="2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мире.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Знающий</w:t>
            </w:r>
            <w:r w:rsidRPr="00812E4D">
              <w:rPr>
                <w:spacing w:val="-5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и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уважающий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достижения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нашей Родины</w:t>
            </w:r>
            <w:r w:rsidRPr="00812E4D">
              <w:rPr>
                <w:spacing w:val="4"/>
                <w:sz w:val="18"/>
                <w:szCs w:val="18"/>
              </w:rPr>
              <w:t xml:space="preserve"> </w:t>
            </w:r>
            <w:proofErr w:type="gramStart"/>
            <w:r w:rsidRPr="00812E4D">
              <w:rPr>
                <w:sz w:val="18"/>
                <w:szCs w:val="18"/>
              </w:rPr>
              <w:t>–Р</w:t>
            </w:r>
            <w:proofErr w:type="gramEnd"/>
            <w:r w:rsidRPr="00812E4D">
              <w:rPr>
                <w:sz w:val="18"/>
                <w:szCs w:val="18"/>
              </w:rPr>
              <w:t>оссии</w:t>
            </w:r>
            <w:r w:rsidRPr="00812E4D">
              <w:rPr>
                <w:spacing w:val="-4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в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науке.</w:t>
            </w:r>
          </w:p>
        </w:tc>
      </w:tr>
      <w:tr w:rsidR="004F2DB7" w:rsidRPr="00812E4D" w:rsidTr="004476D9">
        <w:trPr>
          <w:trHeight w:val="2123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DB7" w:rsidRDefault="004F2DB7" w:rsidP="004F2DB7">
            <w:pPr>
              <w:pStyle w:val="TableParagraph"/>
              <w:spacing w:before="80" w:line="208" w:lineRule="exact"/>
              <w:rPr>
                <w:w w:val="110"/>
                <w:sz w:val="18"/>
              </w:rPr>
            </w:pPr>
            <w:r>
              <w:rPr>
                <w:w w:val="105"/>
                <w:sz w:val="18"/>
              </w:rPr>
              <w:lastRenderedPageBreak/>
              <w:t>Текстовые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proofErr w:type="gramStart"/>
            <w:r>
              <w:rPr>
                <w:w w:val="105"/>
                <w:sz w:val="18"/>
              </w:rPr>
              <w:t>доку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менты</w:t>
            </w:r>
            <w:proofErr w:type="spellEnd"/>
            <w:proofErr w:type="gramEnd"/>
            <w:r>
              <w:rPr>
                <w:spacing w:val="4"/>
                <w:w w:val="105"/>
                <w:sz w:val="18"/>
              </w:rPr>
              <w:t xml:space="preserve"> 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DB7" w:rsidRDefault="004F2DB7" w:rsidP="00DE5A0F">
            <w:pPr>
              <w:pStyle w:val="TableParagraph"/>
              <w:spacing w:line="268" w:lineRule="exact"/>
              <w:ind w:left="5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9F3" w:rsidRDefault="00D62B47" w:rsidP="007A19F3">
            <w:pPr>
              <w:pStyle w:val="TableParagraph"/>
              <w:spacing w:before="1"/>
              <w:ind w:left="113"/>
            </w:pPr>
            <w:hyperlink r:id="rId14">
              <w:r w:rsidR="007A19F3" w:rsidRPr="00812E4D">
                <w:rPr>
                  <w:sz w:val="18"/>
                  <w:szCs w:val="18"/>
                </w:rPr>
                <w:t>http://school-collection.edu.ru</w:t>
              </w:r>
            </w:hyperlink>
          </w:p>
          <w:p w:rsidR="004F2DB7" w:rsidRDefault="004F2DB7" w:rsidP="00DE5A0F">
            <w:pPr>
              <w:pStyle w:val="TableParagraph"/>
              <w:spacing w:before="1"/>
              <w:ind w:left="113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9F3" w:rsidRPr="00812E4D" w:rsidRDefault="007A19F3" w:rsidP="007A19F3">
            <w:pPr>
              <w:pStyle w:val="TableParagraph"/>
              <w:spacing w:line="259" w:lineRule="auto"/>
              <w:ind w:left="113" w:right="198"/>
              <w:rPr>
                <w:sz w:val="18"/>
                <w:szCs w:val="18"/>
              </w:rPr>
            </w:pPr>
            <w:r w:rsidRPr="00812E4D">
              <w:rPr>
                <w:sz w:val="18"/>
                <w:szCs w:val="18"/>
              </w:rPr>
              <w:t>Целевой ориенти</w:t>
            </w:r>
            <w:proofErr w:type="gramStart"/>
            <w:r w:rsidRPr="00812E4D">
              <w:rPr>
                <w:sz w:val="18"/>
                <w:szCs w:val="18"/>
              </w:rPr>
              <w:t>р-</w:t>
            </w:r>
            <w:proofErr w:type="gramEnd"/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учащийся,</w:t>
            </w:r>
            <w:r w:rsidRPr="00812E4D">
              <w:rPr>
                <w:spacing w:val="6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уважающий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труда,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результаты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своего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труда,</w:t>
            </w:r>
            <w:r w:rsidRPr="00812E4D">
              <w:rPr>
                <w:spacing w:val="-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труда</w:t>
            </w:r>
            <w:r w:rsidRPr="00812E4D">
              <w:rPr>
                <w:spacing w:val="-4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других</w:t>
            </w:r>
            <w:r w:rsidRPr="00812E4D">
              <w:rPr>
                <w:spacing w:val="-8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людей.</w:t>
            </w:r>
          </w:p>
          <w:p w:rsidR="007A19F3" w:rsidRPr="00812E4D" w:rsidRDefault="007A19F3" w:rsidP="007A19F3">
            <w:pPr>
              <w:pStyle w:val="TableParagraph"/>
              <w:spacing w:line="275" w:lineRule="exact"/>
              <w:ind w:left="113"/>
              <w:rPr>
                <w:sz w:val="18"/>
                <w:szCs w:val="18"/>
              </w:rPr>
            </w:pPr>
            <w:r w:rsidRPr="00812E4D">
              <w:rPr>
                <w:sz w:val="18"/>
                <w:szCs w:val="18"/>
              </w:rPr>
              <w:t>Выражающий</w:t>
            </w:r>
          </w:p>
          <w:p w:rsidR="004F2DB7" w:rsidRPr="00812E4D" w:rsidRDefault="007A19F3" w:rsidP="007A19F3">
            <w:pPr>
              <w:pStyle w:val="TableParagraph"/>
              <w:spacing w:line="259" w:lineRule="auto"/>
              <w:ind w:left="113" w:right="198"/>
              <w:rPr>
                <w:sz w:val="18"/>
                <w:szCs w:val="18"/>
              </w:rPr>
            </w:pPr>
            <w:r w:rsidRPr="00812E4D">
              <w:rPr>
                <w:sz w:val="18"/>
                <w:szCs w:val="18"/>
              </w:rPr>
              <w:t>познавательный интерес.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proofErr w:type="gramStart"/>
            <w:r w:rsidRPr="00812E4D">
              <w:rPr>
                <w:sz w:val="18"/>
                <w:szCs w:val="18"/>
              </w:rPr>
              <w:t>Ориентированный</w:t>
            </w:r>
            <w:proofErr w:type="gramEnd"/>
            <w:r w:rsidRPr="00812E4D">
              <w:rPr>
                <w:sz w:val="18"/>
                <w:szCs w:val="18"/>
              </w:rPr>
              <w:t xml:space="preserve"> в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деятельности на научные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 xml:space="preserve">знания. </w:t>
            </w:r>
            <w:proofErr w:type="gramStart"/>
            <w:r w:rsidRPr="00812E4D">
              <w:rPr>
                <w:sz w:val="18"/>
                <w:szCs w:val="18"/>
              </w:rPr>
              <w:t>Развивающий</w:t>
            </w:r>
            <w:proofErr w:type="gramEnd"/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навыки использования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различных средств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познания,</w:t>
            </w:r>
            <w:r w:rsidRPr="00812E4D">
              <w:rPr>
                <w:spacing w:val="2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накопления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знаний</w:t>
            </w:r>
            <w:r w:rsidRPr="00812E4D">
              <w:rPr>
                <w:spacing w:val="-10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о</w:t>
            </w:r>
            <w:r w:rsidRPr="00812E4D">
              <w:rPr>
                <w:spacing w:val="2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мире.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Знающий</w:t>
            </w:r>
            <w:r w:rsidRPr="00812E4D">
              <w:rPr>
                <w:spacing w:val="-5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и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уважающий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достижения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нашей Родины</w:t>
            </w:r>
            <w:r w:rsidRPr="00812E4D">
              <w:rPr>
                <w:spacing w:val="4"/>
                <w:sz w:val="18"/>
                <w:szCs w:val="18"/>
              </w:rPr>
              <w:t xml:space="preserve"> </w:t>
            </w:r>
            <w:proofErr w:type="gramStart"/>
            <w:r w:rsidRPr="00812E4D">
              <w:rPr>
                <w:sz w:val="18"/>
                <w:szCs w:val="18"/>
              </w:rPr>
              <w:t>–Р</w:t>
            </w:r>
            <w:proofErr w:type="gramEnd"/>
            <w:r w:rsidRPr="00812E4D">
              <w:rPr>
                <w:sz w:val="18"/>
                <w:szCs w:val="18"/>
              </w:rPr>
              <w:t>оссии</w:t>
            </w:r>
            <w:r w:rsidRPr="00812E4D">
              <w:rPr>
                <w:spacing w:val="-4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в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науке.</w:t>
            </w:r>
          </w:p>
        </w:tc>
      </w:tr>
      <w:tr w:rsidR="004F2DB7" w:rsidRPr="00812E4D" w:rsidTr="004476D9">
        <w:trPr>
          <w:trHeight w:val="2123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DB7" w:rsidRDefault="004F2DB7" w:rsidP="004F2DB7">
            <w:pPr>
              <w:pStyle w:val="TableParagraph"/>
              <w:spacing w:before="80" w:line="208" w:lineRule="exact"/>
              <w:rPr>
                <w:sz w:val="18"/>
              </w:rPr>
            </w:pPr>
            <w:r>
              <w:rPr>
                <w:w w:val="110"/>
                <w:sz w:val="18"/>
              </w:rPr>
              <w:t>Компьютерная</w:t>
            </w:r>
          </w:p>
          <w:p w:rsidR="004F2DB7" w:rsidRDefault="004F2DB7" w:rsidP="004F2DB7">
            <w:pPr>
              <w:pStyle w:val="TableParagraph"/>
              <w:spacing w:before="80" w:line="208" w:lineRule="exact"/>
              <w:rPr>
                <w:w w:val="105"/>
                <w:sz w:val="18"/>
              </w:rPr>
            </w:pPr>
            <w:r>
              <w:rPr>
                <w:w w:val="105"/>
                <w:sz w:val="18"/>
              </w:rPr>
              <w:t>графика</w:t>
            </w:r>
            <w:r>
              <w:rPr>
                <w:spacing w:val="17"/>
                <w:w w:val="105"/>
                <w:sz w:val="18"/>
              </w:rPr>
              <w:t xml:space="preserve"> 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DB7" w:rsidRDefault="004F2DB7" w:rsidP="00DE5A0F">
            <w:pPr>
              <w:pStyle w:val="TableParagraph"/>
              <w:spacing w:line="268" w:lineRule="exact"/>
              <w:ind w:left="5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9F3" w:rsidRDefault="00D62B47" w:rsidP="007A19F3">
            <w:pPr>
              <w:pStyle w:val="TableParagraph"/>
              <w:spacing w:before="1"/>
              <w:ind w:left="113"/>
            </w:pPr>
            <w:hyperlink r:id="rId15">
              <w:r w:rsidR="007A19F3" w:rsidRPr="00812E4D">
                <w:rPr>
                  <w:sz w:val="18"/>
                  <w:szCs w:val="18"/>
                </w:rPr>
                <w:t>http://school-collection.edu.ru</w:t>
              </w:r>
            </w:hyperlink>
          </w:p>
          <w:p w:rsidR="004F2DB7" w:rsidRDefault="004F2DB7" w:rsidP="00DE5A0F">
            <w:pPr>
              <w:pStyle w:val="TableParagraph"/>
              <w:spacing w:before="1"/>
              <w:ind w:left="113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9F3" w:rsidRPr="00812E4D" w:rsidRDefault="007A19F3" w:rsidP="007A19F3">
            <w:pPr>
              <w:pStyle w:val="TableParagraph"/>
              <w:spacing w:line="259" w:lineRule="auto"/>
              <w:ind w:left="113" w:right="198"/>
              <w:rPr>
                <w:sz w:val="18"/>
                <w:szCs w:val="18"/>
              </w:rPr>
            </w:pPr>
            <w:r w:rsidRPr="00812E4D">
              <w:rPr>
                <w:sz w:val="18"/>
                <w:szCs w:val="18"/>
              </w:rPr>
              <w:t>Целевой ориенти</w:t>
            </w:r>
            <w:proofErr w:type="gramStart"/>
            <w:r w:rsidRPr="00812E4D">
              <w:rPr>
                <w:sz w:val="18"/>
                <w:szCs w:val="18"/>
              </w:rPr>
              <w:t>р-</w:t>
            </w:r>
            <w:proofErr w:type="gramEnd"/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учащийся,</w:t>
            </w:r>
            <w:r w:rsidRPr="00812E4D">
              <w:rPr>
                <w:spacing w:val="6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уважающий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труда,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результаты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своего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труда,</w:t>
            </w:r>
            <w:r w:rsidRPr="00812E4D">
              <w:rPr>
                <w:spacing w:val="-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труда</w:t>
            </w:r>
            <w:r w:rsidRPr="00812E4D">
              <w:rPr>
                <w:spacing w:val="-4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других</w:t>
            </w:r>
            <w:r w:rsidRPr="00812E4D">
              <w:rPr>
                <w:spacing w:val="-8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людей.</w:t>
            </w:r>
          </w:p>
          <w:p w:rsidR="007A19F3" w:rsidRPr="00812E4D" w:rsidRDefault="007A19F3" w:rsidP="007A19F3">
            <w:pPr>
              <w:pStyle w:val="TableParagraph"/>
              <w:spacing w:line="275" w:lineRule="exact"/>
              <w:ind w:left="113"/>
              <w:rPr>
                <w:sz w:val="18"/>
                <w:szCs w:val="18"/>
              </w:rPr>
            </w:pPr>
            <w:r w:rsidRPr="00812E4D">
              <w:rPr>
                <w:sz w:val="18"/>
                <w:szCs w:val="18"/>
              </w:rPr>
              <w:t>Выражающий</w:t>
            </w:r>
          </w:p>
          <w:p w:rsidR="004F2DB7" w:rsidRPr="00812E4D" w:rsidRDefault="007A19F3" w:rsidP="007A19F3">
            <w:pPr>
              <w:pStyle w:val="TableParagraph"/>
              <w:spacing w:line="259" w:lineRule="auto"/>
              <w:ind w:left="113" w:right="198"/>
              <w:rPr>
                <w:sz w:val="18"/>
                <w:szCs w:val="18"/>
              </w:rPr>
            </w:pPr>
            <w:r w:rsidRPr="00812E4D">
              <w:rPr>
                <w:sz w:val="18"/>
                <w:szCs w:val="18"/>
              </w:rPr>
              <w:t>познавательный интерес.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proofErr w:type="gramStart"/>
            <w:r w:rsidRPr="00812E4D">
              <w:rPr>
                <w:sz w:val="18"/>
                <w:szCs w:val="18"/>
              </w:rPr>
              <w:t>Ориентированный</w:t>
            </w:r>
            <w:proofErr w:type="gramEnd"/>
            <w:r w:rsidRPr="00812E4D">
              <w:rPr>
                <w:sz w:val="18"/>
                <w:szCs w:val="18"/>
              </w:rPr>
              <w:t xml:space="preserve"> в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деятельности на научные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 xml:space="preserve">знания. </w:t>
            </w:r>
            <w:proofErr w:type="gramStart"/>
            <w:r w:rsidRPr="00812E4D">
              <w:rPr>
                <w:sz w:val="18"/>
                <w:szCs w:val="18"/>
              </w:rPr>
              <w:t>Развивающий</w:t>
            </w:r>
            <w:proofErr w:type="gramEnd"/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навыки использования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различных средств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познания,</w:t>
            </w:r>
            <w:r w:rsidRPr="00812E4D">
              <w:rPr>
                <w:spacing w:val="2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накопления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знаний</w:t>
            </w:r>
            <w:r w:rsidRPr="00812E4D">
              <w:rPr>
                <w:spacing w:val="-10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о</w:t>
            </w:r>
            <w:r w:rsidRPr="00812E4D">
              <w:rPr>
                <w:spacing w:val="2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мире.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Знающий</w:t>
            </w:r>
            <w:r w:rsidRPr="00812E4D">
              <w:rPr>
                <w:spacing w:val="-5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и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уважающий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достижения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нашей Родины</w:t>
            </w:r>
            <w:r w:rsidRPr="00812E4D">
              <w:rPr>
                <w:spacing w:val="4"/>
                <w:sz w:val="18"/>
                <w:szCs w:val="18"/>
              </w:rPr>
              <w:t xml:space="preserve"> </w:t>
            </w:r>
            <w:proofErr w:type="gramStart"/>
            <w:r w:rsidRPr="00812E4D">
              <w:rPr>
                <w:sz w:val="18"/>
                <w:szCs w:val="18"/>
              </w:rPr>
              <w:t>–Р</w:t>
            </w:r>
            <w:proofErr w:type="gramEnd"/>
            <w:r w:rsidRPr="00812E4D">
              <w:rPr>
                <w:sz w:val="18"/>
                <w:szCs w:val="18"/>
              </w:rPr>
              <w:t>оссии</w:t>
            </w:r>
            <w:r w:rsidRPr="00812E4D">
              <w:rPr>
                <w:spacing w:val="-4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в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науке.</w:t>
            </w:r>
          </w:p>
        </w:tc>
      </w:tr>
      <w:tr w:rsidR="004F2DB7" w:rsidRPr="00812E4D" w:rsidTr="004476D9">
        <w:trPr>
          <w:trHeight w:val="2123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DB7" w:rsidRDefault="004F2DB7" w:rsidP="004F2DB7">
            <w:pPr>
              <w:pStyle w:val="TableParagraph"/>
              <w:spacing w:before="80" w:line="208" w:lineRule="exact"/>
              <w:rPr>
                <w:w w:val="105"/>
                <w:sz w:val="18"/>
              </w:rPr>
            </w:pPr>
          </w:p>
          <w:p w:rsidR="004F2DB7" w:rsidRDefault="004F2DB7" w:rsidP="004F2DB7">
            <w:pPr>
              <w:pStyle w:val="TableParagraph"/>
              <w:spacing w:before="80" w:line="208" w:lineRule="exact"/>
              <w:rPr>
                <w:sz w:val="18"/>
              </w:rPr>
            </w:pPr>
            <w:proofErr w:type="spellStart"/>
            <w:r>
              <w:rPr>
                <w:w w:val="110"/>
                <w:sz w:val="18"/>
              </w:rPr>
              <w:t>Мультимедийные</w:t>
            </w:r>
            <w:proofErr w:type="spellEnd"/>
          </w:p>
          <w:p w:rsidR="004F2DB7" w:rsidRPr="004F2DB7" w:rsidRDefault="004F2DB7" w:rsidP="004F2DB7">
            <w:r>
              <w:rPr>
                <w:w w:val="105"/>
                <w:sz w:val="18"/>
              </w:rPr>
              <w:t>презентации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(3 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2DB7" w:rsidRDefault="004F2DB7" w:rsidP="00DE5A0F">
            <w:pPr>
              <w:pStyle w:val="TableParagraph"/>
              <w:spacing w:line="268" w:lineRule="exact"/>
              <w:ind w:left="5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9F3" w:rsidRDefault="00D62B47" w:rsidP="007A19F3">
            <w:pPr>
              <w:pStyle w:val="TableParagraph"/>
              <w:spacing w:before="1"/>
              <w:ind w:left="113"/>
            </w:pPr>
            <w:hyperlink r:id="rId16">
              <w:r w:rsidR="007A19F3" w:rsidRPr="00812E4D">
                <w:rPr>
                  <w:sz w:val="18"/>
                  <w:szCs w:val="18"/>
                </w:rPr>
                <w:t>http://school-collection.edu.ru</w:t>
              </w:r>
            </w:hyperlink>
          </w:p>
          <w:p w:rsidR="004F2DB7" w:rsidRDefault="004F2DB7" w:rsidP="00DE5A0F">
            <w:pPr>
              <w:pStyle w:val="TableParagraph"/>
              <w:spacing w:before="1"/>
              <w:ind w:left="113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9F3" w:rsidRPr="00812E4D" w:rsidRDefault="007A19F3" w:rsidP="007A19F3">
            <w:pPr>
              <w:pStyle w:val="TableParagraph"/>
              <w:spacing w:line="259" w:lineRule="auto"/>
              <w:ind w:left="113" w:right="198"/>
              <w:rPr>
                <w:sz w:val="18"/>
                <w:szCs w:val="18"/>
              </w:rPr>
            </w:pPr>
            <w:r w:rsidRPr="00812E4D">
              <w:rPr>
                <w:sz w:val="18"/>
                <w:szCs w:val="18"/>
              </w:rPr>
              <w:t>Целевой ориенти</w:t>
            </w:r>
            <w:proofErr w:type="gramStart"/>
            <w:r w:rsidRPr="00812E4D">
              <w:rPr>
                <w:sz w:val="18"/>
                <w:szCs w:val="18"/>
              </w:rPr>
              <w:t>р-</w:t>
            </w:r>
            <w:proofErr w:type="gramEnd"/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учащийся,</w:t>
            </w:r>
            <w:r w:rsidRPr="00812E4D">
              <w:rPr>
                <w:spacing w:val="6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уважающий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труда,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результаты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своего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труда,</w:t>
            </w:r>
            <w:r w:rsidRPr="00812E4D">
              <w:rPr>
                <w:spacing w:val="-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труда</w:t>
            </w:r>
            <w:r w:rsidRPr="00812E4D">
              <w:rPr>
                <w:spacing w:val="-4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других</w:t>
            </w:r>
            <w:r w:rsidRPr="00812E4D">
              <w:rPr>
                <w:spacing w:val="-8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людей.</w:t>
            </w:r>
          </w:p>
          <w:p w:rsidR="007A19F3" w:rsidRPr="00812E4D" w:rsidRDefault="007A19F3" w:rsidP="007A19F3">
            <w:pPr>
              <w:pStyle w:val="TableParagraph"/>
              <w:spacing w:line="275" w:lineRule="exact"/>
              <w:ind w:left="113"/>
              <w:rPr>
                <w:sz w:val="18"/>
                <w:szCs w:val="18"/>
              </w:rPr>
            </w:pPr>
            <w:r w:rsidRPr="00812E4D">
              <w:rPr>
                <w:sz w:val="18"/>
                <w:szCs w:val="18"/>
              </w:rPr>
              <w:t>Выражающий</w:t>
            </w:r>
          </w:p>
          <w:p w:rsidR="004F2DB7" w:rsidRPr="00812E4D" w:rsidRDefault="007A19F3" w:rsidP="007A19F3">
            <w:pPr>
              <w:pStyle w:val="TableParagraph"/>
              <w:spacing w:line="259" w:lineRule="auto"/>
              <w:ind w:left="113" w:right="198"/>
              <w:rPr>
                <w:sz w:val="18"/>
                <w:szCs w:val="18"/>
              </w:rPr>
            </w:pPr>
            <w:r w:rsidRPr="00812E4D">
              <w:rPr>
                <w:sz w:val="18"/>
                <w:szCs w:val="18"/>
              </w:rPr>
              <w:t>познавательный интерес.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proofErr w:type="gramStart"/>
            <w:r w:rsidRPr="00812E4D">
              <w:rPr>
                <w:sz w:val="18"/>
                <w:szCs w:val="18"/>
              </w:rPr>
              <w:t>Ориентированный</w:t>
            </w:r>
            <w:proofErr w:type="gramEnd"/>
            <w:r w:rsidRPr="00812E4D">
              <w:rPr>
                <w:sz w:val="18"/>
                <w:szCs w:val="18"/>
              </w:rPr>
              <w:t xml:space="preserve"> в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деятельности на научные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 xml:space="preserve">знания. </w:t>
            </w:r>
            <w:proofErr w:type="gramStart"/>
            <w:r w:rsidRPr="00812E4D">
              <w:rPr>
                <w:sz w:val="18"/>
                <w:szCs w:val="18"/>
              </w:rPr>
              <w:t>Развивающий</w:t>
            </w:r>
            <w:proofErr w:type="gramEnd"/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навыки использования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различных средств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познания,</w:t>
            </w:r>
            <w:r w:rsidRPr="00812E4D">
              <w:rPr>
                <w:spacing w:val="2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накопления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знаний</w:t>
            </w:r>
            <w:r w:rsidRPr="00812E4D">
              <w:rPr>
                <w:spacing w:val="-10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о</w:t>
            </w:r>
            <w:r w:rsidRPr="00812E4D">
              <w:rPr>
                <w:spacing w:val="2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мире.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Знающий</w:t>
            </w:r>
            <w:r w:rsidRPr="00812E4D">
              <w:rPr>
                <w:spacing w:val="-5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и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уважающий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достижения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нашей Родины</w:t>
            </w:r>
            <w:r w:rsidRPr="00812E4D">
              <w:rPr>
                <w:spacing w:val="4"/>
                <w:sz w:val="18"/>
                <w:szCs w:val="18"/>
              </w:rPr>
              <w:t xml:space="preserve"> </w:t>
            </w:r>
            <w:proofErr w:type="gramStart"/>
            <w:r w:rsidRPr="00812E4D">
              <w:rPr>
                <w:sz w:val="18"/>
                <w:szCs w:val="18"/>
              </w:rPr>
              <w:t>–Р</w:t>
            </w:r>
            <w:proofErr w:type="gramEnd"/>
            <w:r w:rsidRPr="00812E4D">
              <w:rPr>
                <w:sz w:val="18"/>
                <w:szCs w:val="18"/>
              </w:rPr>
              <w:t>оссии</w:t>
            </w:r>
            <w:r w:rsidRPr="00812E4D">
              <w:rPr>
                <w:spacing w:val="-4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в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науке.</w:t>
            </w:r>
          </w:p>
        </w:tc>
      </w:tr>
      <w:tr w:rsidR="004F2DB7" w:rsidRPr="00812E4D" w:rsidTr="004476D9">
        <w:trPr>
          <w:trHeight w:val="248"/>
        </w:trPr>
        <w:tc>
          <w:tcPr>
            <w:tcW w:w="14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2DB7" w:rsidRDefault="004F2DB7" w:rsidP="004F2DB7">
            <w:pPr>
              <w:pStyle w:val="TableParagraph"/>
              <w:spacing w:before="80" w:line="208" w:lineRule="exact"/>
              <w:rPr>
                <w:w w:val="105"/>
                <w:sz w:val="18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2DB7" w:rsidRDefault="004F2DB7" w:rsidP="00DE5A0F">
            <w:pPr>
              <w:pStyle w:val="TableParagraph"/>
              <w:spacing w:line="268" w:lineRule="exact"/>
              <w:ind w:left="520"/>
              <w:rPr>
                <w:sz w:val="18"/>
                <w:szCs w:val="18"/>
              </w:rPr>
            </w:pP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2DB7" w:rsidRDefault="004F2DB7" w:rsidP="00DE5A0F">
            <w:pPr>
              <w:pStyle w:val="TableParagraph"/>
              <w:spacing w:before="1"/>
              <w:ind w:left="113"/>
            </w:pPr>
            <w:r>
              <w:rPr>
                <w:w w:val="105"/>
                <w:sz w:val="18"/>
              </w:rPr>
              <w:t>Резервное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время 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(2 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2DB7" w:rsidRPr="00812E4D" w:rsidRDefault="004F2DB7" w:rsidP="00DE5A0F">
            <w:pPr>
              <w:pStyle w:val="TableParagraph"/>
              <w:spacing w:line="259" w:lineRule="auto"/>
              <w:ind w:left="113" w:right="198"/>
              <w:rPr>
                <w:sz w:val="18"/>
                <w:szCs w:val="18"/>
              </w:rPr>
            </w:pPr>
          </w:p>
        </w:tc>
      </w:tr>
    </w:tbl>
    <w:p w:rsidR="00CC3EEB" w:rsidRPr="00812E4D" w:rsidRDefault="00CC3EEB" w:rsidP="00CC3EEB">
      <w:pPr>
        <w:pStyle w:val="a3"/>
        <w:spacing w:before="5"/>
        <w:ind w:left="0" w:firstLine="0"/>
        <w:rPr>
          <w:sz w:val="18"/>
          <w:szCs w:val="18"/>
        </w:rPr>
      </w:pPr>
    </w:p>
    <w:p w:rsidR="00CC3EEB" w:rsidRPr="00812E4D" w:rsidRDefault="00CC3EEB" w:rsidP="00CC3EEB">
      <w:pPr>
        <w:pStyle w:val="a5"/>
        <w:numPr>
          <w:ilvl w:val="0"/>
          <w:numId w:val="4"/>
        </w:numPr>
        <w:tabs>
          <w:tab w:val="left" w:pos="703"/>
        </w:tabs>
        <w:spacing w:before="90" w:after="49"/>
        <w:ind w:left="702" w:hanging="184"/>
        <w:rPr>
          <w:sz w:val="18"/>
          <w:szCs w:val="18"/>
        </w:rPr>
      </w:pPr>
      <w:r w:rsidRPr="00812E4D">
        <w:rPr>
          <w:sz w:val="18"/>
          <w:szCs w:val="18"/>
        </w:rPr>
        <w:t>КЛАСС</w:t>
      </w:r>
    </w:p>
    <w:tbl>
      <w:tblPr>
        <w:tblW w:w="0" w:type="auto"/>
        <w:tblInd w:w="129" w:type="dxa"/>
        <w:tblBorders>
          <w:top w:val="single" w:sz="6" w:space="0" w:color="212121"/>
          <w:left w:val="single" w:sz="6" w:space="0" w:color="212121"/>
          <w:bottom w:val="single" w:sz="6" w:space="0" w:color="212121"/>
          <w:right w:val="single" w:sz="6" w:space="0" w:color="212121"/>
          <w:insideH w:val="single" w:sz="6" w:space="0" w:color="212121"/>
          <w:insideV w:val="single" w:sz="6" w:space="0" w:color="212121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33"/>
        <w:gridCol w:w="1277"/>
        <w:gridCol w:w="2599"/>
        <w:gridCol w:w="4651"/>
      </w:tblGrid>
      <w:tr w:rsidR="00EA4037" w:rsidRPr="00812E4D" w:rsidTr="00812E4D">
        <w:trPr>
          <w:trHeight w:val="1195"/>
        </w:trPr>
        <w:tc>
          <w:tcPr>
            <w:tcW w:w="1133" w:type="dxa"/>
          </w:tcPr>
          <w:p w:rsidR="00EA4037" w:rsidRPr="00812E4D" w:rsidRDefault="00EA4037" w:rsidP="00DE5A0F">
            <w:pPr>
              <w:pStyle w:val="TableParagraph"/>
              <w:ind w:left="0"/>
              <w:rPr>
                <w:sz w:val="18"/>
                <w:szCs w:val="18"/>
              </w:rPr>
            </w:pPr>
          </w:p>
          <w:p w:rsidR="00EA4037" w:rsidRPr="00812E4D" w:rsidRDefault="00EA4037" w:rsidP="00DE5A0F">
            <w:pPr>
              <w:pStyle w:val="TableParagraph"/>
              <w:spacing w:before="1"/>
              <w:ind w:left="0"/>
              <w:rPr>
                <w:sz w:val="18"/>
                <w:szCs w:val="18"/>
              </w:rPr>
            </w:pPr>
          </w:p>
          <w:p w:rsidR="00EA4037" w:rsidRPr="00812E4D" w:rsidRDefault="00EA4037" w:rsidP="00DE5A0F">
            <w:pPr>
              <w:pStyle w:val="TableParagraph"/>
              <w:spacing w:before="1" w:line="242" w:lineRule="auto"/>
              <w:ind w:left="335" w:right="101" w:hanging="202"/>
              <w:rPr>
                <w:sz w:val="18"/>
                <w:szCs w:val="18"/>
              </w:rPr>
            </w:pPr>
            <w:r w:rsidRPr="00812E4D">
              <w:rPr>
                <w:spacing w:val="-1"/>
                <w:sz w:val="18"/>
                <w:szCs w:val="18"/>
              </w:rPr>
              <w:t>Тема/</w:t>
            </w:r>
            <w:proofErr w:type="spellStart"/>
            <w:proofErr w:type="gramStart"/>
            <w:r w:rsidRPr="00812E4D">
              <w:rPr>
                <w:spacing w:val="-1"/>
                <w:sz w:val="18"/>
                <w:szCs w:val="18"/>
              </w:rPr>
              <w:t>ра</w:t>
            </w:r>
            <w:proofErr w:type="spellEnd"/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proofErr w:type="spellStart"/>
            <w:r w:rsidRPr="00812E4D">
              <w:rPr>
                <w:sz w:val="18"/>
                <w:szCs w:val="18"/>
              </w:rPr>
              <w:t>здел</w:t>
            </w:r>
            <w:proofErr w:type="spellEnd"/>
            <w:proofErr w:type="gramEnd"/>
          </w:p>
        </w:tc>
        <w:tc>
          <w:tcPr>
            <w:tcW w:w="1277" w:type="dxa"/>
          </w:tcPr>
          <w:p w:rsidR="00EA4037" w:rsidRPr="00812E4D" w:rsidRDefault="00EA4037" w:rsidP="00DE5A0F">
            <w:pPr>
              <w:pStyle w:val="TableParagraph"/>
              <w:ind w:left="124" w:right="105"/>
              <w:jc w:val="center"/>
              <w:rPr>
                <w:sz w:val="18"/>
                <w:szCs w:val="18"/>
              </w:rPr>
            </w:pPr>
            <w:proofErr w:type="spellStart"/>
            <w:r w:rsidRPr="00812E4D">
              <w:rPr>
                <w:spacing w:val="-1"/>
                <w:sz w:val="18"/>
                <w:szCs w:val="18"/>
              </w:rPr>
              <w:t>Количест</w:t>
            </w:r>
            <w:proofErr w:type="spellEnd"/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proofErr w:type="gramStart"/>
            <w:r w:rsidRPr="00812E4D">
              <w:rPr>
                <w:sz w:val="18"/>
                <w:szCs w:val="18"/>
              </w:rPr>
              <w:t>во</w:t>
            </w:r>
            <w:proofErr w:type="gramEnd"/>
            <w:r w:rsidRPr="00812E4D">
              <w:rPr>
                <w:sz w:val="18"/>
                <w:szCs w:val="18"/>
              </w:rPr>
              <w:t xml:space="preserve"> часов,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отводим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proofErr w:type="spellStart"/>
            <w:r w:rsidRPr="00812E4D">
              <w:rPr>
                <w:sz w:val="18"/>
                <w:szCs w:val="18"/>
              </w:rPr>
              <w:t>ых</w:t>
            </w:r>
            <w:proofErr w:type="spellEnd"/>
            <w:r w:rsidRPr="00812E4D">
              <w:rPr>
                <w:sz w:val="18"/>
                <w:szCs w:val="18"/>
              </w:rPr>
              <w:t xml:space="preserve"> на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освоение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темы</w:t>
            </w:r>
          </w:p>
        </w:tc>
        <w:tc>
          <w:tcPr>
            <w:tcW w:w="2599" w:type="dxa"/>
          </w:tcPr>
          <w:p w:rsidR="00EA4037" w:rsidRPr="00812E4D" w:rsidRDefault="00EA4037" w:rsidP="00DE5A0F">
            <w:pPr>
              <w:pStyle w:val="TableParagraph"/>
              <w:ind w:left="0"/>
              <w:rPr>
                <w:sz w:val="18"/>
                <w:szCs w:val="18"/>
              </w:rPr>
            </w:pPr>
          </w:p>
          <w:p w:rsidR="00EA4037" w:rsidRPr="00812E4D" w:rsidRDefault="00EA4037" w:rsidP="00DE5A0F">
            <w:pPr>
              <w:pStyle w:val="TableParagraph"/>
              <w:spacing w:before="1"/>
              <w:ind w:left="0"/>
              <w:rPr>
                <w:sz w:val="18"/>
                <w:szCs w:val="18"/>
              </w:rPr>
            </w:pPr>
          </w:p>
          <w:p w:rsidR="00EA4037" w:rsidRPr="00812E4D" w:rsidRDefault="00EA4037" w:rsidP="00DE5A0F">
            <w:pPr>
              <w:pStyle w:val="TableParagraph"/>
              <w:spacing w:before="1" w:line="242" w:lineRule="auto"/>
              <w:ind w:left="322" w:right="287" w:firstLine="206"/>
              <w:rPr>
                <w:sz w:val="18"/>
                <w:szCs w:val="18"/>
              </w:rPr>
            </w:pPr>
            <w:r w:rsidRPr="00812E4D">
              <w:rPr>
                <w:sz w:val="18"/>
                <w:szCs w:val="18"/>
              </w:rPr>
              <w:t xml:space="preserve">Электронные </w:t>
            </w:r>
            <w:proofErr w:type="spellStart"/>
            <w:r w:rsidRPr="00812E4D">
              <w:rPr>
                <w:sz w:val="18"/>
                <w:szCs w:val="18"/>
              </w:rPr>
              <w:t>учебн</w:t>
            </w:r>
            <w:proofErr w:type="gramStart"/>
            <w:r w:rsidRPr="00812E4D">
              <w:rPr>
                <w:sz w:val="18"/>
                <w:szCs w:val="18"/>
              </w:rPr>
              <w:t>о</w:t>
            </w:r>
            <w:proofErr w:type="spellEnd"/>
            <w:r w:rsidRPr="00812E4D">
              <w:rPr>
                <w:sz w:val="18"/>
                <w:szCs w:val="18"/>
              </w:rPr>
              <w:t>-</w:t>
            </w:r>
            <w:proofErr w:type="gramEnd"/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методические</w:t>
            </w:r>
            <w:r w:rsidRPr="00812E4D">
              <w:rPr>
                <w:spacing w:val="-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материалы</w:t>
            </w:r>
          </w:p>
        </w:tc>
        <w:tc>
          <w:tcPr>
            <w:tcW w:w="4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037" w:rsidRPr="00812E4D" w:rsidRDefault="00EA4037" w:rsidP="00DE5A0F">
            <w:pPr>
              <w:pStyle w:val="TableParagraph"/>
              <w:ind w:left="0"/>
              <w:rPr>
                <w:sz w:val="18"/>
                <w:szCs w:val="18"/>
              </w:rPr>
            </w:pPr>
          </w:p>
          <w:p w:rsidR="00EA4037" w:rsidRPr="00812E4D" w:rsidRDefault="00EA4037" w:rsidP="00DE5A0F">
            <w:pPr>
              <w:pStyle w:val="TableParagraph"/>
              <w:spacing w:before="6"/>
              <w:ind w:left="0"/>
              <w:rPr>
                <w:sz w:val="18"/>
                <w:szCs w:val="18"/>
              </w:rPr>
            </w:pPr>
          </w:p>
          <w:p w:rsidR="00EA4037" w:rsidRPr="00812E4D" w:rsidRDefault="00EA4037" w:rsidP="00DE5A0F">
            <w:pPr>
              <w:pStyle w:val="TableParagraph"/>
              <w:spacing w:before="1"/>
              <w:ind w:left="245"/>
              <w:rPr>
                <w:sz w:val="18"/>
                <w:szCs w:val="18"/>
              </w:rPr>
            </w:pPr>
            <w:r w:rsidRPr="00812E4D">
              <w:rPr>
                <w:sz w:val="18"/>
                <w:szCs w:val="18"/>
              </w:rPr>
              <w:t>Воспитательный</w:t>
            </w:r>
            <w:r w:rsidRPr="00812E4D">
              <w:rPr>
                <w:spacing w:val="-4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аспект</w:t>
            </w:r>
          </w:p>
        </w:tc>
      </w:tr>
      <w:tr w:rsidR="00EA4037" w:rsidRPr="00812E4D" w:rsidTr="00812E4D">
        <w:trPr>
          <w:trHeight w:val="1827"/>
        </w:trPr>
        <w:tc>
          <w:tcPr>
            <w:tcW w:w="1133" w:type="dxa"/>
            <w:tcBorders>
              <w:left w:val="single" w:sz="4" w:space="0" w:color="000000"/>
              <w:right w:val="single" w:sz="4" w:space="0" w:color="000000"/>
            </w:tcBorders>
          </w:tcPr>
          <w:p w:rsidR="00EA4037" w:rsidRPr="00812E4D" w:rsidRDefault="004F2DB7" w:rsidP="004476D9">
            <w:pPr>
              <w:pStyle w:val="TableParagraph"/>
              <w:spacing w:line="278" w:lineRule="auto"/>
              <w:ind w:left="112" w:right="131"/>
              <w:jc w:val="both"/>
              <w:rPr>
                <w:sz w:val="18"/>
                <w:szCs w:val="18"/>
              </w:rPr>
            </w:pPr>
            <w:r>
              <w:rPr>
                <w:w w:val="110"/>
                <w:sz w:val="18"/>
              </w:rPr>
              <w:t>Системы</w:t>
            </w:r>
            <w:r>
              <w:rPr>
                <w:spacing w:val="33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счисл</w:t>
            </w:r>
            <w:proofErr w:type="gramStart"/>
            <w:r>
              <w:rPr>
                <w:w w:val="110"/>
                <w:sz w:val="18"/>
              </w:rPr>
              <w:t>е</w:t>
            </w:r>
            <w:proofErr w:type="spellEnd"/>
            <w:r>
              <w:rPr>
                <w:w w:val="110"/>
                <w:sz w:val="18"/>
              </w:rPr>
              <w:t>-</w:t>
            </w:r>
            <w:proofErr w:type="gramEnd"/>
            <w:r>
              <w:rPr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ния</w:t>
            </w:r>
            <w:proofErr w:type="spellEnd"/>
            <w:r>
              <w:rPr>
                <w:spacing w:val="40"/>
                <w:w w:val="110"/>
                <w:sz w:val="18"/>
              </w:rPr>
              <w:t xml:space="preserve"> </w:t>
            </w:r>
          </w:p>
        </w:tc>
        <w:tc>
          <w:tcPr>
            <w:tcW w:w="1277" w:type="dxa"/>
            <w:tcBorders>
              <w:left w:val="single" w:sz="4" w:space="0" w:color="000000"/>
              <w:right w:val="single" w:sz="4" w:space="0" w:color="000000"/>
            </w:tcBorders>
          </w:tcPr>
          <w:p w:rsidR="00EA4037" w:rsidRPr="00812E4D" w:rsidRDefault="004F2DB7" w:rsidP="00DE5A0F">
            <w:pPr>
              <w:pStyle w:val="TableParagraph"/>
              <w:spacing w:line="268" w:lineRule="exact"/>
              <w:ind w:left="498" w:right="48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599" w:type="dxa"/>
            <w:tcBorders>
              <w:left w:val="single" w:sz="4" w:space="0" w:color="000000"/>
              <w:right w:val="single" w:sz="4" w:space="0" w:color="000000"/>
            </w:tcBorders>
          </w:tcPr>
          <w:p w:rsidR="00EA4037" w:rsidRPr="00812E4D" w:rsidRDefault="00D62B47" w:rsidP="00812E4D">
            <w:pPr>
              <w:pStyle w:val="TableParagraph"/>
              <w:spacing w:before="1"/>
              <w:ind w:left="113"/>
              <w:rPr>
                <w:sz w:val="18"/>
                <w:szCs w:val="18"/>
              </w:rPr>
            </w:pPr>
            <w:hyperlink r:id="rId17">
              <w:r w:rsidR="00EA4037" w:rsidRPr="00812E4D">
                <w:rPr>
                  <w:color w:val="0000FF"/>
                  <w:sz w:val="18"/>
                  <w:szCs w:val="18"/>
                  <w:u w:val="single" w:color="0000FF"/>
                </w:rPr>
                <w:t>http://school-collection.edu.ru</w:t>
              </w:r>
            </w:hyperlink>
          </w:p>
          <w:p w:rsidR="00EA4037" w:rsidRPr="00812E4D" w:rsidRDefault="00EA4037" w:rsidP="00DE5A0F">
            <w:pPr>
              <w:pStyle w:val="TableParagraph"/>
              <w:spacing w:before="136" w:line="400" w:lineRule="auto"/>
              <w:ind w:left="113"/>
              <w:rPr>
                <w:sz w:val="18"/>
                <w:szCs w:val="18"/>
              </w:rPr>
            </w:pPr>
            <w:r w:rsidRPr="00812E4D">
              <w:rPr>
                <w:sz w:val="18"/>
                <w:szCs w:val="18"/>
              </w:rPr>
              <w:t>https://uchi.ru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hyperlink r:id="rId18">
              <w:r w:rsidRPr="00812E4D">
                <w:rPr>
                  <w:color w:val="0000FF"/>
                  <w:spacing w:val="-1"/>
                  <w:sz w:val="18"/>
                  <w:szCs w:val="18"/>
                  <w:u w:val="single" w:color="0000FF"/>
                </w:rPr>
                <w:t>https://www.yaklass.ru</w:t>
              </w:r>
            </w:hyperlink>
            <w:r w:rsidRPr="00812E4D">
              <w:rPr>
                <w:color w:val="0000FF"/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  <w:u w:val="single"/>
              </w:rPr>
              <w:t>https://resh.edu.ru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A4037" w:rsidRPr="00812E4D" w:rsidRDefault="00EA4037" w:rsidP="00DE5A0F">
            <w:pPr>
              <w:pStyle w:val="TableParagraph"/>
              <w:spacing w:line="259" w:lineRule="auto"/>
              <w:ind w:left="113" w:right="183"/>
              <w:rPr>
                <w:sz w:val="18"/>
                <w:szCs w:val="18"/>
              </w:rPr>
            </w:pPr>
            <w:r w:rsidRPr="00812E4D">
              <w:rPr>
                <w:sz w:val="18"/>
                <w:szCs w:val="18"/>
              </w:rPr>
              <w:t>Целевой ориенти</w:t>
            </w:r>
            <w:proofErr w:type="gramStart"/>
            <w:r w:rsidRPr="00812E4D">
              <w:rPr>
                <w:sz w:val="18"/>
                <w:szCs w:val="18"/>
              </w:rPr>
              <w:t>р-</w:t>
            </w:r>
            <w:proofErr w:type="gramEnd"/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учащийся,</w:t>
            </w:r>
            <w:r w:rsidRPr="00812E4D">
              <w:rPr>
                <w:spacing w:val="6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уважающий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труда,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результаты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своего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труда,</w:t>
            </w:r>
            <w:r w:rsidRPr="00812E4D">
              <w:rPr>
                <w:spacing w:val="-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труда</w:t>
            </w:r>
            <w:r w:rsidRPr="00812E4D">
              <w:rPr>
                <w:spacing w:val="-4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других</w:t>
            </w:r>
            <w:r w:rsidRPr="00812E4D">
              <w:rPr>
                <w:spacing w:val="-8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людей.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Выражающий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познавательный</w:t>
            </w:r>
            <w:r w:rsidRPr="00812E4D">
              <w:rPr>
                <w:spacing w:val="-4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интерес.</w:t>
            </w:r>
          </w:p>
          <w:p w:rsidR="00EA4037" w:rsidRPr="00812E4D" w:rsidRDefault="00EA4037" w:rsidP="00812E4D">
            <w:pPr>
              <w:pStyle w:val="TableParagraph"/>
              <w:spacing w:line="259" w:lineRule="auto"/>
              <w:ind w:left="113" w:right="399"/>
              <w:rPr>
                <w:sz w:val="18"/>
                <w:szCs w:val="18"/>
              </w:rPr>
            </w:pPr>
            <w:proofErr w:type="gramStart"/>
            <w:r w:rsidRPr="00812E4D">
              <w:rPr>
                <w:sz w:val="18"/>
                <w:szCs w:val="18"/>
              </w:rPr>
              <w:t>Ориентированный</w:t>
            </w:r>
            <w:proofErr w:type="gramEnd"/>
            <w:r w:rsidRPr="00812E4D">
              <w:rPr>
                <w:sz w:val="18"/>
                <w:szCs w:val="18"/>
              </w:rPr>
              <w:t xml:space="preserve"> в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деятельности</w:t>
            </w:r>
            <w:r w:rsidRPr="00812E4D">
              <w:rPr>
                <w:spacing w:val="-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</w:t>
            </w:r>
            <w:r w:rsidRPr="00812E4D">
              <w:rPr>
                <w:spacing w:val="-4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научные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 xml:space="preserve">знания. </w:t>
            </w:r>
            <w:proofErr w:type="gramStart"/>
            <w:r w:rsidRPr="00812E4D">
              <w:rPr>
                <w:sz w:val="18"/>
                <w:szCs w:val="18"/>
              </w:rPr>
              <w:t>Развивающий</w:t>
            </w:r>
            <w:proofErr w:type="gramEnd"/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навыки</w:t>
            </w:r>
            <w:r w:rsidRPr="00812E4D">
              <w:rPr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812E4D">
              <w:rPr>
                <w:sz w:val="18"/>
                <w:szCs w:val="18"/>
              </w:rPr>
              <w:t>использованияразличных</w:t>
            </w:r>
            <w:proofErr w:type="spellEnd"/>
            <w:r w:rsidRPr="00812E4D">
              <w:rPr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812E4D">
              <w:rPr>
                <w:sz w:val="18"/>
                <w:szCs w:val="18"/>
              </w:rPr>
              <w:t>средствпознания</w:t>
            </w:r>
            <w:proofErr w:type="spellEnd"/>
            <w:r w:rsidRPr="00812E4D">
              <w:rPr>
                <w:sz w:val="18"/>
                <w:szCs w:val="18"/>
              </w:rPr>
              <w:t>,</w:t>
            </w:r>
            <w:r w:rsidRPr="00812E4D">
              <w:rPr>
                <w:spacing w:val="2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накопления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знаний о мире. Знающий и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уважающий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достижения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нашей Родины</w:t>
            </w:r>
            <w:r w:rsidRPr="00812E4D">
              <w:rPr>
                <w:spacing w:val="4"/>
                <w:sz w:val="18"/>
                <w:szCs w:val="18"/>
              </w:rPr>
              <w:t xml:space="preserve"> </w:t>
            </w:r>
            <w:proofErr w:type="gramStart"/>
            <w:r w:rsidRPr="00812E4D">
              <w:rPr>
                <w:sz w:val="18"/>
                <w:szCs w:val="18"/>
              </w:rPr>
              <w:t>–Р</w:t>
            </w:r>
            <w:proofErr w:type="gramEnd"/>
            <w:r w:rsidRPr="00812E4D">
              <w:rPr>
                <w:sz w:val="18"/>
                <w:szCs w:val="18"/>
              </w:rPr>
              <w:t>оссии</w:t>
            </w:r>
            <w:r w:rsidRPr="00812E4D">
              <w:rPr>
                <w:spacing w:val="-4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в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науке.</w:t>
            </w:r>
          </w:p>
        </w:tc>
      </w:tr>
      <w:tr w:rsidR="00EA4037" w:rsidRPr="00812E4D" w:rsidTr="00812E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122"/>
        </w:trPr>
        <w:tc>
          <w:tcPr>
            <w:tcW w:w="1133" w:type="dxa"/>
          </w:tcPr>
          <w:p w:rsidR="00EA4037" w:rsidRPr="00812E4D" w:rsidRDefault="004F2DB7" w:rsidP="004F2DB7">
            <w:pPr>
              <w:pStyle w:val="TableParagraph"/>
              <w:ind w:right="113"/>
              <w:jc w:val="both"/>
              <w:rPr>
                <w:sz w:val="18"/>
                <w:szCs w:val="18"/>
              </w:rPr>
            </w:pPr>
            <w:r>
              <w:rPr>
                <w:w w:val="105"/>
                <w:sz w:val="18"/>
              </w:rPr>
              <w:t>Элементы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матем</w:t>
            </w:r>
            <w:proofErr w:type="gramStart"/>
            <w:r>
              <w:rPr>
                <w:w w:val="105"/>
                <w:sz w:val="18"/>
              </w:rPr>
              <w:t>а</w:t>
            </w:r>
            <w:proofErr w:type="spellEnd"/>
            <w:r>
              <w:rPr>
                <w:w w:val="105"/>
                <w:sz w:val="18"/>
              </w:rPr>
              <w:t>-</w:t>
            </w:r>
            <w:proofErr w:type="gramEnd"/>
            <w:r>
              <w:rPr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тической</w:t>
            </w:r>
            <w:proofErr w:type="spellEnd"/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логики</w:t>
            </w:r>
            <w:r>
              <w:rPr>
                <w:spacing w:val="11"/>
                <w:w w:val="105"/>
                <w:sz w:val="18"/>
              </w:rPr>
              <w:t xml:space="preserve"> </w:t>
            </w:r>
          </w:p>
        </w:tc>
        <w:tc>
          <w:tcPr>
            <w:tcW w:w="1277" w:type="dxa"/>
          </w:tcPr>
          <w:p w:rsidR="00EA4037" w:rsidRPr="00812E4D" w:rsidRDefault="004F2DB7" w:rsidP="00DE5A0F">
            <w:pPr>
              <w:pStyle w:val="TableParagraph"/>
              <w:spacing w:line="268" w:lineRule="exact"/>
              <w:ind w:left="5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599" w:type="dxa"/>
          </w:tcPr>
          <w:p w:rsidR="00EA4037" w:rsidRPr="00812E4D" w:rsidRDefault="00D62B47" w:rsidP="00DE5A0F">
            <w:pPr>
              <w:pStyle w:val="TableParagraph"/>
              <w:spacing w:before="1" w:line="403" w:lineRule="auto"/>
              <w:rPr>
                <w:sz w:val="18"/>
                <w:szCs w:val="18"/>
              </w:rPr>
            </w:pPr>
            <w:hyperlink r:id="rId19">
              <w:r w:rsidR="00EA4037" w:rsidRPr="00812E4D">
                <w:rPr>
                  <w:color w:val="0000FF"/>
                  <w:spacing w:val="-1"/>
                  <w:sz w:val="18"/>
                  <w:szCs w:val="18"/>
                  <w:u w:val="single" w:color="0000FF"/>
                </w:rPr>
                <w:t>http://school-collection.edu.ru</w:t>
              </w:r>
            </w:hyperlink>
            <w:r w:rsidR="00EA4037" w:rsidRPr="00812E4D">
              <w:rPr>
                <w:color w:val="0000FF"/>
                <w:spacing w:val="-43"/>
                <w:sz w:val="18"/>
                <w:szCs w:val="18"/>
              </w:rPr>
              <w:t xml:space="preserve"> </w:t>
            </w:r>
            <w:r w:rsidR="00EA4037" w:rsidRPr="00812E4D">
              <w:rPr>
                <w:sz w:val="18"/>
                <w:szCs w:val="18"/>
              </w:rPr>
              <w:t>https://uchi.ru</w:t>
            </w:r>
            <w:r w:rsidR="00EA4037" w:rsidRPr="00812E4D">
              <w:rPr>
                <w:spacing w:val="1"/>
                <w:sz w:val="18"/>
                <w:szCs w:val="18"/>
              </w:rPr>
              <w:t xml:space="preserve"> </w:t>
            </w:r>
            <w:hyperlink r:id="rId20">
              <w:r w:rsidR="00EA4037" w:rsidRPr="00812E4D">
                <w:rPr>
                  <w:color w:val="0000FF"/>
                  <w:sz w:val="18"/>
                  <w:szCs w:val="18"/>
                  <w:u w:val="single" w:color="0000FF"/>
                </w:rPr>
                <w:t>https://www.yaklass.ru</w:t>
              </w:r>
            </w:hyperlink>
            <w:r w:rsidR="00EA4037" w:rsidRPr="00812E4D">
              <w:rPr>
                <w:color w:val="0000FF"/>
                <w:spacing w:val="1"/>
                <w:sz w:val="18"/>
                <w:szCs w:val="18"/>
              </w:rPr>
              <w:t xml:space="preserve"> </w:t>
            </w:r>
            <w:r w:rsidR="00EA4037" w:rsidRPr="00812E4D">
              <w:rPr>
                <w:sz w:val="18"/>
                <w:szCs w:val="18"/>
                <w:u w:val="single"/>
              </w:rPr>
              <w:t>https://resh.edu.ru</w:t>
            </w:r>
          </w:p>
        </w:tc>
        <w:tc>
          <w:tcPr>
            <w:tcW w:w="4651" w:type="dxa"/>
          </w:tcPr>
          <w:p w:rsidR="00EA4037" w:rsidRPr="00812E4D" w:rsidRDefault="00EA4037" w:rsidP="00DE5A0F">
            <w:pPr>
              <w:pStyle w:val="TableParagraph"/>
              <w:spacing w:line="259" w:lineRule="auto"/>
              <w:ind w:left="111" w:right="185"/>
              <w:rPr>
                <w:sz w:val="18"/>
                <w:szCs w:val="18"/>
              </w:rPr>
            </w:pPr>
            <w:r w:rsidRPr="00812E4D">
              <w:rPr>
                <w:sz w:val="18"/>
                <w:szCs w:val="18"/>
              </w:rPr>
              <w:t>Целевой ориенти</w:t>
            </w:r>
            <w:proofErr w:type="gramStart"/>
            <w:r w:rsidRPr="00812E4D">
              <w:rPr>
                <w:sz w:val="18"/>
                <w:szCs w:val="18"/>
              </w:rPr>
              <w:t>р-</w:t>
            </w:r>
            <w:proofErr w:type="gramEnd"/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учащийся,</w:t>
            </w:r>
            <w:r w:rsidRPr="00812E4D">
              <w:rPr>
                <w:spacing w:val="6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уважающий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труда,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результаты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своего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труда,</w:t>
            </w:r>
            <w:r w:rsidRPr="00812E4D">
              <w:rPr>
                <w:spacing w:val="-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труда</w:t>
            </w:r>
            <w:r w:rsidRPr="00812E4D">
              <w:rPr>
                <w:spacing w:val="-4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других</w:t>
            </w:r>
            <w:r w:rsidRPr="00812E4D">
              <w:rPr>
                <w:spacing w:val="-8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людей.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Выражающий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познавательный</w:t>
            </w:r>
            <w:r w:rsidRPr="00812E4D">
              <w:rPr>
                <w:spacing w:val="-4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интерес.</w:t>
            </w:r>
          </w:p>
          <w:p w:rsidR="00EA4037" w:rsidRPr="00812E4D" w:rsidRDefault="00EA4037" w:rsidP="00DE5A0F">
            <w:pPr>
              <w:pStyle w:val="TableParagraph"/>
              <w:spacing w:line="259" w:lineRule="auto"/>
              <w:ind w:left="111" w:right="238"/>
              <w:rPr>
                <w:sz w:val="18"/>
                <w:szCs w:val="18"/>
              </w:rPr>
            </w:pPr>
            <w:proofErr w:type="gramStart"/>
            <w:r w:rsidRPr="00812E4D">
              <w:rPr>
                <w:sz w:val="18"/>
                <w:szCs w:val="18"/>
              </w:rPr>
              <w:t>Ориентированный</w:t>
            </w:r>
            <w:proofErr w:type="gramEnd"/>
            <w:r w:rsidRPr="00812E4D">
              <w:rPr>
                <w:sz w:val="18"/>
                <w:szCs w:val="18"/>
              </w:rPr>
              <w:t xml:space="preserve"> в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деятельности на научные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 xml:space="preserve">знания. </w:t>
            </w:r>
            <w:proofErr w:type="gramStart"/>
            <w:r w:rsidRPr="00812E4D">
              <w:rPr>
                <w:sz w:val="18"/>
                <w:szCs w:val="18"/>
              </w:rPr>
              <w:t>Развивающий</w:t>
            </w:r>
            <w:proofErr w:type="gramEnd"/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навыки использования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различных средств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познания,</w:t>
            </w:r>
            <w:r w:rsidRPr="00812E4D">
              <w:rPr>
                <w:spacing w:val="2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накопления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знаний о мире. Знающий и</w:t>
            </w:r>
            <w:r w:rsidRPr="00812E4D">
              <w:rPr>
                <w:spacing w:val="-58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уважающий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достижения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нашей Родины</w:t>
            </w:r>
            <w:r w:rsidRPr="00812E4D">
              <w:rPr>
                <w:spacing w:val="4"/>
                <w:sz w:val="18"/>
                <w:szCs w:val="18"/>
              </w:rPr>
              <w:t xml:space="preserve"> </w:t>
            </w:r>
            <w:proofErr w:type="gramStart"/>
            <w:r w:rsidRPr="00812E4D">
              <w:rPr>
                <w:sz w:val="18"/>
                <w:szCs w:val="18"/>
              </w:rPr>
              <w:t>–Р</w:t>
            </w:r>
            <w:proofErr w:type="gramEnd"/>
            <w:r w:rsidRPr="00812E4D">
              <w:rPr>
                <w:sz w:val="18"/>
                <w:szCs w:val="18"/>
              </w:rPr>
              <w:t>оссии</w:t>
            </w:r>
            <w:r w:rsidRPr="00812E4D">
              <w:rPr>
                <w:spacing w:val="-4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в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науке.</w:t>
            </w:r>
          </w:p>
        </w:tc>
      </w:tr>
      <w:tr w:rsidR="004F2DB7" w:rsidRPr="00812E4D" w:rsidTr="00812E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122"/>
        </w:trPr>
        <w:tc>
          <w:tcPr>
            <w:tcW w:w="1133" w:type="dxa"/>
          </w:tcPr>
          <w:p w:rsidR="004F2DB7" w:rsidRDefault="004F2DB7" w:rsidP="004F2DB7">
            <w:pPr>
              <w:pStyle w:val="TableParagraph"/>
              <w:spacing w:before="77" w:line="206" w:lineRule="exact"/>
              <w:rPr>
                <w:sz w:val="18"/>
              </w:rPr>
            </w:pPr>
            <w:r>
              <w:rPr>
                <w:w w:val="110"/>
                <w:sz w:val="18"/>
              </w:rPr>
              <w:lastRenderedPageBreak/>
              <w:t>Исполнители</w:t>
            </w:r>
          </w:p>
          <w:p w:rsidR="004F2DB7" w:rsidRDefault="004F2DB7" w:rsidP="004F2DB7">
            <w:pPr>
              <w:pStyle w:val="TableParagraph"/>
              <w:spacing w:before="3" w:line="228" w:lineRule="auto"/>
              <w:ind w:right="259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алгоритмы.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Алгоритм</w:t>
            </w:r>
            <w:proofErr w:type="gramStart"/>
            <w:r>
              <w:rPr>
                <w:w w:val="110"/>
                <w:sz w:val="18"/>
              </w:rPr>
              <w:t>и</w:t>
            </w:r>
            <w:proofErr w:type="spellEnd"/>
            <w:r>
              <w:rPr>
                <w:w w:val="110"/>
                <w:sz w:val="18"/>
              </w:rPr>
              <w:t>-</w:t>
            </w:r>
            <w:proofErr w:type="gramEnd"/>
            <w:r>
              <w:rPr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ческие</w:t>
            </w:r>
            <w:proofErr w:type="spellEnd"/>
            <w:r>
              <w:rPr>
                <w:spacing w:val="36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конструкции</w:t>
            </w:r>
          </w:p>
          <w:p w:rsidR="004F2DB7" w:rsidRDefault="004F2DB7" w:rsidP="004F2DB7">
            <w:pPr>
              <w:pStyle w:val="TableParagraph"/>
              <w:ind w:right="113"/>
              <w:jc w:val="both"/>
              <w:rPr>
                <w:w w:val="105"/>
                <w:sz w:val="18"/>
              </w:rPr>
            </w:pPr>
          </w:p>
        </w:tc>
        <w:tc>
          <w:tcPr>
            <w:tcW w:w="1277" w:type="dxa"/>
          </w:tcPr>
          <w:p w:rsidR="004F2DB7" w:rsidRDefault="004F2DB7" w:rsidP="00DE5A0F">
            <w:pPr>
              <w:pStyle w:val="TableParagraph"/>
              <w:spacing w:line="268" w:lineRule="exact"/>
              <w:ind w:left="5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599" w:type="dxa"/>
          </w:tcPr>
          <w:p w:rsidR="004F2DB7" w:rsidRDefault="00D62B47" w:rsidP="00DE5A0F">
            <w:pPr>
              <w:pStyle w:val="TableParagraph"/>
              <w:spacing w:before="1" w:line="403" w:lineRule="auto"/>
            </w:pPr>
            <w:hyperlink r:id="rId21">
              <w:r w:rsidR="007A19F3" w:rsidRPr="00812E4D">
                <w:rPr>
                  <w:color w:val="0000FF"/>
                  <w:spacing w:val="-1"/>
                  <w:sz w:val="18"/>
                  <w:szCs w:val="18"/>
                  <w:u w:val="single" w:color="0000FF"/>
                </w:rPr>
                <w:t>http://school-collection.edu.ru</w:t>
              </w:r>
            </w:hyperlink>
            <w:r w:rsidR="007A19F3" w:rsidRPr="00812E4D">
              <w:rPr>
                <w:color w:val="0000FF"/>
                <w:spacing w:val="-43"/>
                <w:sz w:val="18"/>
                <w:szCs w:val="18"/>
              </w:rPr>
              <w:t xml:space="preserve"> </w:t>
            </w:r>
            <w:r w:rsidR="007A19F3" w:rsidRPr="00812E4D">
              <w:rPr>
                <w:sz w:val="18"/>
                <w:szCs w:val="18"/>
              </w:rPr>
              <w:t>https://uchi.ru</w:t>
            </w:r>
            <w:r w:rsidR="007A19F3" w:rsidRPr="00812E4D">
              <w:rPr>
                <w:spacing w:val="1"/>
                <w:sz w:val="18"/>
                <w:szCs w:val="18"/>
              </w:rPr>
              <w:t xml:space="preserve"> </w:t>
            </w:r>
            <w:hyperlink r:id="rId22">
              <w:r w:rsidR="007A19F3" w:rsidRPr="00812E4D">
                <w:rPr>
                  <w:color w:val="0000FF"/>
                  <w:sz w:val="18"/>
                  <w:szCs w:val="18"/>
                  <w:u w:val="single" w:color="0000FF"/>
                </w:rPr>
                <w:t>https://www.yaklass.ru</w:t>
              </w:r>
            </w:hyperlink>
            <w:r w:rsidR="007A19F3" w:rsidRPr="00812E4D">
              <w:rPr>
                <w:color w:val="0000FF"/>
                <w:spacing w:val="1"/>
                <w:sz w:val="18"/>
                <w:szCs w:val="18"/>
              </w:rPr>
              <w:t xml:space="preserve"> </w:t>
            </w:r>
            <w:r w:rsidR="007A19F3" w:rsidRPr="00812E4D">
              <w:rPr>
                <w:sz w:val="18"/>
                <w:szCs w:val="18"/>
                <w:u w:val="single"/>
              </w:rPr>
              <w:t>https://resh.edu.ru</w:t>
            </w:r>
          </w:p>
        </w:tc>
        <w:tc>
          <w:tcPr>
            <w:tcW w:w="4651" w:type="dxa"/>
          </w:tcPr>
          <w:p w:rsidR="004F2DB7" w:rsidRPr="00812E4D" w:rsidRDefault="007A19F3" w:rsidP="00DE5A0F">
            <w:pPr>
              <w:pStyle w:val="TableParagraph"/>
              <w:spacing w:line="259" w:lineRule="auto"/>
              <w:ind w:left="111" w:right="185"/>
              <w:rPr>
                <w:sz w:val="18"/>
                <w:szCs w:val="18"/>
              </w:rPr>
            </w:pPr>
            <w:r w:rsidRPr="00812E4D">
              <w:rPr>
                <w:sz w:val="18"/>
                <w:szCs w:val="18"/>
              </w:rPr>
              <w:t xml:space="preserve">Целевой </w:t>
            </w:r>
            <w:proofErr w:type="spellStart"/>
            <w:r w:rsidRPr="00812E4D">
              <w:rPr>
                <w:sz w:val="18"/>
                <w:szCs w:val="18"/>
              </w:rPr>
              <w:t>ориентир-учащийся</w:t>
            </w:r>
            <w:proofErr w:type="gramStart"/>
            <w:r w:rsidRPr="00812E4D">
              <w:rPr>
                <w:sz w:val="18"/>
                <w:szCs w:val="18"/>
              </w:rPr>
              <w:t>,</w:t>
            </w:r>
            <w:r w:rsidRPr="00812E4D">
              <w:rPr>
                <w:spacing w:val="-1"/>
                <w:sz w:val="18"/>
                <w:szCs w:val="18"/>
              </w:rPr>
              <w:t>у</w:t>
            </w:r>
            <w:proofErr w:type="gramEnd"/>
            <w:r w:rsidRPr="00812E4D">
              <w:rPr>
                <w:spacing w:val="-1"/>
                <w:sz w:val="18"/>
                <w:szCs w:val="18"/>
              </w:rPr>
              <w:t>важающий</w:t>
            </w:r>
            <w:proofErr w:type="spellEnd"/>
            <w:r w:rsidRPr="00812E4D">
              <w:rPr>
                <w:spacing w:val="-1"/>
                <w:sz w:val="18"/>
                <w:szCs w:val="18"/>
              </w:rPr>
              <w:t xml:space="preserve"> </w:t>
            </w:r>
            <w:r w:rsidRPr="00812E4D">
              <w:rPr>
                <w:spacing w:val="-57"/>
                <w:sz w:val="18"/>
                <w:szCs w:val="18"/>
              </w:rPr>
              <w:t xml:space="preserve">    </w:t>
            </w:r>
            <w:r w:rsidRPr="00812E4D">
              <w:rPr>
                <w:sz w:val="18"/>
                <w:szCs w:val="18"/>
              </w:rPr>
              <w:t>труда, результаты своего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труда,</w:t>
            </w:r>
            <w:r w:rsidRPr="00812E4D">
              <w:rPr>
                <w:spacing w:val="35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труда</w:t>
            </w:r>
            <w:r w:rsidRPr="00812E4D">
              <w:rPr>
                <w:spacing w:val="33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других</w:t>
            </w:r>
            <w:r w:rsidRPr="00812E4D">
              <w:rPr>
                <w:spacing w:val="29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людей.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Выражающий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 xml:space="preserve">познавательный  </w:t>
            </w:r>
            <w:r w:rsidRPr="00812E4D">
              <w:rPr>
                <w:spacing w:val="-1"/>
                <w:sz w:val="18"/>
                <w:szCs w:val="18"/>
              </w:rPr>
              <w:t>интерес.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proofErr w:type="gramStart"/>
            <w:r w:rsidRPr="00812E4D">
              <w:rPr>
                <w:sz w:val="18"/>
                <w:szCs w:val="18"/>
              </w:rPr>
              <w:t>Ориентированный</w:t>
            </w:r>
            <w:proofErr w:type="gramEnd"/>
            <w:r w:rsidRPr="00812E4D">
              <w:rPr>
                <w:sz w:val="18"/>
                <w:szCs w:val="18"/>
              </w:rPr>
              <w:t xml:space="preserve"> в 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деятельности</w:t>
            </w:r>
            <w:r w:rsidRPr="00812E4D">
              <w:rPr>
                <w:sz w:val="18"/>
                <w:szCs w:val="18"/>
              </w:rPr>
              <w:tab/>
              <w:t xml:space="preserve">на </w:t>
            </w:r>
            <w:r w:rsidRPr="00812E4D">
              <w:rPr>
                <w:spacing w:val="-1"/>
                <w:sz w:val="18"/>
                <w:szCs w:val="18"/>
              </w:rPr>
              <w:t xml:space="preserve">научные 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 xml:space="preserve">знания. </w:t>
            </w:r>
            <w:proofErr w:type="gramStart"/>
            <w:r w:rsidRPr="00812E4D">
              <w:rPr>
                <w:spacing w:val="-1"/>
                <w:sz w:val="18"/>
                <w:szCs w:val="18"/>
              </w:rPr>
              <w:t>Развивающий</w:t>
            </w:r>
            <w:proofErr w:type="gramEnd"/>
            <w:r w:rsidRPr="00812E4D">
              <w:rPr>
                <w:spacing w:val="-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навыки</w:t>
            </w:r>
            <w:r w:rsidRPr="00812E4D">
              <w:rPr>
                <w:sz w:val="18"/>
                <w:szCs w:val="18"/>
              </w:rPr>
              <w:tab/>
              <w:t xml:space="preserve"> </w:t>
            </w:r>
            <w:r w:rsidRPr="00812E4D">
              <w:rPr>
                <w:spacing w:val="-1"/>
                <w:sz w:val="18"/>
                <w:szCs w:val="18"/>
              </w:rPr>
              <w:t>использования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 xml:space="preserve">различных средств познания, </w:t>
            </w:r>
            <w:r w:rsidRPr="00812E4D">
              <w:rPr>
                <w:spacing w:val="-1"/>
                <w:sz w:val="18"/>
                <w:szCs w:val="18"/>
              </w:rPr>
              <w:t>накопления</w:t>
            </w:r>
            <w:r w:rsidRPr="00812E4D">
              <w:rPr>
                <w:spacing w:val="-58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знаний о мире. Знающий и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уважающий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достижения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нашей</w:t>
            </w:r>
            <w:r w:rsidRPr="00812E4D">
              <w:rPr>
                <w:spacing w:val="109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Родины</w:t>
            </w:r>
            <w:r w:rsidRPr="00812E4D">
              <w:rPr>
                <w:spacing w:val="114"/>
                <w:sz w:val="18"/>
                <w:szCs w:val="18"/>
              </w:rPr>
              <w:t xml:space="preserve"> </w:t>
            </w:r>
            <w:proofErr w:type="gramStart"/>
            <w:r w:rsidRPr="00812E4D">
              <w:rPr>
                <w:sz w:val="18"/>
                <w:szCs w:val="18"/>
              </w:rPr>
              <w:t>–Р</w:t>
            </w:r>
            <w:proofErr w:type="gramEnd"/>
            <w:r w:rsidRPr="00812E4D">
              <w:rPr>
                <w:sz w:val="18"/>
                <w:szCs w:val="18"/>
              </w:rPr>
              <w:t>оссии</w:t>
            </w:r>
            <w:r w:rsidRPr="00812E4D">
              <w:rPr>
                <w:spacing w:val="110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в науке.</w:t>
            </w:r>
          </w:p>
        </w:tc>
      </w:tr>
      <w:tr w:rsidR="004F2DB7" w:rsidRPr="00812E4D" w:rsidTr="00812E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122"/>
        </w:trPr>
        <w:tc>
          <w:tcPr>
            <w:tcW w:w="1133" w:type="dxa"/>
          </w:tcPr>
          <w:p w:rsidR="004F2DB7" w:rsidRDefault="004F2DB7" w:rsidP="00DE5A0F">
            <w:pPr>
              <w:pStyle w:val="TableParagraph"/>
              <w:ind w:right="113"/>
              <w:jc w:val="both"/>
              <w:rPr>
                <w:w w:val="105"/>
                <w:sz w:val="18"/>
              </w:rPr>
            </w:pPr>
          </w:p>
          <w:p w:rsidR="004F2DB7" w:rsidRPr="004F2DB7" w:rsidRDefault="004F2DB7" w:rsidP="004F2DB7">
            <w:r>
              <w:rPr>
                <w:w w:val="110"/>
                <w:sz w:val="18"/>
              </w:rPr>
              <w:t>.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Язык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программ</w:t>
            </w:r>
            <w:proofErr w:type="gramStart"/>
            <w:r>
              <w:rPr>
                <w:w w:val="110"/>
                <w:sz w:val="18"/>
              </w:rPr>
              <w:t>и</w:t>
            </w:r>
            <w:proofErr w:type="spellEnd"/>
            <w:r>
              <w:rPr>
                <w:w w:val="110"/>
                <w:sz w:val="18"/>
              </w:rPr>
              <w:t>-</w:t>
            </w:r>
            <w:proofErr w:type="gramEnd"/>
            <w:r>
              <w:rPr>
                <w:spacing w:val="-41"/>
                <w:w w:val="110"/>
                <w:sz w:val="18"/>
              </w:rPr>
              <w:t xml:space="preserve"> </w:t>
            </w:r>
            <w:proofErr w:type="spellStart"/>
            <w:r>
              <w:rPr>
                <w:w w:val="110"/>
                <w:sz w:val="18"/>
              </w:rPr>
              <w:t>рования</w:t>
            </w:r>
            <w:proofErr w:type="spellEnd"/>
            <w:r>
              <w:rPr>
                <w:spacing w:val="38"/>
                <w:w w:val="110"/>
                <w:sz w:val="18"/>
              </w:rPr>
              <w:t xml:space="preserve"> </w:t>
            </w:r>
          </w:p>
        </w:tc>
        <w:tc>
          <w:tcPr>
            <w:tcW w:w="1277" w:type="dxa"/>
          </w:tcPr>
          <w:p w:rsidR="004F2DB7" w:rsidRDefault="004F2DB7" w:rsidP="00DE5A0F">
            <w:pPr>
              <w:pStyle w:val="TableParagraph"/>
              <w:spacing w:line="268" w:lineRule="exact"/>
              <w:ind w:left="5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599" w:type="dxa"/>
          </w:tcPr>
          <w:p w:rsidR="004F2DB7" w:rsidRDefault="00D62B47" w:rsidP="00DE5A0F">
            <w:pPr>
              <w:pStyle w:val="TableParagraph"/>
              <w:spacing w:before="1" w:line="403" w:lineRule="auto"/>
            </w:pPr>
            <w:hyperlink r:id="rId23">
              <w:r w:rsidR="007A19F3" w:rsidRPr="00812E4D">
                <w:rPr>
                  <w:color w:val="0000FF"/>
                  <w:spacing w:val="-1"/>
                  <w:sz w:val="18"/>
                  <w:szCs w:val="18"/>
                  <w:u w:val="single" w:color="0000FF"/>
                </w:rPr>
                <w:t>http://school-collection.edu.ru</w:t>
              </w:r>
            </w:hyperlink>
            <w:r w:rsidR="007A19F3" w:rsidRPr="00812E4D">
              <w:rPr>
                <w:color w:val="0000FF"/>
                <w:spacing w:val="-43"/>
                <w:sz w:val="18"/>
                <w:szCs w:val="18"/>
              </w:rPr>
              <w:t xml:space="preserve"> </w:t>
            </w:r>
            <w:r w:rsidR="007A19F3" w:rsidRPr="00812E4D">
              <w:rPr>
                <w:sz w:val="18"/>
                <w:szCs w:val="18"/>
              </w:rPr>
              <w:t>https://uchi.ru</w:t>
            </w:r>
            <w:r w:rsidR="007A19F3" w:rsidRPr="00812E4D">
              <w:rPr>
                <w:spacing w:val="1"/>
                <w:sz w:val="18"/>
                <w:szCs w:val="18"/>
              </w:rPr>
              <w:t xml:space="preserve"> </w:t>
            </w:r>
            <w:hyperlink r:id="rId24">
              <w:r w:rsidR="007A19F3" w:rsidRPr="00812E4D">
                <w:rPr>
                  <w:color w:val="0000FF"/>
                  <w:sz w:val="18"/>
                  <w:szCs w:val="18"/>
                  <w:u w:val="single" w:color="0000FF"/>
                </w:rPr>
                <w:t>https://www.yaklass.ru</w:t>
              </w:r>
            </w:hyperlink>
            <w:r w:rsidR="007A19F3" w:rsidRPr="00812E4D">
              <w:rPr>
                <w:color w:val="0000FF"/>
                <w:spacing w:val="1"/>
                <w:sz w:val="18"/>
                <w:szCs w:val="18"/>
              </w:rPr>
              <w:t xml:space="preserve"> </w:t>
            </w:r>
            <w:r w:rsidR="007A19F3" w:rsidRPr="00812E4D">
              <w:rPr>
                <w:sz w:val="18"/>
                <w:szCs w:val="18"/>
                <w:u w:val="single"/>
              </w:rPr>
              <w:t>https://resh.edu.ru</w:t>
            </w:r>
          </w:p>
        </w:tc>
        <w:tc>
          <w:tcPr>
            <w:tcW w:w="4651" w:type="dxa"/>
          </w:tcPr>
          <w:p w:rsidR="004F2DB7" w:rsidRPr="00812E4D" w:rsidRDefault="007A19F3" w:rsidP="00DE5A0F">
            <w:pPr>
              <w:pStyle w:val="TableParagraph"/>
              <w:spacing w:line="259" w:lineRule="auto"/>
              <w:ind w:left="111" w:right="185"/>
              <w:rPr>
                <w:sz w:val="18"/>
                <w:szCs w:val="18"/>
              </w:rPr>
            </w:pPr>
            <w:r w:rsidRPr="00812E4D">
              <w:rPr>
                <w:sz w:val="18"/>
                <w:szCs w:val="18"/>
              </w:rPr>
              <w:t xml:space="preserve">Целевой </w:t>
            </w:r>
            <w:proofErr w:type="spellStart"/>
            <w:r w:rsidRPr="00812E4D">
              <w:rPr>
                <w:sz w:val="18"/>
                <w:szCs w:val="18"/>
              </w:rPr>
              <w:t>ориентир-учащийся</w:t>
            </w:r>
            <w:proofErr w:type="gramStart"/>
            <w:r w:rsidRPr="00812E4D">
              <w:rPr>
                <w:sz w:val="18"/>
                <w:szCs w:val="18"/>
              </w:rPr>
              <w:t>,</w:t>
            </w:r>
            <w:r w:rsidRPr="00812E4D">
              <w:rPr>
                <w:spacing w:val="-1"/>
                <w:sz w:val="18"/>
                <w:szCs w:val="18"/>
              </w:rPr>
              <w:t>у</w:t>
            </w:r>
            <w:proofErr w:type="gramEnd"/>
            <w:r w:rsidRPr="00812E4D">
              <w:rPr>
                <w:spacing w:val="-1"/>
                <w:sz w:val="18"/>
                <w:szCs w:val="18"/>
              </w:rPr>
              <w:t>важающий</w:t>
            </w:r>
            <w:proofErr w:type="spellEnd"/>
            <w:r w:rsidRPr="00812E4D">
              <w:rPr>
                <w:spacing w:val="-1"/>
                <w:sz w:val="18"/>
                <w:szCs w:val="18"/>
              </w:rPr>
              <w:t xml:space="preserve"> </w:t>
            </w:r>
            <w:r w:rsidRPr="00812E4D">
              <w:rPr>
                <w:spacing w:val="-57"/>
                <w:sz w:val="18"/>
                <w:szCs w:val="18"/>
              </w:rPr>
              <w:t xml:space="preserve">    </w:t>
            </w:r>
            <w:r w:rsidRPr="00812E4D">
              <w:rPr>
                <w:sz w:val="18"/>
                <w:szCs w:val="18"/>
              </w:rPr>
              <w:t>труда, результаты своего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труда,</w:t>
            </w:r>
            <w:r w:rsidRPr="00812E4D">
              <w:rPr>
                <w:spacing w:val="35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труда</w:t>
            </w:r>
            <w:r w:rsidRPr="00812E4D">
              <w:rPr>
                <w:spacing w:val="33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других</w:t>
            </w:r>
            <w:r w:rsidRPr="00812E4D">
              <w:rPr>
                <w:spacing w:val="29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людей.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Выражающий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 xml:space="preserve">познавательный  </w:t>
            </w:r>
            <w:r w:rsidRPr="00812E4D">
              <w:rPr>
                <w:spacing w:val="-1"/>
                <w:sz w:val="18"/>
                <w:szCs w:val="18"/>
              </w:rPr>
              <w:t>интерес.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proofErr w:type="gramStart"/>
            <w:r w:rsidRPr="00812E4D">
              <w:rPr>
                <w:sz w:val="18"/>
                <w:szCs w:val="18"/>
              </w:rPr>
              <w:t>Ориентированный</w:t>
            </w:r>
            <w:proofErr w:type="gramEnd"/>
            <w:r w:rsidRPr="00812E4D">
              <w:rPr>
                <w:sz w:val="18"/>
                <w:szCs w:val="18"/>
              </w:rPr>
              <w:t xml:space="preserve"> в 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деятельности</w:t>
            </w:r>
            <w:r w:rsidRPr="00812E4D">
              <w:rPr>
                <w:sz w:val="18"/>
                <w:szCs w:val="18"/>
              </w:rPr>
              <w:tab/>
              <w:t xml:space="preserve">на </w:t>
            </w:r>
            <w:r w:rsidRPr="00812E4D">
              <w:rPr>
                <w:spacing w:val="-1"/>
                <w:sz w:val="18"/>
                <w:szCs w:val="18"/>
              </w:rPr>
              <w:t xml:space="preserve">научные 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 xml:space="preserve">знания. </w:t>
            </w:r>
            <w:proofErr w:type="gramStart"/>
            <w:r w:rsidRPr="00812E4D">
              <w:rPr>
                <w:spacing w:val="-1"/>
                <w:sz w:val="18"/>
                <w:szCs w:val="18"/>
              </w:rPr>
              <w:t>Развивающий</w:t>
            </w:r>
            <w:proofErr w:type="gramEnd"/>
            <w:r w:rsidRPr="00812E4D">
              <w:rPr>
                <w:spacing w:val="-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навыки</w:t>
            </w:r>
            <w:r w:rsidRPr="00812E4D">
              <w:rPr>
                <w:sz w:val="18"/>
                <w:szCs w:val="18"/>
              </w:rPr>
              <w:tab/>
              <w:t xml:space="preserve"> </w:t>
            </w:r>
            <w:r w:rsidRPr="00812E4D">
              <w:rPr>
                <w:spacing w:val="-1"/>
                <w:sz w:val="18"/>
                <w:szCs w:val="18"/>
              </w:rPr>
              <w:t>использования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 xml:space="preserve">различных средств познания, </w:t>
            </w:r>
            <w:r w:rsidRPr="00812E4D">
              <w:rPr>
                <w:spacing w:val="-1"/>
                <w:sz w:val="18"/>
                <w:szCs w:val="18"/>
              </w:rPr>
              <w:t>накопления</w:t>
            </w:r>
            <w:r w:rsidRPr="00812E4D">
              <w:rPr>
                <w:spacing w:val="-58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знаний о мире. Знающий и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уважающий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достижения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нашей</w:t>
            </w:r>
            <w:r w:rsidRPr="00812E4D">
              <w:rPr>
                <w:spacing w:val="109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Родины</w:t>
            </w:r>
            <w:r w:rsidRPr="00812E4D">
              <w:rPr>
                <w:spacing w:val="114"/>
                <w:sz w:val="18"/>
                <w:szCs w:val="18"/>
              </w:rPr>
              <w:t xml:space="preserve"> </w:t>
            </w:r>
            <w:proofErr w:type="gramStart"/>
            <w:r w:rsidRPr="00812E4D">
              <w:rPr>
                <w:sz w:val="18"/>
                <w:szCs w:val="18"/>
              </w:rPr>
              <w:t>–Р</w:t>
            </w:r>
            <w:proofErr w:type="gramEnd"/>
            <w:r w:rsidRPr="00812E4D">
              <w:rPr>
                <w:sz w:val="18"/>
                <w:szCs w:val="18"/>
              </w:rPr>
              <w:t>оссии</w:t>
            </w:r>
            <w:r w:rsidRPr="00812E4D">
              <w:rPr>
                <w:spacing w:val="110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в науке.</w:t>
            </w:r>
          </w:p>
        </w:tc>
      </w:tr>
      <w:tr w:rsidR="004F2DB7" w:rsidRPr="00812E4D" w:rsidTr="00812E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122"/>
        </w:trPr>
        <w:tc>
          <w:tcPr>
            <w:tcW w:w="1133" w:type="dxa"/>
          </w:tcPr>
          <w:p w:rsidR="004F2DB7" w:rsidRDefault="004F2DB7" w:rsidP="004F2DB7">
            <w:pPr>
              <w:pStyle w:val="TableParagraph"/>
              <w:ind w:right="113"/>
              <w:jc w:val="both"/>
              <w:rPr>
                <w:w w:val="105"/>
                <w:sz w:val="18"/>
              </w:rPr>
            </w:pPr>
            <w:r>
              <w:rPr>
                <w:w w:val="105"/>
                <w:sz w:val="18"/>
              </w:rPr>
              <w:t>Анализ</w:t>
            </w:r>
            <w:r>
              <w:rPr>
                <w:spacing w:val="25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алгори</w:t>
            </w:r>
            <w:proofErr w:type="gramStart"/>
            <w:r>
              <w:rPr>
                <w:w w:val="105"/>
                <w:sz w:val="18"/>
              </w:rPr>
              <w:t>т</w:t>
            </w:r>
            <w:proofErr w:type="spellEnd"/>
            <w:r>
              <w:rPr>
                <w:w w:val="105"/>
                <w:sz w:val="18"/>
              </w:rPr>
              <w:t>-</w:t>
            </w:r>
            <w:proofErr w:type="gramEnd"/>
            <w:r>
              <w:rPr>
                <w:spacing w:val="-39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мов</w:t>
            </w:r>
            <w:proofErr w:type="spellEnd"/>
            <w:r>
              <w:rPr>
                <w:spacing w:val="4"/>
                <w:w w:val="105"/>
                <w:sz w:val="18"/>
              </w:rPr>
              <w:t xml:space="preserve"> </w:t>
            </w:r>
          </w:p>
        </w:tc>
        <w:tc>
          <w:tcPr>
            <w:tcW w:w="1277" w:type="dxa"/>
          </w:tcPr>
          <w:p w:rsidR="004F2DB7" w:rsidRDefault="004F2DB7" w:rsidP="00DE5A0F">
            <w:pPr>
              <w:pStyle w:val="TableParagraph"/>
              <w:spacing w:line="268" w:lineRule="exact"/>
              <w:ind w:left="5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99" w:type="dxa"/>
          </w:tcPr>
          <w:p w:rsidR="004F2DB7" w:rsidRDefault="00D62B47" w:rsidP="00DE5A0F">
            <w:pPr>
              <w:pStyle w:val="TableParagraph"/>
              <w:spacing w:before="1" w:line="403" w:lineRule="auto"/>
            </w:pPr>
            <w:hyperlink r:id="rId25">
              <w:r w:rsidR="007A19F3" w:rsidRPr="00812E4D">
                <w:rPr>
                  <w:color w:val="0000FF"/>
                  <w:spacing w:val="-1"/>
                  <w:sz w:val="18"/>
                  <w:szCs w:val="18"/>
                  <w:u w:val="single" w:color="0000FF"/>
                </w:rPr>
                <w:t>http://school-collection.edu.ru</w:t>
              </w:r>
            </w:hyperlink>
            <w:r w:rsidR="007A19F3" w:rsidRPr="00812E4D">
              <w:rPr>
                <w:color w:val="0000FF"/>
                <w:spacing w:val="-43"/>
                <w:sz w:val="18"/>
                <w:szCs w:val="18"/>
              </w:rPr>
              <w:t xml:space="preserve"> </w:t>
            </w:r>
            <w:r w:rsidR="007A19F3" w:rsidRPr="00812E4D">
              <w:rPr>
                <w:sz w:val="18"/>
                <w:szCs w:val="18"/>
              </w:rPr>
              <w:t>https://uchi.ru</w:t>
            </w:r>
            <w:r w:rsidR="007A19F3" w:rsidRPr="00812E4D">
              <w:rPr>
                <w:spacing w:val="1"/>
                <w:sz w:val="18"/>
                <w:szCs w:val="18"/>
              </w:rPr>
              <w:t xml:space="preserve"> </w:t>
            </w:r>
            <w:hyperlink r:id="rId26">
              <w:r w:rsidR="007A19F3" w:rsidRPr="00812E4D">
                <w:rPr>
                  <w:color w:val="0000FF"/>
                  <w:sz w:val="18"/>
                  <w:szCs w:val="18"/>
                  <w:u w:val="single" w:color="0000FF"/>
                </w:rPr>
                <w:t>https://www.yaklass.ru</w:t>
              </w:r>
            </w:hyperlink>
            <w:r w:rsidR="007A19F3" w:rsidRPr="00812E4D">
              <w:rPr>
                <w:color w:val="0000FF"/>
                <w:spacing w:val="1"/>
                <w:sz w:val="18"/>
                <w:szCs w:val="18"/>
              </w:rPr>
              <w:t xml:space="preserve"> </w:t>
            </w:r>
            <w:r w:rsidR="007A19F3" w:rsidRPr="00812E4D">
              <w:rPr>
                <w:sz w:val="18"/>
                <w:szCs w:val="18"/>
                <w:u w:val="single"/>
              </w:rPr>
              <w:t>https://resh.edu.ru</w:t>
            </w:r>
          </w:p>
        </w:tc>
        <w:tc>
          <w:tcPr>
            <w:tcW w:w="4651" w:type="dxa"/>
          </w:tcPr>
          <w:p w:rsidR="004F2DB7" w:rsidRPr="00812E4D" w:rsidRDefault="007A19F3" w:rsidP="00DE5A0F">
            <w:pPr>
              <w:pStyle w:val="TableParagraph"/>
              <w:spacing w:line="259" w:lineRule="auto"/>
              <w:ind w:left="111" w:right="185"/>
              <w:rPr>
                <w:sz w:val="18"/>
                <w:szCs w:val="18"/>
              </w:rPr>
            </w:pPr>
            <w:r w:rsidRPr="00812E4D">
              <w:rPr>
                <w:sz w:val="18"/>
                <w:szCs w:val="18"/>
              </w:rPr>
              <w:t xml:space="preserve">Целевой </w:t>
            </w:r>
            <w:proofErr w:type="spellStart"/>
            <w:r w:rsidRPr="00812E4D">
              <w:rPr>
                <w:sz w:val="18"/>
                <w:szCs w:val="18"/>
              </w:rPr>
              <w:t>ориентир-учащийся</w:t>
            </w:r>
            <w:proofErr w:type="gramStart"/>
            <w:r w:rsidRPr="00812E4D">
              <w:rPr>
                <w:sz w:val="18"/>
                <w:szCs w:val="18"/>
              </w:rPr>
              <w:t>,</w:t>
            </w:r>
            <w:r w:rsidRPr="00812E4D">
              <w:rPr>
                <w:spacing w:val="-1"/>
                <w:sz w:val="18"/>
                <w:szCs w:val="18"/>
              </w:rPr>
              <w:t>у</w:t>
            </w:r>
            <w:proofErr w:type="gramEnd"/>
            <w:r w:rsidRPr="00812E4D">
              <w:rPr>
                <w:spacing w:val="-1"/>
                <w:sz w:val="18"/>
                <w:szCs w:val="18"/>
              </w:rPr>
              <w:t>важающий</w:t>
            </w:r>
            <w:proofErr w:type="spellEnd"/>
            <w:r w:rsidRPr="00812E4D">
              <w:rPr>
                <w:spacing w:val="-1"/>
                <w:sz w:val="18"/>
                <w:szCs w:val="18"/>
              </w:rPr>
              <w:t xml:space="preserve"> </w:t>
            </w:r>
            <w:r w:rsidRPr="00812E4D">
              <w:rPr>
                <w:spacing w:val="-57"/>
                <w:sz w:val="18"/>
                <w:szCs w:val="18"/>
              </w:rPr>
              <w:t xml:space="preserve">    </w:t>
            </w:r>
            <w:r w:rsidRPr="00812E4D">
              <w:rPr>
                <w:sz w:val="18"/>
                <w:szCs w:val="18"/>
              </w:rPr>
              <w:t>труда, результаты своего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труда,</w:t>
            </w:r>
            <w:r w:rsidRPr="00812E4D">
              <w:rPr>
                <w:spacing w:val="35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труда</w:t>
            </w:r>
            <w:r w:rsidRPr="00812E4D">
              <w:rPr>
                <w:spacing w:val="33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других</w:t>
            </w:r>
            <w:r w:rsidRPr="00812E4D">
              <w:rPr>
                <w:spacing w:val="29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людей.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Выражающий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 xml:space="preserve">познавательный  </w:t>
            </w:r>
            <w:r w:rsidRPr="00812E4D">
              <w:rPr>
                <w:spacing w:val="-1"/>
                <w:sz w:val="18"/>
                <w:szCs w:val="18"/>
              </w:rPr>
              <w:t>интерес.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proofErr w:type="gramStart"/>
            <w:r w:rsidRPr="00812E4D">
              <w:rPr>
                <w:sz w:val="18"/>
                <w:szCs w:val="18"/>
              </w:rPr>
              <w:t>Ориентированный</w:t>
            </w:r>
            <w:proofErr w:type="gramEnd"/>
            <w:r w:rsidRPr="00812E4D">
              <w:rPr>
                <w:sz w:val="18"/>
                <w:szCs w:val="18"/>
              </w:rPr>
              <w:t xml:space="preserve"> в 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деятельности</w:t>
            </w:r>
            <w:r w:rsidRPr="00812E4D">
              <w:rPr>
                <w:sz w:val="18"/>
                <w:szCs w:val="18"/>
              </w:rPr>
              <w:tab/>
              <w:t xml:space="preserve">на </w:t>
            </w:r>
            <w:r w:rsidRPr="00812E4D">
              <w:rPr>
                <w:spacing w:val="-1"/>
                <w:sz w:val="18"/>
                <w:szCs w:val="18"/>
              </w:rPr>
              <w:t xml:space="preserve">научные 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 xml:space="preserve">знания. </w:t>
            </w:r>
            <w:proofErr w:type="gramStart"/>
            <w:r w:rsidRPr="00812E4D">
              <w:rPr>
                <w:spacing w:val="-1"/>
                <w:sz w:val="18"/>
                <w:szCs w:val="18"/>
              </w:rPr>
              <w:t>Развивающий</w:t>
            </w:r>
            <w:proofErr w:type="gramEnd"/>
            <w:r w:rsidRPr="00812E4D">
              <w:rPr>
                <w:spacing w:val="-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навыки</w:t>
            </w:r>
            <w:r w:rsidRPr="00812E4D">
              <w:rPr>
                <w:sz w:val="18"/>
                <w:szCs w:val="18"/>
              </w:rPr>
              <w:tab/>
              <w:t xml:space="preserve"> </w:t>
            </w:r>
            <w:r w:rsidRPr="00812E4D">
              <w:rPr>
                <w:spacing w:val="-1"/>
                <w:sz w:val="18"/>
                <w:szCs w:val="18"/>
              </w:rPr>
              <w:t>использования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 xml:space="preserve">различных средств познания, </w:t>
            </w:r>
            <w:r w:rsidRPr="00812E4D">
              <w:rPr>
                <w:spacing w:val="-1"/>
                <w:sz w:val="18"/>
                <w:szCs w:val="18"/>
              </w:rPr>
              <w:t>накопления</w:t>
            </w:r>
            <w:r w:rsidRPr="00812E4D">
              <w:rPr>
                <w:spacing w:val="-58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знаний о мире. Знающий и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уважающий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достижения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нашей</w:t>
            </w:r>
            <w:r w:rsidRPr="00812E4D">
              <w:rPr>
                <w:spacing w:val="109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Родины</w:t>
            </w:r>
            <w:r w:rsidRPr="00812E4D">
              <w:rPr>
                <w:spacing w:val="114"/>
                <w:sz w:val="18"/>
                <w:szCs w:val="18"/>
              </w:rPr>
              <w:t xml:space="preserve"> </w:t>
            </w:r>
            <w:proofErr w:type="gramStart"/>
            <w:r w:rsidRPr="00812E4D">
              <w:rPr>
                <w:sz w:val="18"/>
                <w:szCs w:val="18"/>
              </w:rPr>
              <w:t>–Р</w:t>
            </w:r>
            <w:proofErr w:type="gramEnd"/>
            <w:r w:rsidRPr="00812E4D">
              <w:rPr>
                <w:sz w:val="18"/>
                <w:szCs w:val="18"/>
              </w:rPr>
              <w:t>оссии</w:t>
            </w:r>
            <w:r w:rsidRPr="00812E4D">
              <w:rPr>
                <w:spacing w:val="110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в науке.</w:t>
            </w:r>
          </w:p>
        </w:tc>
      </w:tr>
      <w:tr w:rsidR="004F2DB7" w:rsidRPr="00812E4D" w:rsidTr="00DE5A0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122"/>
        </w:trPr>
        <w:tc>
          <w:tcPr>
            <w:tcW w:w="9660" w:type="dxa"/>
            <w:gridSpan w:val="4"/>
          </w:tcPr>
          <w:p w:rsidR="004F2DB7" w:rsidRPr="00812E4D" w:rsidRDefault="004F2DB7" w:rsidP="00DE5A0F">
            <w:pPr>
              <w:pStyle w:val="TableParagraph"/>
              <w:spacing w:line="259" w:lineRule="auto"/>
              <w:ind w:left="111" w:right="185"/>
              <w:rPr>
                <w:sz w:val="18"/>
                <w:szCs w:val="18"/>
              </w:rPr>
            </w:pPr>
            <w:r>
              <w:rPr>
                <w:w w:val="105"/>
                <w:sz w:val="18"/>
              </w:rPr>
              <w:t>Резервное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время 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(1 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час)</w:t>
            </w:r>
          </w:p>
        </w:tc>
      </w:tr>
    </w:tbl>
    <w:p w:rsidR="00CC3EEB" w:rsidRPr="00812E4D" w:rsidRDefault="00CC3EEB" w:rsidP="00CC3EEB">
      <w:pPr>
        <w:pStyle w:val="a3"/>
        <w:spacing w:before="5"/>
        <w:ind w:left="0" w:firstLine="0"/>
        <w:rPr>
          <w:sz w:val="18"/>
          <w:szCs w:val="18"/>
        </w:rPr>
      </w:pPr>
    </w:p>
    <w:p w:rsidR="00CC3EEB" w:rsidRPr="00812E4D" w:rsidRDefault="00CC3EEB" w:rsidP="00CC3EEB">
      <w:pPr>
        <w:pStyle w:val="a3"/>
        <w:spacing w:before="5"/>
        <w:ind w:left="0" w:firstLine="0"/>
        <w:rPr>
          <w:sz w:val="18"/>
          <w:szCs w:val="18"/>
        </w:rPr>
      </w:pPr>
    </w:p>
    <w:p w:rsidR="00CC3EEB" w:rsidRPr="00812E4D" w:rsidRDefault="00CC3EEB" w:rsidP="00CC3EEB">
      <w:pPr>
        <w:pStyle w:val="a5"/>
        <w:numPr>
          <w:ilvl w:val="0"/>
          <w:numId w:val="4"/>
        </w:numPr>
        <w:tabs>
          <w:tab w:val="left" w:pos="703"/>
        </w:tabs>
        <w:spacing w:before="90" w:after="49"/>
        <w:ind w:left="702" w:hanging="184"/>
        <w:rPr>
          <w:sz w:val="18"/>
          <w:szCs w:val="18"/>
        </w:rPr>
      </w:pPr>
      <w:r w:rsidRPr="00812E4D">
        <w:rPr>
          <w:sz w:val="18"/>
          <w:szCs w:val="18"/>
        </w:rPr>
        <w:t>КЛАСС</w:t>
      </w:r>
    </w:p>
    <w:tbl>
      <w:tblPr>
        <w:tblW w:w="0" w:type="auto"/>
        <w:tblInd w:w="129" w:type="dxa"/>
        <w:tblBorders>
          <w:top w:val="single" w:sz="6" w:space="0" w:color="212121"/>
          <w:left w:val="single" w:sz="6" w:space="0" w:color="212121"/>
          <w:bottom w:val="single" w:sz="6" w:space="0" w:color="212121"/>
          <w:right w:val="single" w:sz="6" w:space="0" w:color="212121"/>
          <w:insideH w:val="single" w:sz="6" w:space="0" w:color="212121"/>
          <w:insideV w:val="single" w:sz="6" w:space="0" w:color="212121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33"/>
        <w:gridCol w:w="1277"/>
        <w:gridCol w:w="2599"/>
        <w:gridCol w:w="4651"/>
      </w:tblGrid>
      <w:tr w:rsidR="00EA4037" w:rsidRPr="00812E4D" w:rsidTr="00812E4D">
        <w:trPr>
          <w:trHeight w:val="1223"/>
        </w:trPr>
        <w:tc>
          <w:tcPr>
            <w:tcW w:w="1133" w:type="dxa"/>
          </w:tcPr>
          <w:p w:rsidR="00EA4037" w:rsidRPr="00812E4D" w:rsidRDefault="00EA4037" w:rsidP="00DE5A0F">
            <w:pPr>
              <w:pStyle w:val="TableParagraph"/>
              <w:ind w:left="0"/>
              <w:rPr>
                <w:sz w:val="18"/>
                <w:szCs w:val="18"/>
              </w:rPr>
            </w:pPr>
          </w:p>
          <w:p w:rsidR="00EA4037" w:rsidRPr="00812E4D" w:rsidRDefault="00EA4037" w:rsidP="00DE5A0F">
            <w:pPr>
              <w:pStyle w:val="TableParagraph"/>
              <w:spacing w:before="6"/>
              <w:ind w:left="0"/>
              <w:rPr>
                <w:sz w:val="18"/>
                <w:szCs w:val="18"/>
              </w:rPr>
            </w:pPr>
          </w:p>
          <w:p w:rsidR="00EA4037" w:rsidRPr="00812E4D" w:rsidRDefault="00EA4037" w:rsidP="00DE5A0F">
            <w:pPr>
              <w:pStyle w:val="TableParagraph"/>
              <w:spacing w:line="242" w:lineRule="auto"/>
              <w:ind w:left="340" w:right="101" w:hanging="207"/>
              <w:rPr>
                <w:sz w:val="18"/>
                <w:szCs w:val="18"/>
              </w:rPr>
            </w:pPr>
            <w:r w:rsidRPr="00812E4D">
              <w:rPr>
                <w:spacing w:val="-1"/>
                <w:sz w:val="18"/>
                <w:szCs w:val="18"/>
              </w:rPr>
              <w:t>Тема/</w:t>
            </w:r>
            <w:proofErr w:type="spellStart"/>
            <w:proofErr w:type="gramStart"/>
            <w:r w:rsidRPr="00812E4D">
              <w:rPr>
                <w:spacing w:val="-1"/>
                <w:sz w:val="18"/>
                <w:szCs w:val="18"/>
              </w:rPr>
              <w:t>ра</w:t>
            </w:r>
            <w:proofErr w:type="spellEnd"/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proofErr w:type="spellStart"/>
            <w:r w:rsidRPr="00812E4D">
              <w:rPr>
                <w:sz w:val="18"/>
                <w:szCs w:val="18"/>
              </w:rPr>
              <w:t>здел</w:t>
            </w:r>
            <w:proofErr w:type="spellEnd"/>
            <w:proofErr w:type="gramEnd"/>
          </w:p>
        </w:tc>
        <w:tc>
          <w:tcPr>
            <w:tcW w:w="1277" w:type="dxa"/>
          </w:tcPr>
          <w:p w:rsidR="00EA4037" w:rsidRPr="00812E4D" w:rsidRDefault="00EA4037" w:rsidP="00DE5A0F">
            <w:pPr>
              <w:pStyle w:val="TableParagraph"/>
              <w:spacing w:before="1"/>
              <w:ind w:left="124" w:right="105"/>
              <w:jc w:val="center"/>
              <w:rPr>
                <w:sz w:val="18"/>
                <w:szCs w:val="18"/>
              </w:rPr>
            </w:pPr>
            <w:proofErr w:type="spellStart"/>
            <w:r w:rsidRPr="00812E4D">
              <w:rPr>
                <w:spacing w:val="-1"/>
                <w:sz w:val="18"/>
                <w:szCs w:val="18"/>
              </w:rPr>
              <w:t>Количест</w:t>
            </w:r>
            <w:proofErr w:type="spellEnd"/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proofErr w:type="gramStart"/>
            <w:r w:rsidRPr="00812E4D">
              <w:rPr>
                <w:sz w:val="18"/>
                <w:szCs w:val="18"/>
              </w:rPr>
              <w:t>во</w:t>
            </w:r>
            <w:proofErr w:type="gramEnd"/>
            <w:r w:rsidRPr="00812E4D">
              <w:rPr>
                <w:sz w:val="18"/>
                <w:szCs w:val="18"/>
              </w:rPr>
              <w:t xml:space="preserve"> часов,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отводим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proofErr w:type="spellStart"/>
            <w:r w:rsidRPr="00812E4D">
              <w:rPr>
                <w:sz w:val="18"/>
                <w:szCs w:val="18"/>
              </w:rPr>
              <w:t>ых</w:t>
            </w:r>
            <w:proofErr w:type="spellEnd"/>
            <w:r w:rsidRPr="00812E4D">
              <w:rPr>
                <w:sz w:val="18"/>
                <w:szCs w:val="18"/>
              </w:rPr>
              <w:t xml:space="preserve"> на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освоение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темы</w:t>
            </w:r>
          </w:p>
        </w:tc>
        <w:tc>
          <w:tcPr>
            <w:tcW w:w="2599" w:type="dxa"/>
          </w:tcPr>
          <w:p w:rsidR="00EA4037" w:rsidRPr="00812E4D" w:rsidRDefault="00EA4037" w:rsidP="00DE5A0F">
            <w:pPr>
              <w:pStyle w:val="TableParagraph"/>
              <w:ind w:left="0"/>
              <w:rPr>
                <w:sz w:val="18"/>
                <w:szCs w:val="18"/>
              </w:rPr>
            </w:pPr>
          </w:p>
          <w:p w:rsidR="00EA4037" w:rsidRPr="00812E4D" w:rsidRDefault="00EA4037" w:rsidP="00DE5A0F">
            <w:pPr>
              <w:pStyle w:val="TableParagraph"/>
              <w:spacing w:before="6"/>
              <w:ind w:left="0"/>
              <w:rPr>
                <w:sz w:val="18"/>
                <w:szCs w:val="18"/>
              </w:rPr>
            </w:pPr>
          </w:p>
          <w:p w:rsidR="00EA4037" w:rsidRPr="00812E4D" w:rsidRDefault="00EA4037" w:rsidP="00DE5A0F">
            <w:pPr>
              <w:pStyle w:val="TableParagraph"/>
              <w:spacing w:line="242" w:lineRule="auto"/>
              <w:ind w:left="312" w:right="282" w:firstLine="211"/>
              <w:rPr>
                <w:sz w:val="18"/>
                <w:szCs w:val="18"/>
              </w:rPr>
            </w:pPr>
            <w:r w:rsidRPr="00812E4D">
              <w:rPr>
                <w:sz w:val="18"/>
                <w:szCs w:val="18"/>
              </w:rPr>
              <w:t xml:space="preserve">Электронные </w:t>
            </w:r>
            <w:proofErr w:type="spellStart"/>
            <w:r w:rsidRPr="00812E4D">
              <w:rPr>
                <w:sz w:val="18"/>
                <w:szCs w:val="18"/>
              </w:rPr>
              <w:t>учебн</w:t>
            </w:r>
            <w:proofErr w:type="gramStart"/>
            <w:r w:rsidRPr="00812E4D">
              <w:rPr>
                <w:sz w:val="18"/>
                <w:szCs w:val="18"/>
              </w:rPr>
              <w:t>о</w:t>
            </w:r>
            <w:proofErr w:type="spellEnd"/>
            <w:r w:rsidRPr="00812E4D">
              <w:rPr>
                <w:sz w:val="18"/>
                <w:szCs w:val="18"/>
              </w:rPr>
              <w:t>-</w:t>
            </w:r>
            <w:proofErr w:type="gramEnd"/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методические</w:t>
            </w:r>
            <w:r w:rsidRPr="00812E4D">
              <w:rPr>
                <w:spacing w:val="-6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материалы</w:t>
            </w:r>
          </w:p>
        </w:tc>
        <w:tc>
          <w:tcPr>
            <w:tcW w:w="46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037" w:rsidRPr="00812E4D" w:rsidRDefault="00EA4037" w:rsidP="00DE5A0F">
            <w:pPr>
              <w:pStyle w:val="TableParagraph"/>
              <w:ind w:left="0"/>
              <w:rPr>
                <w:sz w:val="18"/>
                <w:szCs w:val="18"/>
              </w:rPr>
            </w:pPr>
          </w:p>
          <w:p w:rsidR="00EA4037" w:rsidRPr="00812E4D" w:rsidRDefault="00EA4037" w:rsidP="00DE5A0F">
            <w:pPr>
              <w:pStyle w:val="TableParagraph"/>
              <w:spacing w:before="11"/>
              <w:ind w:left="0"/>
              <w:rPr>
                <w:sz w:val="18"/>
                <w:szCs w:val="18"/>
              </w:rPr>
            </w:pPr>
          </w:p>
          <w:p w:rsidR="00EA4037" w:rsidRPr="00812E4D" w:rsidRDefault="00EA4037" w:rsidP="00DE5A0F">
            <w:pPr>
              <w:pStyle w:val="TableParagraph"/>
              <w:ind w:left="250"/>
              <w:rPr>
                <w:sz w:val="18"/>
                <w:szCs w:val="18"/>
              </w:rPr>
            </w:pPr>
            <w:r w:rsidRPr="00812E4D">
              <w:rPr>
                <w:sz w:val="18"/>
                <w:szCs w:val="18"/>
              </w:rPr>
              <w:t>Воспитательный</w:t>
            </w:r>
            <w:r w:rsidRPr="00812E4D">
              <w:rPr>
                <w:spacing w:val="-4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аспект</w:t>
            </w:r>
          </w:p>
        </w:tc>
      </w:tr>
      <w:tr w:rsidR="00EA4037" w:rsidRPr="00812E4D" w:rsidTr="00812E4D">
        <w:trPr>
          <w:trHeight w:val="1957"/>
        </w:trPr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037" w:rsidRPr="00812E4D" w:rsidRDefault="00002D6A" w:rsidP="00DE5A0F">
            <w:pPr>
              <w:pStyle w:val="TableParagraph"/>
              <w:ind w:left="7" w:right="27"/>
              <w:rPr>
                <w:sz w:val="18"/>
                <w:szCs w:val="18"/>
              </w:rPr>
            </w:pPr>
            <w:r w:rsidRPr="00812E4D">
              <w:rPr>
                <w:color w:val="000000"/>
                <w:w w:val="97"/>
                <w:sz w:val="18"/>
                <w:szCs w:val="18"/>
              </w:rPr>
              <w:t>Цифровая грамотность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037" w:rsidRPr="00812E4D" w:rsidRDefault="004F2DB7" w:rsidP="00DE5A0F">
            <w:pPr>
              <w:pStyle w:val="TableParagraph"/>
              <w:spacing w:line="268" w:lineRule="exact"/>
              <w:ind w:left="5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037" w:rsidRPr="00812E4D" w:rsidRDefault="00D62B47" w:rsidP="00DE5A0F">
            <w:pPr>
              <w:pStyle w:val="TableParagraph"/>
              <w:spacing w:before="1" w:line="403" w:lineRule="auto"/>
              <w:ind w:left="113"/>
              <w:rPr>
                <w:sz w:val="18"/>
                <w:szCs w:val="18"/>
              </w:rPr>
            </w:pPr>
            <w:hyperlink r:id="rId27">
              <w:r w:rsidR="00EA4037" w:rsidRPr="00812E4D">
                <w:rPr>
                  <w:color w:val="0000FF"/>
                  <w:spacing w:val="-1"/>
                  <w:sz w:val="18"/>
                  <w:szCs w:val="18"/>
                  <w:u w:val="single" w:color="0000FF"/>
                </w:rPr>
                <w:t>http://school-collection.edu.ru</w:t>
              </w:r>
            </w:hyperlink>
            <w:r w:rsidR="00EA4037" w:rsidRPr="00812E4D">
              <w:rPr>
                <w:color w:val="0000FF"/>
                <w:spacing w:val="-43"/>
                <w:sz w:val="18"/>
                <w:szCs w:val="18"/>
              </w:rPr>
              <w:t xml:space="preserve"> </w:t>
            </w:r>
            <w:r w:rsidR="00EA4037" w:rsidRPr="00812E4D">
              <w:rPr>
                <w:sz w:val="18"/>
                <w:szCs w:val="18"/>
              </w:rPr>
              <w:t>https://uchi.ru</w:t>
            </w:r>
            <w:r w:rsidR="00EA4037" w:rsidRPr="00812E4D">
              <w:rPr>
                <w:spacing w:val="1"/>
                <w:sz w:val="18"/>
                <w:szCs w:val="18"/>
              </w:rPr>
              <w:t xml:space="preserve"> </w:t>
            </w:r>
            <w:hyperlink r:id="rId28">
              <w:r w:rsidR="00EA4037" w:rsidRPr="00812E4D">
                <w:rPr>
                  <w:color w:val="0000FF"/>
                  <w:sz w:val="18"/>
                  <w:szCs w:val="18"/>
                  <w:u w:val="single" w:color="0000FF"/>
                </w:rPr>
                <w:t>https://www.yaklass.ru</w:t>
              </w:r>
            </w:hyperlink>
            <w:r w:rsidR="00EA4037" w:rsidRPr="00812E4D">
              <w:rPr>
                <w:color w:val="0000FF"/>
                <w:spacing w:val="1"/>
                <w:sz w:val="18"/>
                <w:szCs w:val="18"/>
              </w:rPr>
              <w:t xml:space="preserve"> </w:t>
            </w:r>
            <w:r w:rsidR="00EA4037" w:rsidRPr="00812E4D">
              <w:rPr>
                <w:sz w:val="18"/>
                <w:szCs w:val="18"/>
                <w:u w:val="single"/>
              </w:rPr>
              <w:t>https://resh.edu.ru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037" w:rsidRPr="00812E4D" w:rsidRDefault="00EA4037" w:rsidP="00DE5A0F">
            <w:pPr>
              <w:pStyle w:val="TableParagraph"/>
              <w:spacing w:line="259" w:lineRule="auto"/>
              <w:ind w:left="113" w:right="198"/>
              <w:rPr>
                <w:sz w:val="18"/>
                <w:szCs w:val="18"/>
              </w:rPr>
            </w:pPr>
            <w:r w:rsidRPr="00812E4D">
              <w:rPr>
                <w:sz w:val="18"/>
                <w:szCs w:val="18"/>
              </w:rPr>
              <w:t>Целевой ориенти</w:t>
            </w:r>
            <w:proofErr w:type="gramStart"/>
            <w:r w:rsidRPr="00812E4D">
              <w:rPr>
                <w:sz w:val="18"/>
                <w:szCs w:val="18"/>
              </w:rPr>
              <w:t>р-</w:t>
            </w:r>
            <w:proofErr w:type="gramEnd"/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учащийся,</w:t>
            </w:r>
            <w:r w:rsidRPr="00812E4D">
              <w:rPr>
                <w:spacing w:val="6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уважающий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труда,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результаты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своего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труда,</w:t>
            </w:r>
            <w:r w:rsidRPr="00812E4D">
              <w:rPr>
                <w:spacing w:val="-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труда</w:t>
            </w:r>
            <w:r w:rsidRPr="00812E4D">
              <w:rPr>
                <w:spacing w:val="-4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других</w:t>
            </w:r>
            <w:r w:rsidRPr="00812E4D">
              <w:rPr>
                <w:spacing w:val="-8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людей.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Выражающий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познавательный</w:t>
            </w:r>
            <w:r w:rsidRPr="00812E4D">
              <w:rPr>
                <w:spacing w:val="-4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интерес.</w:t>
            </w:r>
          </w:p>
          <w:p w:rsidR="00EA4037" w:rsidRPr="00812E4D" w:rsidRDefault="00EA4037" w:rsidP="00DE5A0F">
            <w:pPr>
              <w:pStyle w:val="TableParagraph"/>
              <w:spacing w:line="259" w:lineRule="auto"/>
              <w:ind w:left="113" w:right="251"/>
              <w:rPr>
                <w:sz w:val="18"/>
                <w:szCs w:val="18"/>
              </w:rPr>
            </w:pPr>
            <w:proofErr w:type="gramStart"/>
            <w:r w:rsidRPr="00812E4D">
              <w:rPr>
                <w:sz w:val="18"/>
                <w:szCs w:val="18"/>
              </w:rPr>
              <w:t>Ориентированный</w:t>
            </w:r>
            <w:proofErr w:type="gramEnd"/>
            <w:r w:rsidRPr="00812E4D">
              <w:rPr>
                <w:sz w:val="18"/>
                <w:szCs w:val="18"/>
              </w:rPr>
              <w:t xml:space="preserve"> в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деятельности на научные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 xml:space="preserve">знания. </w:t>
            </w:r>
            <w:proofErr w:type="gramStart"/>
            <w:r w:rsidRPr="00812E4D">
              <w:rPr>
                <w:sz w:val="18"/>
                <w:szCs w:val="18"/>
              </w:rPr>
              <w:t>Развивающий</w:t>
            </w:r>
            <w:proofErr w:type="gramEnd"/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навыки использования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различных средств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познания,</w:t>
            </w:r>
            <w:r w:rsidRPr="00812E4D">
              <w:rPr>
                <w:spacing w:val="2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накопления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знаний о мире. Знающий и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уважающий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достижения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нашей Родины</w:t>
            </w:r>
            <w:r w:rsidRPr="00812E4D">
              <w:rPr>
                <w:spacing w:val="4"/>
                <w:sz w:val="18"/>
                <w:szCs w:val="18"/>
              </w:rPr>
              <w:t xml:space="preserve"> </w:t>
            </w:r>
            <w:proofErr w:type="gramStart"/>
            <w:r w:rsidRPr="00812E4D">
              <w:rPr>
                <w:sz w:val="18"/>
                <w:szCs w:val="18"/>
              </w:rPr>
              <w:t>–Р</w:t>
            </w:r>
            <w:proofErr w:type="gramEnd"/>
            <w:r w:rsidRPr="00812E4D">
              <w:rPr>
                <w:sz w:val="18"/>
                <w:szCs w:val="18"/>
              </w:rPr>
              <w:t>оссии</w:t>
            </w:r>
            <w:r w:rsidRPr="00812E4D">
              <w:rPr>
                <w:spacing w:val="-4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в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науке.</w:t>
            </w:r>
          </w:p>
        </w:tc>
      </w:tr>
      <w:tr w:rsidR="00EA4037" w:rsidRPr="00812E4D" w:rsidTr="00812E4D">
        <w:trPr>
          <w:trHeight w:val="2327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A4037" w:rsidRPr="00812E4D" w:rsidRDefault="004F2DB7" w:rsidP="004F2DB7">
            <w:pPr>
              <w:pStyle w:val="TableParagraph"/>
              <w:ind w:left="7" w:right="-2"/>
              <w:rPr>
                <w:sz w:val="18"/>
                <w:szCs w:val="18"/>
              </w:rPr>
            </w:pPr>
            <w:r>
              <w:rPr>
                <w:w w:val="105"/>
                <w:sz w:val="18"/>
              </w:rPr>
              <w:lastRenderedPageBreak/>
              <w:t>Работа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инфо</w:t>
            </w:r>
            <w:proofErr w:type="gramStart"/>
            <w:r>
              <w:rPr>
                <w:w w:val="105"/>
                <w:sz w:val="18"/>
              </w:rPr>
              <w:t>р</w:t>
            </w:r>
            <w:proofErr w:type="spellEnd"/>
            <w:r>
              <w:rPr>
                <w:w w:val="105"/>
                <w:sz w:val="18"/>
              </w:rPr>
              <w:t>-</w:t>
            </w:r>
            <w:proofErr w:type="gramEnd"/>
            <w:r>
              <w:rPr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w w:val="105"/>
                <w:sz w:val="18"/>
              </w:rPr>
              <w:t>мационном</w:t>
            </w:r>
            <w:proofErr w:type="spellEnd"/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пространстве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A4037" w:rsidRPr="00812E4D" w:rsidRDefault="004F2DB7" w:rsidP="00DE5A0F">
            <w:pPr>
              <w:pStyle w:val="TableParagraph"/>
              <w:spacing w:line="268" w:lineRule="exact"/>
              <w:ind w:left="5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A4037" w:rsidRPr="00812E4D" w:rsidRDefault="00D62B47" w:rsidP="00DE5A0F">
            <w:pPr>
              <w:pStyle w:val="TableParagraph"/>
              <w:spacing w:before="1" w:line="403" w:lineRule="auto"/>
              <w:ind w:left="113"/>
              <w:rPr>
                <w:sz w:val="18"/>
                <w:szCs w:val="18"/>
              </w:rPr>
            </w:pPr>
            <w:hyperlink r:id="rId29">
              <w:r w:rsidR="00EA4037" w:rsidRPr="00812E4D">
                <w:rPr>
                  <w:color w:val="0000FF"/>
                  <w:spacing w:val="-1"/>
                  <w:sz w:val="18"/>
                  <w:szCs w:val="18"/>
                  <w:u w:val="single" w:color="0000FF"/>
                </w:rPr>
                <w:t>http://school-collection.edu.ru</w:t>
              </w:r>
            </w:hyperlink>
            <w:r w:rsidR="00EA4037" w:rsidRPr="00812E4D">
              <w:rPr>
                <w:color w:val="0000FF"/>
                <w:spacing w:val="-43"/>
                <w:sz w:val="18"/>
                <w:szCs w:val="18"/>
              </w:rPr>
              <w:t xml:space="preserve"> </w:t>
            </w:r>
            <w:r w:rsidR="00EA4037" w:rsidRPr="00812E4D">
              <w:rPr>
                <w:sz w:val="18"/>
                <w:szCs w:val="18"/>
              </w:rPr>
              <w:t>https://uchi.ru</w:t>
            </w:r>
            <w:r w:rsidR="00EA4037" w:rsidRPr="00812E4D">
              <w:rPr>
                <w:spacing w:val="1"/>
                <w:sz w:val="18"/>
                <w:szCs w:val="18"/>
              </w:rPr>
              <w:t xml:space="preserve"> </w:t>
            </w:r>
            <w:hyperlink r:id="rId30">
              <w:r w:rsidR="00EA4037" w:rsidRPr="00812E4D">
                <w:rPr>
                  <w:color w:val="0000FF"/>
                  <w:sz w:val="18"/>
                  <w:szCs w:val="18"/>
                  <w:u w:val="single" w:color="0000FF"/>
                </w:rPr>
                <w:t>https://www.yaklass.ru</w:t>
              </w:r>
            </w:hyperlink>
            <w:r w:rsidR="00EA4037" w:rsidRPr="00812E4D">
              <w:rPr>
                <w:color w:val="0000FF"/>
                <w:spacing w:val="1"/>
                <w:sz w:val="18"/>
                <w:szCs w:val="18"/>
              </w:rPr>
              <w:t xml:space="preserve"> </w:t>
            </w:r>
            <w:r w:rsidR="00EA4037" w:rsidRPr="00812E4D">
              <w:rPr>
                <w:sz w:val="18"/>
                <w:szCs w:val="18"/>
                <w:u w:val="single"/>
              </w:rPr>
              <w:t>https://resh.edu.ru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A4037" w:rsidRPr="00812E4D" w:rsidRDefault="00EA4037" w:rsidP="00DE5A0F">
            <w:pPr>
              <w:pStyle w:val="TableParagraph"/>
              <w:spacing w:line="259" w:lineRule="auto"/>
              <w:ind w:left="113" w:right="198"/>
              <w:rPr>
                <w:sz w:val="18"/>
                <w:szCs w:val="18"/>
              </w:rPr>
            </w:pPr>
            <w:r w:rsidRPr="00812E4D">
              <w:rPr>
                <w:sz w:val="18"/>
                <w:szCs w:val="18"/>
              </w:rPr>
              <w:t>Целевой ориенти</w:t>
            </w:r>
            <w:proofErr w:type="gramStart"/>
            <w:r w:rsidRPr="00812E4D">
              <w:rPr>
                <w:sz w:val="18"/>
                <w:szCs w:val="18"/>
              </w:rPr>
              <w:t>р-</w:t>
            </w:r>
            <w:proofErr w:type="gramEnd"/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учащийся,</w:t>
            </w:r>
            <w:r w:rsidRPr="00812E4D">
              <w:rPr>
                <w:spacing w:val="6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уважающий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труда,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результаты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своего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труда,</w:t>
            </w:r>
            <w:r w:rsidRPr="00812E4D">
              <w:rPr>
                <w:spacing w:val="-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труда</w:t>
            </w:r>
            <w:r w:rsidRPr="00812E4D">
              <w:rPr>
                <w:spacing w:val="-4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других</w:t>
            </w:r>
            <w:r w:rsidRPr="00812E4D">
              <w:rPr>
                <w:spacing w:val="-8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людей.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Выражающий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познавательный</w:t>
            </w:r>
            <w:r w:rsidRPr="00812E4D">
              <w:rPr>
                <w:spacing w:val="-4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интерес.</w:t>
            </w:r>
          </w:p>
          <w:p w:rsidR="00EA4037" w:rsidRPr="00812E4D" w:rsidRDefault="00EA4037" w:rsidP="00DE5A0F">
            <w:pPr>
              <w:pStyle w:val="TableParagraph"/>
              <w:spacing w:line="259" w:lineRule="auto"/>
              <w:ind w:left="113" w:right="251"/>
              <w:rPr>
                <w:sz w:val="18"/>
                <w:szCs w:val="18"/>
              </w:rPr>
            </w:pPr>
            <w:proofErr w:type="gramStart"/>
            <w:r w:rsidRPr="00812E4D">
              <w:rPr>
                <w:sz w:val="18"/>
                <w:szCs w:val="18"/>
              </w:rPr>
              <w:t>Ориентированный</w:t>
            </w:r>
            <w:proofErr w:type="gramEnd"/>
            <w:r w:rsidRPr="00812E4D">
              <w:rPr>
                <w:sz w:val="18"/>
                <w:szCs w:val="18"/>
              </w:rPr>
              <w:t xml:space="preserve"> в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деятельности на научные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 xml:space="preserve">знания. </w:t>
            </w:r>
            <w:proofErr w:type="gramStart"/>
            <w:r w:rsidRPr="00812E4D">
              <w:rPr>
                <w:sz w:val="18"/>
                <w:szCs w:val="18"/>
              </w:rPr>
              <w:t>Развивающий</w:t>
            </w:r>
            <w:proofErr w:type="gramEnd"/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навыки использования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различных средств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познания,</w:t>
            </w:r>
            <w:r w:rsidRPr="00812E4D">
              <w:rPr>
                <w:spacing w:val="3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накопления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 xml:space="preserve">знаний о мире. </w:t>
            </w:r>
            <w:proofErr w:type="gramStart"/>
            <w:r w:rsidRPr="00812E4D">
              <w:rPr>
                <w:sz w:val="18"/>
                <w:szCs w:val="18"/>
              </w:rPr>
              <w:t>Знающий</w:t>
            </w:r>
            <w:proofErr w:type="gramEnd"/>
            <w:r w:rsidRPr="00812E4D">
              <w:rPr>
                <w:sz w:val="18"/>
                <w:szCs w:val="18"/>
              </w:rPr>
              <w:t xml:space="preserve"> и</w:t>
            </w:r>
            <w:r w:rsidRPr="00812E4D">
              <w:rPr>
                <w:spacing w:val="-58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уважающий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достижения</w:t>
            </w:r>
          </w:p>
          <w:p w:rsidR="00EA4037" w:rsidRPr="00812E4D" w:rsidRDefault="00EA4037" w:rsidP="00DE5A0F">
            <w:pPr>
              <w:pStyle w:val="TableParagraph"/>
              <w:ind w:left="113"/>
              <w:rPr>
                <w:sz w:val="18"/>
                <w:szCs w:val="18"/>
              </w:rPr>
            </w:pPr>
            <w:r w:rsidRPr="00812E4D">
              <w:rPr>
                <w:sz w:val="18"/>
                <w:szCs w:val="18"/>
              </w:rPr>
              <w:t>нашей</w:t>
            </w:r>
            <w:r w:rsidRPr="00812E4D">
              <w:rPr>
                <w:spacing w:val="-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Родины</w:t>
            </w:r>
            <w:r w:rsidRPr="00812E4D">
              <w:rPr>
                <w:spacing w:val="3"/>
                <w:sz w:val="18"/>
                <w:szCs w:val="18"/>
              </w:rPr>
              <w:t xml:space="preserve"> </w:t>
            </w:r>
            <w:proofErr w:type="gramStart"/>
            <w:r w:rsidRPr="00812E4D">
              <w:rPr>
                <w:sz w:val="18"/>
                <w:szCs w:val="18"/>
              </w:rPr>
              <w:t>–Р</w:t>
            </w:r>
            <w:proofErr w:type="gramEnd"/>
            <w:r w:rsidRPr="00812E4D">
              <w:rPr>
                <w:sz w:val="18"/>
                <w:szCs w:val="18"/>
              </w:rPr>
              <w:t>оссии</w:t>
            </w:r>
            <w:r w:rsidRPr="00812E4D">
              <w:rPr>
                <w:spacing w:val="-5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в</w:t>
            </w:r>
          </w:p>
          <w:p w:rsidR="00EA4037" w:rsidRPr="00812E4D" w:rsidRDefault="00EA4037" w:rsidP="00DE5A0F">
            <w:pPr>
              <w:pStyle w:val="TableParagraph"/>
              <w:spacing w:line="268" w:lineRule="exact"/>
              <w:rPr>
                <w:sz w:val="18"/>
                <w:szCs w:val="18"/>
              </w:rPr>
            </w:pPr>
            <w:r w:rsidRPr="00812E4D">
              <w:rPr>
                <w:sz w:val="18"/>
                <w:szCs w:val="18"/>
              </w:rPr>
              <w:t>науке.</w:t>
            </w:r>
          </w:p>
        </w:tc>
      </w:tr>
      <w:tr w:rsidR="00EA4037" w:rsidRPr="00812E4D" w:rsidTr="00812E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974"/>
        </w:trPr>
        <w:tc>
          <w:tcPr>
            <w:tcW w:w="1133" w:type="dxa"/>
          </w:tcPr>
          <w:p w:rsidR="004F2DB7" w:rsidRDefault="004F2DB7" w:rsidP="004F2DB7">
            <w:pPr>
              <w:pStyle w:val="TableParagraph"/>
              <w:spacing w:before="144" w:line="228" w:lineRule="auto"/>
              <w:ind w:right="327"/>
              <w:rPr>
                <w:sz w:val="18"/>
              </w:rPr>
            </w:pPr>
            <w:r>
              <w:rPr>
                <w:w w:val="105"/>
                <w:sz w:val="18"/>
              </w:rPr>
              <w:t>Моделирование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метод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познания</w:t>
            </w:r>
          </w:p>
          <w:p w:rsidR="00EA4037" w:rsidRPr="00812E4D" w:rsidRDefault="00EA4037" w:rsidP="004F2DB7">
            <w:pPr>
              <w:pStyle w:val="TableParagraph"/>
              <w:spacing w:line="273" w:lineRule="exact"/>
              <w:ind w:left="4"/>
              <w:rPr>
                <w:sz w:val="18"/>
                <w:szCs w:val="18"/>
              </w:rPr>
            </w:pPr>
          </w:p>
        </w:tc>
        <w:tc>
          <w:tcPr>
            <w:tcW w:w="1277" w:type="dxa"/>
          </w:tcPr>
          <w:p w:rsidR="00EA4037" w:rsidRPr="00812E4D" w:rsidRDefault="004F2DB7" w:rsidP="00DE5A0F">
            <w:pPr>
              <w:pStyle w:val="TableParagraph"/>
              <w:spacing w:line="268" w:lineRule="exact"/>
              <w:ind w:left="5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599" w:type="dxa"/>
          </w:tcPr>
          <w:p w:rsidR="00EA4037" w:rsidRPr="00812E4D" w:rsidRDefault="00D62B47" w:rsidP="00DE5A0F">
            <w:pPr>
              <w:pStyle w:val="TableParagraph"/>
              <w:spacing w:before="1" w:line="403" w:lineRule="auto"/>
              <w:rPr>
                <w:sz w:val="18"/>
                <w:szCs w:val="18"/>
              </w:rPr>
            </w:pPr>
            <w:hyperlink r:id="rId31">
              <w:r w:rsidR="00EA4037" w:rsidRPr="00812E4D">
                <w:rPr>
                  <w:color w:val="0000FF"/>
                  <w:spacing w:val="-1"/>
                  <w:sz w:val="18"/>
                  <w:szCs w:val="18"/>
                  <w:u w:val="single" w:color="0000FF"/>
                </w:rPr>
                <w:t>http://school-collection.edu.ru</w:t>
              </w:r>
            </w:hyperlink>
            <w:r w:rsidR="00EA4037" w:rsidRPr="00812E4D">
              <w:rPr>
                <w:color w:val="0000FF"/>
                <w:spacing w:val="-43"/>
                <w:sz w:val="18"/>
                <w:szCs w:val="18"/>
              </w:rPr>
              <w:t xml:space="preserve"> </w:t>
            </w:r>
            <w:r w:rsidR="00EA4037" w:rsidRPr="00812E4D">
              <w:rPr>
                <w:sz w:val="18"/>
                <w:szCs w:val="18"/>
              </w:rPr>
              <w:t>https://uchi.ru</w:t>
            </w:r>
            <w:r w:rsidR="00EA4037" w:rsidRPr="00812E4D">
              <w:rPr>
                <w:spacing w:val="1"/>
                <w:sz w:val="18"/>
                <w:szCs w:val="18"/>
              </w:rPr>
              <w:t xml:space="preserve"> </w:t>
            </w:r>
            <w:hyperlink r:id="rId32">
              <w:r w:rsidR="00EA4037" w:rsidRPr="00812E4D">
                <w:rPr>
                  <w:color w:val="0000FF"/>
                  <w:sz w:val="18"/>
                  <w:szCs w:val="18"/>
                  <w:u w:val="single" w:color="0000FF"/>
                </w:rPr>
                <w:t>https://www.yaklass.ru</w:t>
              </w:r>
            </w:hyperlink>
            <w:r w:rsidR="00EA4037" w:rsidRPr="00812E4D">
              <w:rPr>
                <w:color w:val="0000FF"/>
                <w:spacing w:val="1"/>
                <w:sz w:val="18"/>
                <w:szCs w:val="18"/>
              </w:rPr>
              <w:t xml:space="preserve"> </w:t>
            </w:r>
            <w:r w:rsidR="00EA4037" w:rsidRPr="00812E4D">
              <w:rPr>
                <w:sz w:val="18"/>
                <w:szCs w:val="18"/>
                <w:u w:val="single"/>
              </w:rPr>
              <w:t>https://resh.edu.ru</w:t>
            </w:r>
          </w:p>
        </w:tc>
        <w:tc>
          <w:tcPr>
            <w:tcW w:w="4651" w:type="dxa"/>
          </w:tcPr>
          <w:p w:rsidR="00EA4037" w:rsidRPr="00812E4D" w:rsidRDefault="00EA4037" w:rsidP="00DE5A0F">
            <w:pPr>
              <w:pStyle w:val="TableParagraph"/>
              <w:spacing w:line="259" w:lineRule="auto"/>
              <w:ind w:right="201"/>
              <w:rPr>
                <w:sz w:val="18"/>
                <w:szCs w:val="18"/>
              </w:rPr>
            </w:pPr>
            <w:r w:rsidRPr="00812E4D">
              <w:rPr>
                <w:sz w:val="18"/>
                <w:szCs w:val="18"/>
              </w:rPr>
              <w:t>Целевой ориенти</w:t>
            </w:r>
            <w:proofErr w:type="gramStart"/>
            <w:r w:rsidRPr="00812E4D">
              <w:rPr>
                <w:sz w:val="18"/>
                <w:szCs w:val="18"/>
              </w:rPr>
              <w:t>р-</w:t>
            </w:r>
            <w:proofErr w:type="gramEnd"/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учащийся,</w:t>
            </w:r>
            <w:r w:rsidRPr="00812E4D">
              <w:rPr>
                <w:spacing w:val="6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уважающий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труда,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результаты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своего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труда,</w:t>
            </w:r>
            <w:r w:rsidRPr="00812E4D">
              <w:rPr>
                <w:spacing w:val="-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труда</w:t>
            </w:r>
            <w:r w:rsidRPr="00812E4D">
              <w:rPr>
                <w:spacing w:val="-4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других</w:t>
            </w:r>
            <w:r w:rsidRPr="00812E4D">
              <w:rPr>
                <w:spacing w:val="-8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людей.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Выражающий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познавательный</w:t>
            </w:r>
            <w:r w:rsidRPr="00812E4D">
              <w:rPr>
                <w:spacing w:val="-4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интерес.</w:t>
            </w:r>
          </w:p>
          <w:p w:rsidR="00EA4037" w:rsidRPr="00812E4D" w:rsidRDefault="00EA4037" w:rsidP="00DE5A0F">
            <w:pPr>
              <w:pStyle w:val="TableParagraph"/>
              <w:spacing w:line="259" w:lineRule="auto"/>
              <w:ind w:right="266"/>
              <w:rPr>
                <w:sz w:val="18"/>
                <w:szCs w:val="18"/>
              </w:rPr>
            </w:pPr>
            <w:proofErr w:type="gramStart"/>
            <w:r w:rsidRPr="00812E4D">
              <w:rPr>
                <w:sz w:val="18"/>
                <w:szCs w:val="18"/>
              </w:rPr>
              <w:t>Ориентированный</w:t>
            </w:r>
            <w:proofErr w:type="gramEnd"/>
            <w:r w:rsidRPr="00812E4D">
              <w:rPr>
                <w:sz w:val="18"/>
                <w:szCs w:val="18"/>
              </w:rPr>
              <w:t xml:space="preserve"> в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деятельности на научные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 xml:space="preserve">знания. </w:t>
            </w:r>
            <w:proofErr w:type="gramStart"/>
            <w:r w:rsidRPr="00812E4D">
              <w:rPr>
                <w:sz w:val="18"/>
                <w:szCs w:val="18"/>
              </w:rPr>
              <w:t>Развивающий</w:t>
            </w:r>
            <w:proofErr w:type="gramEnd"/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навыки использования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различных средств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познания,</w:t>
            </w:r>
            <w:r w:rsidRPr="00812E4D">
              <w:rPr>
                <w:spacing w:val="4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накопления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знаний</w:t>
            </w:r>
            <w:r w:rsidRPr="00812E4D">
              <w:rPr>
                <w:spacing w:val="-10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о</w:t>
            </w:r>
            <w:r w:rsidRPr="00812E4D">
              <w:rPr>
                <w:spacing w:val="2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мире.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Знающий</w:t>
            </w:r>
            <w:r w:rsidRPr="00812E4D">
              <w:rPr>
                <w:spacing w:val="-5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и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уважающий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достижения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нашей Родины</w:t>
            </w:r>
            <w:r w:rsidRPr="00812E4D">
              <w:rPr>
                <w:spacing w:val="4"/>
                <w:sz w:val="18"/>
                <w:szCs w:val="18"/>
              </w:rPr>
              <w:t xml:space="preserve"> </w:t>
            </w:r>
            <w:proofErr w:type="gramStart"/>
            <w:r w:rsidRPr="00812E4D">
              <w:rPr>
                <w:sz w:val="18"/>
                <w:szCs w:val="18"/>
              </w:rPr>
              <w:t>–Р</w:t>
            </w:r>
            <w:proofErr w:type="gramEnd"/>
            <w:r w:rsidRPr="00812E4D">
              <w:rPr>
                <w:sz w:val="18"/>
                <w:szCs w:val="18"/>
              </w:rPr>
              <w:t>оссии</w:t>
            </w:r>
            <w:r w:rsidRPr="00812E4D">
              <w:rPr>
                <w:spacing w:val="-4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в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науке.</w:t>
            </w:r>
          </w:p>
        </w:tc>
      </w:tr>
      <w:tr w:rsidR="00EA4037" w:rsidRPr="00812E4D" w:rsidTr="00812E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54"/>
        </w:trPr>
        <w:tc>
          <w:tcPr>
            <w:tcW w:w="1133" w:type="dxa"/>
          </w:tcPr>
          <w:p w:rsidR="007A19F3" w:rsidRDefault="007A19F3" w:rsidP="007A19F3">
            <w:pPr>
              <w:pStyle w:val="TableParagraph"/>
              <w:spacing w:before="77" w:line="206" w:lineRule="exact"/>
              <w:rPr>
                <w:sz w:val="18"/>
              </w:rPr>
            </w:pPr>
            <w:r>
              <w:rPr>
                <w:w w:val="110"/>
                <w:sz w:val="18"/>
              </w:rPr>
              <w:t>Управление</w:t>
            </w:r>
          </w:p>
          <w:p w:rsidR="00EA4037" w:rsidRPr="00812E4D" w:rsidRDefault="00EA4037" w:rsidP="007A19F3">
            <w:pPr>
              <w:pStyle w:val="TableParagraph"/>
              <w:spacing w:before="85" w:line="228" w:lineRule="auto"/>
              <w:ind w:right="327"/>
              <w:rPr>
                <w:sz w:val="18"/>
                <w:szCs w:val="18"/>
              </w:rPr>
            </w:pPr>
          </w:p>
        </w:tc>
        <w:tc>
          <w:tcPr>
            <w:tcW w:w="1277" w:type="dxa"/>
          </w:tcPr>
          <w:p w:rsidR="00EA4037" w:rsidRPr="00812E4D" w:rsidRDefault="007A19F3" w:rsidP="00DE5A0F">
            <w:pPr>
              <w:pStyle w:val="TableParagraph"/>
              <w:spacing w:line="268" w:lineRule="exact"/>
              <w:ind w:left="5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599" w:type="dxa"/>
          </w:tcPr>
          <w:p w:rsidR="00EA4037" w:rsidRPr="00812E4D" w:rsidRDefault="00D62B47" w:rsidP="00DE5A0F">
            <w:pPr>
              <w:pStyle w:val="TableParagraph"/>
              <w:spacing w:line="398" w:lineRule="auto"/>
              <w:ind w:right="371"/>
              <w:rPr>
                <w:sz w:val="18"/>
                <w:szCs w:val="18"/>
              </w:rPr>
            </w:pPr>
            <w:hyperlink r:id="rId33">
              <w:r w:rsidR="00EA4037" w:rsidRPr="00812E4D">
                <w:rPr>
                  <w:color w:val="0000FF"/>
                  <w:sz w:val="18"/>
                  <w:szCs w:val="18"/>
                  <w:u w:val="single" w:color="0000FF"/>
                </w:rPr>
                <w:t>http://school-collection.edu.ru</w:t>
              </w:r>
            </w:hyperlink>
            <w:r w:rsidR="00EA4037" w:rsidRPr="00812E4D">
              <w:rPr>
                <w:color w:val="0000FF"/>
                <w:spacing w:val="-57"/>
                <w:sz w:val="18"/>
                <w:szCs w:val="18"/>
              </w:rPr>
              <w:t xml:space="preserve"> </w:t>
            </w:r>
            <w:r w:rsidR="00EA4037" w:rsidRPr="00812E4D">
              <w:rPr>
                <w:sz w:val="18"/>
                <w:szCs w:val="18"/>
              </w:rPr>
              <w:t>https://uchi.ru</w:t>
            </w:r>
            <w:r w:rsidR="00EA4037" w:rsidRPr="00812E4D">
              <w:rPr>
                <w:spacing w:val="1"/>
                <w:sz w:val="18"/>
                <w:szCs w:val="18"/>
              </w:rPr>
              <w:t xml:space="preserve"> </w:t>
            </w:r>
            <w:hyperlink r:id="rId34">
              <w:r w:rsidR="00EA4037" w:rsidRPr="00812E4D">
                <w:rPr>
                  <w:color w:val="0000FF"/>
                  <w:sz w:val="18"/>
                  <w:szCs w:val="18"/>
                  <w:u w:val="single" w:color="0000FF"/>
                </w:rPr>
                <w:t>https://www.yaklass.ru</w:t>
              </w:r>
            </w:hyperlink>
            <w:r w:rsidR="00EA4037" w:rsidRPr="00812E4D">
              <w:rPr>
                <w:color w:val="0000FF"/>
                <w:spacing w:val="1"/>
                <w:sz w:val="18"/>
                <w:szCs w:val="18"/>
              </w:rPr>
              <w:t xml:space="preserve"> </w:t>
            </w:r>
            <w:r w:rsidR="00EA4037" w:rsidRPr="00812E4D">
              <w:rPr>
                <w:sz w:val="18"/>
                <w:szCs w:val="18"/>
                <w:u w:val="single"/>
              </w:rPr>
              <w:t>https://resh.edu.ru</w:t>
            </w:r>
          </w:p>
        </w:tc>
        <w:tc>
          <w:tcPr>
            <w:tcW w:w="4651" w:type="dxa"/>
          </w:tcPr>
          <w:p w:rsidR="00EA4037" w:rsidRPr="00812E4D" w:rsidRDefault="00EA4037" w:rsidP="00DE5A0F">
            <w:pPr>
              <w:pStyle w:val="TableParagraph"/>
              <w:tabs>
                <w:tab w:val="left" w:pos="1996"/>
              </w:tabs>
              <w:spacing w:line="268" w:lineRule="exact"/>
              <w:rPr>
                <w:sz w:val="18"/>
                <w:szCs w:val="18"/>
              </w:rPr>
            </w:pPr>
            <w:r w:rsidRPr="00812E4D">
              <w:rPr>
                <w:sz w:val="18"/>
                <w:szCs w:val="18"/>
              </w:rPr>
              <w:t xml:space="preserve">Целевой </w:t>
            </w:r>
            <w:proofErr w:type="spellStart"/>
            <w:r w:rsidRPr="00812E4D">
              <w:rPr>
                <w:sz w:val="18"/>
                <w:szCs w:val="18"/>
              </w:rPr>
              <w:t>ориентир-учащийся</w:t>
            </w:r>
            <w:proofErr w:type="gramStart"/>
            <w:r w:rsidRPr="00812E4D">
              <w:rPr>
                <w:sz w:val="18"/>
                <w:szCs w:val="18"/>
              </w:rPr>
              <w:t>,</w:t>
            </w:r>
            <w:r w:rsidRPr="00812E4D">
              <w:rPr>
                <w:spacing w:val="-1"/>
                <w:sz w:val="18"/>
                <w:szCs w:val="18"/>
              </w:rPr>
              <w:t>у</w:t>
            </w:r>
            <w:proofErr w:type="gramEnd"/>
            <w:r w:rsidRPr="00812E4D">
              <w:rPr>
                <w:spacing w:val="-1"/>
                <w:sz w:val="18"/>
                <w:szCs w:val="18"/>
              </w:rPr>
              <w:t>важающий</w:t>
            </w:r>
            <w:proofErr w:type="spellEnd"/>
            <w:r w:rsidRPr="00812E4D">
              <w:rPr>
                <w:spacing w:val="-1"/>
                <w:sz w:val="18"/>
                <w:szCs w:val="18"/>
              </w:rPr>
              <w:t xml:space="preserve"> </w:t>
            </w:r>
            <w:r w:rsidRPr="00812E4D">
              <w:rPr>
                <w:spacing w:val="-57"/>
                <w:sz w:val="18"/>
                <w:szCs w:val="18"/>
              </w:rPr>
              <w:t xml:space="preserve">    </w:t>
            </w:r>
            <w:r w:rsidRPr="00812E4D">
              <w:rPr>
                <w:sz w:val="18"/>
                <w:szCs w:val="18"/>
              </w:rPr>
              <w:t>труда, результаты своего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труда,</w:t>
            </w:r>
            <w:r w:rsidRPr="00812E4D">
              <w:rPr>
                <w:spacing w:val="35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труда</w:t>
            </w:r>
            <w:r w:rsidRPr="00812E4D">
              <w:rPr>
                <w:spacing w:val="33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других</w:t>
            </w:r>
            <w:r w:rsidRPr="00812E4D">
              <w:rPr>
                <w:spacing w:val="29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людей.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Выражающий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 xml:space="preserve">познавательный  </w:t>
            </w:r>
            <w:r w:rsidRPr="00812E4D">
              <w:rPr>
                <w:spacing w:val="-1"/>
                <w:sz w:val="18"/>
                <w:szCs w:val="18"/>
              </w:rPr>
              <w:t>интерес.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proofErr w:type="gramStart"/>
            <w:r w:rsidRPr="00812E4D">
              <w:rPr>
                <w:sz w:val="18"/>
                <w:szCs w:val="18"/>
              </w:rPr>
              <w:t>Ориентированный</w:t>
            </w:r>
            <w:proofErr w:type="gramEnd"/>
            <w:r w:rsidRPr="00812E4D">
              <w:rPr>
                <w:sz w:val="18"/>
                <w:szCs w:val="18"/>
              </w:rPr>
              <w:t xml:space="preserve"> в 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деятельности</w:t>
            </w:r>
            <w:r w:rsidRPr="00812E4D">
              <w:rPr>
                <w:sz w:val="18"/>
                <w:szCs w:val="18"/>
              </w:rPr>
              <w:tab/>
              <w:t xml:space="preserve">на </w:t>
            </w:r>
            <w:r w:rsidRPr="00812E4D">
              <w:rPr>
                <w:spacing w:val="-1"/>
                <w:sz w:val="18"/>
                <w:szCs w:val="18"/>
              </w:rPr>
              <w:t>научные</w:t>
            </w:r>
            <w:r w:rsidR="00812E4D" w:rsidRPr="00812E4D">
              <w:rPr>
                <w:spacing w:val="-1"/>
                <w:sz w:val="18"/>
                <w:szCs w:val="18"/>
              </w:rPr>
              <w:t xml:space="preserve"> 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знания.</w:t>
            </w:r>
            <w:r w:rsidR="00812E4D" w:rsidRPr="00812E4D">
              <w:rPr>
                <w:sz w:val="18"/>
                <w:szCs w:val="18"/>
              </w:rPr>
              <w:t xml:space="preserve"> </w:t>
            </w:r>
            <w:proofErr w:type="gramStart"/>
            <w:r w:rsidRPr="00812E4D">
              <w:rPr>
                <w:spacing w:val="-1"/>
                <w:sz w:val="18"/>
                <w:szCs w:val="18"/>
              </w:rPr>
              <w:t>Развивающий</w:t>
            </w:r>
            <w:proofErr w:type="gramEnd"/>
            <w:r w:rsidRPr="00812E4D">
              <w:rPr>
                <w:spacing w:val="-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навыки</w:t>
            </w:r>
            <w:r w:rsidRPr="00812E4D">
              <w:rPr>
                <w:sz w:val="18"/>
                <w:szCs w:val="18"/>
              </w:rPr>
              <w:tab/>
              <w:t xml:space="preserve"> </w:t>
            </w:r>
            <w:r w:rsidRPr="00812E4D">
              <w:rPr>
                <w:spacing w:val="-1"/>
                <w:sz w:val="18"/>
                <w:szCs w:val="18"/>
              </w:rPr>
              <w:t>использования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 xml:space="preserve">различных средств познания, </w:t>
            </w:r>
            <w:r w:rsidRPr="00812E4D">
              <w:rPr>
                <w:spacing w:val="-1"/>
                <w:sz w:val="18"/>
                <w:szCs w:val="18"/>
              </w:rPr>
              <w:t>накопления</w:t>
            </w:r>
            <w:r w:rsidRPr="00812E4D">
              <w:rPr>
                <w:spacing w:val="-58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знаний о мире. Знающий и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уважающий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достижения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нашей</w:t>
            </w:r>
            <w:r w:rsidRPr="00812E4D">
              <w:rPr>
                <w:spacing w:val="109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Родины</w:t>
            </w:r>
            <w:r w:rsidRPr="00812E4D">
              <w:rPr>
                <w:spacing w:val="114"/>
                <w:sz w:val="18"/>
                <w:szCs w:val="18"/>
              </w:rPr>
              <w:t xml:space="preserve"> </w:t>
            </w:r>
            <w:proofErr w:type="gramStart"/>
            <w:r w:rsidRPr="00812E4D">
              <w:rPr>
                <w:sz w:val="18"/>
                <w:szCs w:val="18"/>
              </w:rPr>
              <w:t>–Р</w:t>
            </w:r>
            <w:proofErr w:type="gramEnd"/>
            <w:r w:rsidRPr="00812E4D">
              <w:rPr>
                <w:sz w:val="18"/>
                <w:szCs w:val="18"/>
              </w:rPr>
              <w:t>оссии</w:t>
            </w:r>
            <w:r w:rsidRPr="00812E4D">
              <w:rPr>
                <w:spacing w:val="110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в науке.</w:t>
            </w:r>
          </w:p>
        </w:tc>
      </w:tr>
      <w:tr w:rsidR="004F2DB7" w:rsidRPr="00812E4D" w:rsidTr="00812E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54"/>
        </w:trPr>
        <w:tc>
          <w:tcPr>
            <w:tcW w:w="1133" w:type="dxa"/>
          </w:tcPr>
          <w:p w:rsidR="007A19F3" w:rsidRDefault="007A19F3" w:rsidP="007A19F3">
            <w:pPr>
              <w:pStyle w:val="TableParagraph"/>
              <w:spacing w:before="77" w:line="208" w:lineRule="exact"/>
              <w:rPr>
                <w:sz w:val="18"/>
              </w:rPr>
            </w:pPr>
            <w:r>
              <w:rPr>
                <w:w w:val="110"/>
                <w:sz w:val="18"/>
              </w:rPr>
              <w:t>Электронные</w:t>
            </w:r>
          </w:p>
          <w:p w:rsidR="004F2DB7" w:rsidRDefault="007A19F3" w:rsidP="007A19F3">
            <w:pPr>
              <w:pStyle w:val="TableParagraph"/>
              <w:ind w:left="4" w:right="4"/>
              <w:jc w:val="both"/>
              <w:rPr>
                <w:w w:val="110"/>
                <w:sz w:val="18"/>
              </w:rPr>
            </w:pPr>
            <w:r>
              <w:rPr>
                <w:w w:val="105"/>
                <w:sz w:val="18"/>
              </w:rPr>
              <w:t>таблицы</w:t>
            </w:r>
          </w:p>
        </w:tc>
        <w:tc>
          <w:tcPr>
            <w:tcW w:w="1277" w:type="dxa"/>
          </w:tcPr>
          <w:p w:rsidR="004F2DB7" w:rsidRDefault="007A19F3" w:rsidP="00DE5A0F">
            <w:pPr>
              <w:pStyle w:val="TableParagraph"/>
              <w:spacing w:line="268" w:lineRule="exact"/>
              <w:ind w:left="5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599" w:type="dxa"/>
          </w:tcPr>
          <w:p w:rsidR="004F2DB7" w:rsidRDefault="00D62B47" w:rsidP="00DE5A0F">
            <w:pPr>
              <w:pStyle w:val="TableParagraph"/>
              <w:spacing w:line="398" w:lineRule="auto"/>
              <w:ind w:right="371"/>
            </w:pPr>
            <w:hyperlink r:id="rId35">
              <w:r w:rsidR="007A19F3" w:rsidRPr="00812E4D">
                <w:rPr>
                  <w:color w:val="0000FF"/>
                  <w:spacing w:val="-1"/>
                  <w:sz w:val="18"/>
                  <w:szCs w:val="18"/>
                  <w:u w:val="single" w:color="0000FF"/>
                </w:rPr>
                <w:t>http://school-collection.edu.ru</w:t>
              </w:r>
            </w:hyperlink>
            <w:r w:rsidR="007A19F3" w:rsidRPr="00812E4D">
              <w:rPr>
                <w:color w:val="0000FF"/>
                <w:spacing w:val="-43"/>
                <w:sz w:val="18"/>
                <w:szCs w:val="18"/>
              </w:rPr>
              <w:t xml:space="preserve"> </w:t>
            </w:r>
            <w:r w:rsidR="007A19F3" w:rsidRPr="00812E4D">
              <w:rPr>
                <w:sz w:val="18"/>
                <w:szCs w:val="18"/>
              </w:rPr>
              <w:t>https://uchi.ru</w:t>
            </w:r>
            <w:r w:rsidR="007A19F3" w:rsidRPr="00812E4D">
              <w:rPr>
                <w:spacing w:val="1"/>
                <w:sz w:val="18"/>
                <w:szCs w:val="18"/>
              </w:rPr>
              <w:t xml:space="preserve"> </w:t>
            </w:r>
            <w:hyperlink r:id="rId36">
              <w:r w:rsidR="007A19F3" w:rsidRPr="00812E4D">
                <w:rPr>
                  <w:color w:val="0000FF"/>
                  <w:sz w:val="18"/>
                  <w:szCs w:val="18"/>
                  <w:u w:val="single" w:color="0000FF"/>
                </w:rPr>
                <w:t>https://www.yaklass.ru</w:t>
              </w:r>
            </w:hyperlink>
            <w:r w:rsidR="007A19F3" w:rsidRPr="00812E4D">
              <w:rPr>
                <w:color w:val="0000FF"/>
                <w:spacing w:val="1"/>
                <w:sz w:val="18"/>
                <w:szCs w:val="18"/>
              </w:rPr>
              <w:t xml:space="preserve"> </w:t>
            </w:r>
            <w:r w:rsidR="007A19F3" w:rsidRPr="00812E4D">
              <w:rPr>
                <w:sz w:val="18"/>
                <w:szCs w:val="18"/>
                <w:u w:val="single"/>
              </w:rPr>
              <w:t>https://resh.edu.ru</w:t>
            </w:r>
          </w:p>
        </w:tc>
        <w:tc>
          <w:tcPr>
            <w:tcW w:w="4651" w:type="dxa"/>
          </w:tcPr>
          <w:p w:rsidR="004F2DB7" w:rsidRPr="00812E4D" w:rsidRDefault="007A19F3" w:rsidP="00DE5A0F">
            <w:pPr>
              <w:pStyle w:val="TableParagraph"/>
              <w:tabs>
                <w:tab w:val="left" w:pos="1996"/>
              </w:tabs>
              <w:spacing w:line="268" w:lineRule="exact"/>
              <w:rPr>
                <w:sz w:val="18"/>
                <w:szCs w:val="18"/>
              </w:rPr>
            </w:pPr>
            <w:r w:rsidRPr="00812E4D">
              <w:rPr>
                <w:sz w:val="18"/>
                <w:szCs w:val="18"/>
              </w:rPr>
              <w:t xml:space="preserve">Целевой </w:t>
            </w:r>
            <w:proofErr w:type="spellStart"/>
            <w:r w:rsidRPr="00812E4D">
              <w:rPr>
                <w:sz w:val="18"/>
                <w:szCs w:val="18"/>
              </w:rPr>
              <w:t>ориентир-учащийся</w:t>
            </w:r>
            <w:proofErr w:type="gramStart"/>
            <w:r w:rsidRPr="00812E4D">
              <w:rPr>
                <w:sz w:val="18"/>
                <w:szCs w:val="18"/>
              </w:rPr>
              <w:t>,</w:t>
            </w:r>
            <w:r w:rsidRPr="00812E4D">
              <w:rPr>
                <w:spacing w:val="-1"/>
                <w:sz w:val="18"/>
                <w:szCs w:val="18"/>
              </w:rPr>
              <w:t>у</w:t>
            </w:r>
            <w:proofErr w:type="gramEnd"/>
            <w:r w:rsidRPr="00812E4D">
              <w:rPr>
                <w:spacing w:val="-1"/>
                <w:sz w:val="18"/>
                <w:szCs w:val="18"/>
              </w:rPr>
              <w:t>важающий</w:t>
            </w:r>
            <w:proofErr w:type="spellEnd"/>
            <w:r w:rsidRPr="00812E4D">
              <w:rPr>
                <w:spacing w:val="-1"/>
                <w:sz w:val="18"/>
                <w:szCs w:val="18"/>
              </w:rPr>
              <w:t xml:space="preserve"> </w:t>
            </w:r>
            <w:r w:rsidRPr="00812E4D">
              <w:rPr>
                <w:spacing w:val="-57"/>
                <w:sz w:val="18"/>
                <w:szCs w:val="18"/>
              </w:rPr>
              <w:t xml:space="preserve">    </w:t>
            </w:r>
            <w:r w:rsidRPr="00812E4D">
              <w:rPr>
                <w:sz w:val="18"/>
                <w:szCs w:val="18"/>
              </w:rPr>
              <w:t>труда, результаты своего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труда,</w:t>
            </w:r>
            <w:r w:rsidRPr="00812E4D">
              <w:rPr>
                <w:spacing w:val="35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труда</w:t>
            </w:r>
            <w:r w:rsidRPr="00812E4D">
              <w:rPr>
                <w:spacing w:val="33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других</w:t>
            </w:r>
            <w:r w:rsidRPr="00812E4D">
              <w:rPr>
                <w:spacing w:val="29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людей.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Выражающий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 xml:space="preserve">познавательный  </w:t>
            </w:r>
            <w:r w:rsidRPr="00812E4D">
              <w:rPr>
                <w:spacing w:val="-1"/>
                <w:sz w:val="18"/>
                <w:szCs w:val="18"/>
              </w:rPr>
              <w:t>интерес.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proofErr w:type="gramStart"/>
            <w:r w:rsidRPr="00812E4D">
              <w:rPr>
                <w:sz w:val="18"/>
                <w:szCs w:val="18"/>
              </w:rPr>
              <w:t>Ориентированный</w:t>
            </w:r>
            <w:proofErr w:type="gramEnd"/>
            <w:r w:rsidRPr="00812E4D">
              <w:rPr>
                <w:sz w:val="18"/>
                <w:szCs w:val="18"/>
              </w:rPr>
              <w:t xml:space="preserve"> в 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деятельности</w:t>
            </w:r>
            <w:r w:rsidRPr="00812E4D">
              <w:rPr>
                <w:sz w:val="18"/>
                <w:szCs w:val="18"/>
              </w:rPr>
              <w:tab/>
              <w:t xml:space="preserve">на </w:t>
            </w:r>
            <w:r w:rsidRPr="00812E4D">
              <w:rPr>
                <w:spacing w:val="-1"/>
                <w:sz w:val="18"/>
                <w:szCs w:val="18"/>
              </w:rPr>
              <w:t xml:space="preserve">научные 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 xml:space="preserve">знания. </w:t>
            </w:r>
            <w:proofErr w:type="gramStart"/>
            <w:r w:rsidRPr="00812E4D">
              <w:rPr>
                <w:spacing w:val="-1"/>
                <w:sz w:val="18"/>
                <w:szCs w:val="18"/>
              </w:rPr>
              <w:t>Развивающий</w:t>
            </w:r>
            <w:proofErr w:type="gramEnd"/>
            <w:r w:rsidRPr="00812E4D">
              <w:rPr>
                <w:spacing w:val="-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навыки</w:t>
            </w:r>
            <w:r w:rsidRPr="00812E4D">
              <w:rPr>
                <w:sz w:val="18"/>
                <w:szCs w:val="18"/>
              </w:rPr>
              <w:tab/>
              <w:t xml:space="preserve"> </w:t>
            </w:r>
            <w:r w:rsidRPr="00812E4D">
              <w:rPr>
                <w:spacing w:val="-1"/>
                <w:sz w:val="18"/>
                <w:szCs w:val="18"/>
              </w:rPr>
              <w:t>использования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 xml:space="preserve">различных средств познания, </w:t>
            </w:r>
            <w:r w:rsidRPr="00812E4D">
              <w:rPr>
                <w:spacing w:val="-1"/>
                <w:sz w:val="18"/>
                <w:szCs w:val="18"/>
              </w:rPr>
              <w:t>накопления</w:t>
            </w:r>
            <w:r w:rsidRPr="00812E4D">
              <w:rPr>
                <w:spacing w:val="-58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знаний о мире. Знающий и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уважающий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достижения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нашей</w:t>
            </w:r>
            <w:r w:rsidRPr="00812E4D">
              <w:rPr>
                <w:spacing w:val="109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Родины</w:t>
            </w:r>
            <w:r w:rsidRPr="00812E4D">
              <w:rPr>
                <w:spacing w:val="114"/>
                <w:sz w:val="18"/>
                <w:szCs w:val="18"/>
              </w:rPr>
              <w:t xml:space="preserve"> </w:t>
            </w:r>
            <w:proofErr w:type="gramStart"/>
            <w:r w:rsidRPr="00812E4D">
              <w:rPr>
                <w:sz w:val="18"/>
                <w:szCs w:val="18"/>
              </w:rPr>
              <w:t>–Р</w:t>
            </w:r>
            <w:proofErr w:type="gramEnd"/>
            <w:r w:rsidRPr="00812E4D">
              <w:rPr>
                <w:sz w:val="18"/>
                <w:szCs w:val="18"/>
              </w:rPr>
              <w:t>оссии</w:t>
            </w:r>
            <w:r w:rsidRPr="00812E4D">
              <w:rPr>
                <w:spacing w:val="110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в науке.</w:t>
            </w:r>
          </w:p>
        </w:tc>
      </w:tr>
      <w:tr w:rsidR="007A19F3" w:rsidRPr="00812E4D" w:rsidTr="00812E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54"/>
        </w:trPr>
        <w:tc>
          <w:tcPr>
            <w:tcW w:w="1133" w:type="dxa"/>
          </w:tcPr>
          <w:p w:rsidR="007A19F3" w:rsidRDefault="007A19F3" w:rsidP="007A19F3">
            <w:pPr>
              <w:pStyle w:val="TableParagraph"/>
              <w:spacing w:before="77" w:line="208" w:lineRule="exact"/>
              <w:rPr>
                <w:w w:val="110"/>
                <w:sz w:val="18"/>
              </w:rPr>
            </w:pPr>
          </w:p>
          <w:p w:rsidR="007A19F3" w:rsidRPr="007A19F3" w:rsidRDefault="007A19F3" w:rsidP="007A19F3">
            <w:r>
              <w:rPr>
                <w:w w:val="110"/>
                <w:sz w:val="18"/>
              </w:rPr>
              <w:t>Информационные</w:t>
            </w:r>
            <w:r>
              <w:rPr>
                <w:spacing w:val="-41"/>
                <w:w w:val="110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технологии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современном</w:t>
            </w:r>
            <w:r>
              <w:rPr>
                <w:spacing w:val="-39"/>
                <w:w w:val="105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обществе</w:t>
            </w:r>
            <w:r>
              <w:rPr>
                <w:spacing w:val="37"/>
                <w:w w:val="110"/>
                <w:sz w:val="18"/>
              </w:rPr>
              <w:t xml:space="preserve"> </w:t>
            </w:r>
          </w:p>
        </w:tc>
        <w:tc>
          <w:tcPr>
            <w:tcW w:w="1277" w:type="dxa"/>
          </w:tcPr>
          <w:p w:rsidR="007A19F3" w:rsidRDefault="007A19F3" w:rsidP="00DE5A0F">
            <w:pPr>
              <w:pStyle w:val="TableParagraph"/>
              <w:spacing w:line="268" w:lineRule="exact"/>
              <w:ind w:left="51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599" w:type="dxa"/>
          </w:tcPr>
          <w:p w:rsidR="007A19F3" w:rsidRDefault="007A19F3" w:rsidP="00DE5A0F">
            <w:pPr>
              <w:pStyle w:val="TableParagraph"/>
              <w:spacing w:line="398" w:lineRule="auto"/>
              <w:ind w:right="371"/>
            </w:pPr>
          </w:p>
        </w:tc>
        <w:tc>
          <w:tcPr>
            <w:tcW w:w="4651" w:type="dxa"/>
          </w:tcPr>
          <w:p w:rsidR="007A19F3" w:rsidRPr="00812E4D" w:rsidRDefault="007A19F3" w:rsidP="00DE5A0F">
            <w:pPr>
              <w:pStyle w:val="TableParagraph"/>
              <w:tabs>
                <w:tab w:val="left" w:pos="1996"/>
              </w:tabs>
              <w:spacing w:line="268" w:lineRule="exact"/>
              <w:rPr>
                <w:sz w:val="18"/>
                <w:szCs w:val="18"/>
              </w:rPr>
            </w:pPr>
            <w:r w:rsidRPr="00812E4D">
              <w:rPr>
                <w:sz w:val="18"/>
                <w:szCs w:val="18"/>
              </w:rPr>
              <w:t xml:space="preserve">Целевой </w:t>
            </w:r>
            <w:proofErr w:type="spellStart"/>
            <w:r w:rsidRPr="00812E4D">
              <w:rPr>
                <w:sz w:val="18"/>
                <w:szCs w:val="18"/>
              </w:rPr>
              <w:t>ориентир-учащийся</w:t>
            </w:r>
            <w:proofErr w:type="gramStart"/>
            <w:r w:rsidRPr="00812E4D">
              <w:rPr>
                <w:sz w:val="18"/>
                <w:szCs w:val="18"/>
              </w:rPr>
              <w:t>,</w:t>
            </w:r>
            <w:r w:rsidRPr="00812E4D">
              <w:rPr>
                <w:spacing w:val="-1"/>
                <w:sz w:val="18"/>
                <w:szCs w:val="18"/>
              </w:rPr>
              <w:t>у</w:t>
            </w:r>
            <w:proofErr w:type="gramEnd"/>
            <w:r w:rsidRPr="00812E4D">
              <w:rPr>
                <w:spacing w:val="-1"/>
                <w:sz w:val="18"/>
                <w:szCs w:val="18"/>
              </w:rPr>
              <w:t>важающий</w:t>
            </w:r>
            <w:proofErr w:type="spellEnd"/>
            <w:r w:rsidRPr="00812E4D">
              <w:rPr>
                <w:spacing w:val="-1"/>
                <w:sz w:val="18"/>
                <w:szCs w:val="18"/>
              </w:rPr>
              <w:t xml:space="preserve"> </w:t>
            </w:r>
            <w:r w:rsidRPr="00812E4D">
              <w:rPr>
                <w:spacing w:val="-57"/>
                <w:sz w:val="18"/>
                <w:szCs w:val="18"/>
              </w:rPr>
              <w:t xml:space="preserve">    </w:t>
            </w:r>
            <w:r w:rsidRPr="00812E4D">
              <w:rPr>
                <w:sz w:val="18"/>
                <w:szCs w:val="18"/>
              </w:rPr>
              <w:t>труда, результаты своего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труда,</w:t>
            </w:r>
            <w:r w:rsidRPr="00812E4D">
              <w:rPr>
                <w:spacing w:val="35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труда</w:t>
            </w:r>
            <w:r w:rsidRPr="00812E4D">
              <w:rPr>
                <w:spacing w:val="33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других</w:t>
            </w:r>
            <w:r w:rsidRPr="00812E4D">
              <w:rPr>
                <w:spacing w:val="29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людей.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Выражающий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 xml:space="preserve">познавательный  </w:t>
            </w:r>
            <w:r w:rsidRPr="00812E4D">
              <w:rPr>
                <w:spacing w:val="-1"/>
                <w:sz w:val="18"/>
                <w:szCs w:val="18"/>
              </w:rPr>
              <w:t>интерес.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proofErr w:type="gramStart"/>
            <w:r w:rsidRPr="00812E4D">
              <w:rPr>
                <w:sz w:val="18"/>
                <w:szCs w:val="18"/>
              </w:rPr>
              <w:t>Ориентированный</w:t>
            </w:r>
            <w:proofErr w:type="gramEnd"/>
            <w:r w:rsidRPr="00812E4D">
              <w:rPr>
                <w:sz w:val="18"/>
                <w:szCs w:val="18"/>
              </w:rPr>
              <w:t xml:space="preserve"> в 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деятельности</w:t>
            </w:r>
            <w:r w:rsidRPr="00812E4D">
              <w:rPr>
                <w:sz w:val="18"/>
                <w:szCs w:val="18"/>
              </w:rPr>
              <w:tab/>
              <w:t xml:space="preserve">на </w:t>
            </w:r>
            <w:r w:rsidRPr="00812E4D">
              <w:rPr>
                <w:spacing w:val="-1"/>
                <w:sz w:val="18"/>
                <w:szCs w:val="18"/>
              </w:rPr>
              <w:t xml:space="preserve">научные 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 xml:space="preserve">знания. </w:t>
            </w:r>
            <w:proofErr w:type="gramStart"/>
            <w:r w:rsidRPr="00812E4D">
              <w:rPr>
                <w:spacing w:val="-1"/>
                <w:sz w:val="18"/>
                <w:szCs w:val="18"/>
              </w:rPr>
              <w:t>Развивающий</w:t>
            </w:r>
            <w:proofErr w:type="gramEnd"/>
            <w:r w:rsidRPr="00812E4D">
              <w:rPr>
                <w:spacing w:val="-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навыки</w:t>
            </w:r>
            <w:r w:rsidRPr="00812E4D">
              <w:rPr>
                <w:sz w:val="18"/>
                <w:szCs w:val="18"/>
              </w:rPr>
              <w:tab/>
              <w:t xml:space="preserve"> </w:t>
            </w:r>
            <w:r w:rsidRPr="00812E4D">
              <w:rPr>
                <w:spacing w:val="-1"/>
                <w:sz w:val="18"/>
                <w:szCs w:val="18"/>
              </w:rPr>
              <w:t>использования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 xml:space="preserve">различных средств познания, </w:t>
            </w:r>
            <w:r w:rsidRPr="00812E4D">
              <w:rPr>
                <w:spacing w:val="-1"/>
                <w:sz w:val="18"/>
                <w:szCs w:val="18"/>
              </w:rPr>
              <w:t>накопления</w:t>
            </w:r>
            <w:r w:rsidRPr="00812E4D">
              <w:rPr>
                <w:spacing w:val="-58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знаний о мире. Знающий и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уважающий</w:t>
            </w:r>
            <w:r w:rsidRPr="00812E4D">
              <w:rPr>
                <w:spacing w:val="1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достижения</w:t>
            </w:r>
            <w:r w:rsidRPr="00812E4D">
              <w:rPr>
                <w:spacing w:val="-57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нашей</w:t>
            </w:r>
            <w:r w:rsidRPr="00812E4D">
              <w:rPr>
                <w:spacing w:val="109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Родины</w:t>
            </w:r>
            <w:r w:rsidRPr="00812E4D">
              <w:rPr>
                <w:spacing w:val="114"/>
                <w:sz w:val="18"/>
                <w:szCs w:val="18"/>
              </w:rPr>
              <w:t xml:space="preserve"> </w:t>
            </w:r>
            <w:proofErr w:type="gramStart"/>
            <w:r w:rsidRPr="00812E4D">
              <w:rPr>
                <w:sz w:val="18"/>
                <w:szCs w:val="18"/>
              </w:rPr>
              <w:t>–Р</w:t>
            </w:r>
            <w:proofErr w:type="gramEnd"/>
            <w:r w:rsidRPr="00812E4D">
              <w:rPr>
                <w:sz w:val="18"/>
                <w:szCs w:val="18"/>
              </w:rPr>
              <w:t>оссии</w:t>
            </w:r>
            <w:r w:rsidRPr="00812E4D">
              <w:rPr>
                <w:spacing w:val="110"/>
                <w:sz w:val="18"/>
                <w:szCs w:val="18"/>
              </w:rPr>
              <w:t xml:space="preserve"> </w:t>
            </w:r>
            <w:r w:rsidRPr="00812E4D">
              <w:rPr>
                <w:sz w:val="18"/>
                <w:szCs w:val="18"/>
              </w:rPr>
              <w:t>в науке.</w:t>
            </w:r>
          </w:p>
        </w:tc>
      </w:tr>
      <w:tr w:rsidR="004F2DB7" w:rsidRPr="00812E4D" w:rsidTr="007A19F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99"/>
        </w:trPr>
        <w:tc>
          <w:tcPr>
            <w:tcW w:w="9660" w:type="dxa"/>
            <w:gridSpan w:val="4"/>
          </w:tcPr>
          <w:p w:rsidR="004F2DB7" w:rsidRPr="00812E4D" w:rsidRDefault="004F2DB7" w:rsidP="00DE5A0F">
            <w:pPr>
              <w:pStyle w:val="TableParagraph"/>
              <w:tabs>
                <w:tab w:val="left" w:pos="1996"/>
              </w:tabs>
              <w:spacing w:line="268" w:lineRule="exact"/>
              <w:rPr>
                <w:sz w:val="18"/>
                <w:szCs w:val="18"/>
              </w:rPr>
            </w:pPr>
            <w:r>
              <w:rPr>
                <w:w w:val="105"/>
                <w:sz w:val="18"/>
              </w:rPr>
              <w:t>Резервное</w:t>
            </w:r>
            <w:r>
              <w:rPr>
                <w:spacing w:val="1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время 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 xml:space="preserve">(1 </w:t>
            </w:r>
            <w:r>
              <w:rPr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час)</w:t>
            </w:r>
          </w:p>
        </w:tc>
      </w:tr>
    </w:tbl>
    <w:p w:rsidR="00CC3EEB" w:rsidRPr="00812E4D" w:rsidRDefault="00CC3EEB" w:rsidP="00CC3EEB">
      <w:pPr>
        <w:spacing w:line="275" w:lineRule="exact"/>
        <w:rPr>
          <w:sz w:val="18"/>
          <w:szCs w:val="18"/>
        </w:rPr>
        <w:sectPr w:rsidR="00CC3EEB" w:rsidRPr="00812E4D">
          <w:pgSz w:w="11910" w:h="16840"/>
          <w:pgMar w:top="1220" w:right="720" w:bottom="1100" w:left="1180" w:header="0" w:footer="918" w:gutter="0"/>
          <w:cols w:space="720"/>
        </w:sectPr>
      </w:pPr>
    </w:p>
    <w:p w:rsidR="00CC3EEB" w:rsidRPr="00812E4D" w:rsidRDefault="00CC3EEB" w:rsidP="00CC3EEB">
      <w:pPr>
        <w:rPr>
          <w:sz w:val="18"/>
          <w:szCs w:val="18"/>
        </w:rPr>
      </w:pPr>
    </w:p>
    <w:p w:rsidR="00275676" w:rsidRPr="00812E4D" w:rsidRDefault="00275676">
      <w:pPr>
        <w:rPr>
          <w:sz w:val="18"/>
          <w:szCs w:val="18"/>
        </w:rPr>
      </w:pPr>
    </w:p>
    <w:sectPr w:rsidR="00275676" w:rsidRPr="00812E4D" w:rsidSect="00DE5A0F">
      <w:footerReference w:type="default" r:id="rId37"/>
      <w:pgSz w:w="11900" w:h="16840"/>
      <w:pgMar w:top="1600" w:right="1680" w:bottom="280" w:left="168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5A0F" w:rsidRDefault="00DE5A0F" w:rsidP="00237622">
      <w:r>
        <w:separator/>
      </w:r>
    </w:p>
  </w:endnote>
  <w:endnote w:type="continuationSeparator" w:id="0">
    <w:p w:rsidR="00DE5A0F" w:rsidRDefault="00DE5A0F" w:rsidP="002376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A0F" w:rsidRDefault="00DE5A0F">
    <w:pPr>
      <w:pStyle w:val="a3"/>
      <w:spacing w:line="14" w:lineRule="auto"/>
      <w:ind w:left="0" w:firstLine="0"/>
      <w:rPr>
        <w:sz w:val="14"/>
      </w:rPr>
    </w:pPr>
    <w:r w:rsidRPr="00D62B4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0.3pt;margin-top:781pt;width:17.05pt;height:13.05pt;z-index:-251658752;mso-position-horizontal-relative:page;mso-position-vertical-relative:page" filled="f" stroked="f">
          <v:textbox style="mso-next-textbox:#_x0000_s2049" inset="0,0,0,0">
            <w:txbxContent>
              <w:p w:rsidR="00DE5A0F" w:rsidRDefault="00DE5A0F">
                <w:pPr>
                  <w:spacing w:line="245" w:lineRule="exact"/>
                  <w:ind w:left="60"/>
                  <w:rPr>
                    <w:rFonts w:ascii="Calibri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A0F" w:rsidRDefault="00DE5A0F">
    <w:pPr>
      <w:pStyle w:val="a3"/>
      <w:spacing w:line="14" w:lineRule="auto"/>
      <w:ind w:left="0" w:firstLine="0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5A0F" w:rsidRDefault="00DE5A0F" w:rsidP="00237622">
      <w:r>
        <w:separator/>
      </w:r>
    </w:p>
  </w:footnote>
  <w:footnote w:type="continuationSeparator" w:id="0">
    <w:p w:rsidR="00DE5A0F" w:rsidRDefault="00DE5A0F" w:rsidP="002376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F205925"/>
    <w:multiLevelType w:val="multilevel"/>
    <w:tmpl w:val="BF205925"/>
    <w:lvl w:ilvl="0">
      <w:start w:val="7"/>
      <w:numFmt w:val="decimal"/>
      <w:lvlText w:val="%1"/>
      <w:lvlJc w:val="left"/>
      <w:pPr>
        <w:ind w:left="701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630" w:hanging="183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560" w:hanging="18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1" w:hanging="1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1" w:hanging="1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2" w:hanging="1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2" w:hanging="1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12" w:hanging="1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3" w:hanging="183"/>
      </w:pPr>
      <w:rPr>
        <w:rFonts w:hint="default"/>
        <w:lang w:val="ru-RU" w:eastAsia="en-US" w:bidi="ar-SA"/>
      </w:rPr>
    </w:lvl>
  </w:abstractNum>
  <w:abstractNum w:abstractNumId="1">
    <w:nsid w:val="CF092B84"/>
    <w:multiLevelType w:val="multilevel"/>
    <w:tmpl w:val="CF092B84"/>
    <w:lvl w:ilvl="0">
      <w:numFmt w:val="bullet"/>
      <w:lvlText w:val=""/>
      <w:lvlJc w:val="left"/>
      <w:pPr>
        <w:ind w:left="663" w:hanging="221"/>
      </w:pPr>
      <w:rPr>
        <w:rFonts w:hint="default"/>
        <w:w w:val="100"/>
        <w:lang w:val="ru-RU" w:eastAsia="en-US" w:bidi="ar-SA"/>
      </w:rPr>
    </w:lvl>
    <w:lvl w:ilvl="1">
      <w:numFmt w:val="bullet"/>
      <w:lvlText w:val="•"/>
      <w:lvlJc w:val="left"/>
      <w:pPr>
        <w:ind w:left="1594" w:hanging="22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528" w:hanging="2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63" w:hanging="2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97" w:hanging="2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2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6" w:hanging="2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00" w:hanging="2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5" w:hanging="221"/>
      </w:pPr>
      <w:rPr>
        <w:rFonts w:hint="default"/>
        <w:lang w:val="ru-RU" w:eastAsia="en-US" w:bidi="ar-SA"/>
      </w:rPr>
    </w:lvl>
  </w:abstractNum>
  <w:abstractNum w:abstractNumId="2">
    <w:nsid w:val="0053208E"/>
    <w:multiLevelType w:val="multilevel"/>
    <w:tmpl w:val="0053208E"/>
    <w:lvl w:ilvl="0">
      <w:start w:val="7"/>
      <w:numFmt w:val="decimal"/>
      <w:lvlText w:val="%1"/>
      <w:lvlJc w:val="left"/>
      <w:pPr>
        <w:ind w:left="1034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630" w:hanging="183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560" w:hanging="18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1" w:hanging="1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1" w:hanging="1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2" w:hanging="1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2" w:hanging="1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12" w:hanging="1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3" w:hanging="183"/>
      </w:pPr>
      <w:rPr>
        <w:rFonts w:hint="default"/>
        <w:lang w:val="ru-RU" w:eastAsia="en-US" w:bidi="ar-SA"/>
      </w:rPr>
    </w:lvl>
  </w:abstractNum>
  <w:abstractNum w:abstractNumId="3">
    <w:nsid w:val="02145AC6"/>
    <w:multiLevelType w:val="hybridMultilevel"/>
    <w:tmpl w:val="476419E0"/>
    <w:lvl w:ilvl="0" w:tplc="1092F7C8">
      <w:start w:val="7"/>
      <w:numFmt w:val="decimal"/>
      <w:lvlText w:val="%1"/>
      <w:lvlJc w:val="left"/>
      <w:pPr>
        <w:ind w:left="334" w:hanging="221"/>
        <w:jc w:val="left"/>
      </w:pPr>
      <w:rPr>
        <w:rFonts w:ascii="Tahoma" w:eastAsia="Tahoma" w:hAnsi="Tahoma" w:cs="Tahoma" w:hint="default"/>
        <w:b/>
        <w:bCs/>
        <w:w w:val="84"/>
        <w:sz w:val="22"/>
        <w:szCs w:val="22"/>
        <w:lang w:val="ru-RU" w:eastAsia="en-US" w:bidi="ar-SA"/>
      </w:rPr>
    </w:lvl>
    <w:lvl w:ilvl="1" w:tplc="60CCC9F6">
      <w:numFmt w:val="bullet"/>
      <w:lvlText w:val="•"/>
      <w:lvlJc w:val="left"/>
      <w:pPr>
        <w:ind w:left="560" w:hanging="221"/>
      </w:pPr>
      <w:rPr>
        <w:rFonts w:hint="default"/>
        <w:lang w:val="ru-RU" w:eastAsia="en-US" w:bidi="ar-SA"/>
      </w:rPr>
    </w:lvl>
    <w:lvl w:ilvl="2" w:tplc="5AB0AD90">
      <w:numFmt w:val="bullet"/>
      <w:lvlText w:val="•"/>
      <w:lvlJc w:val="left"/>
      <w:pPr>
        <w:ind w:left="1650" w:hanging="221"/>
      </w:pPr>
      <w:rPr>
        <w:rFonts w:hint="default"/>
        <w:lang w:val="ru-RU" w:eastAsia="en-US" w:bidi="ar-SA"/>
      </w:rPr>
    </w:lvl>
    <w:lvl w:ilvl="3" w:tplc="E9D05114">
      <w:numFmt w:val="bullet"/>
      <w:lvlText w:val="•"/>
      <w:lvlJc w:val="left"/>
      <w:pPr>
        <w:ind w:left="2741" w:hanging="221"/>
      </w:pPr>
      <w:rPr>
        <w:rFonts w:hint="default"/>
        <w:lang w:val="ru-RU" w:eastAsia="en-US" w:bidi="ar-SA"/>
      </w:rPr>
    </w:lvl>
    <w:lvl w:ilvl="4" w:tplc="E51CE678">
      <w:numFmt w:val="bullet"/>
      <w:lvlText w:val="•"/>
      <w:lvlJc w:val="left"/>
      <w:pPr>
        <w:ind w:left="3832" w:hanging="221"/>
      </w:pPr>
      <w:rPr>
        <w:rFonts w:hint="default"/>
        <w:lang w:val="ru-RU" w:eastAsia="en-US" w:bidi="ar-SA"/>
      </w:rPr>
    </w:lvl>
    <w:lvl w:ilvl="5" w:tplc="1BA007B8">
      <w:numFmt w:val="bullet"/>
      <w:lvlText w:val="•"/>
      <w:lvlJc w:val="left"/>
      <w:pPr>
        <w:ind w:left="4923" w:hanging="221"/>
      </w:pPr>
      <w:rPr>
        <w:rFonts w:hint="default"/>
        <w:lang w:val="ru-RU" w:eastAsia="en-US" w:bidi="ar-SA"/>
      </w:rPr>
    </w:lvl>
    <w:lvl w:ilvl="6" w:tplc="84AC328C">
      <w:numFmt w:val="bullet"/>
      <w:lvlText w:val="•"/>
      <w:lvlJc w:val="left"/>
      <w:pPr>
        <w:ind w:left="6014" w:hanging="221"/>
      </w:pPr>
      <w:rPr>
        <w:rFonts w:hint="default"/>
        <w:lang w:val="ru-RU" w:eastAsia="en-US" w:bidi="ar-SA"/>
      </w:rPr>
    </w:lvl>
    <w:lvl w:ilvl="7" w:tplc="6BEE04D0">
      <w:numFmt w:val="bullet"/>
      <w:lvlText w:val="•"/>
      <w:lvlJc w:val="left"/>
      <w:pPr>
        <w:ind w:left="7105" w:hanging="221"/>
      </w:pPr>
      <w:rPr>
        <w:rFonts w:hint="default"/>
        <w:lang w:val="ru-RU" w:eastAsia="en-US" w:bidi="ar-SA"/>
      </w:rPr>
    </w:lvl>
    <w:lvl w:ilvl="8" w:tplc="DAE4F490">
      <w:numFmt w:val="bullet"/>
      <w:lvlText w:val="•"/>
      <w:lvlJc w:val="left"/>
      <w:pPr>
        <w:ind w:left="8196" w:hanging="221"/>
      </w:pPr>
      <w:rPr>
        <w:rFonts w:hint="default"/>
        <w:lang w:val="ru-RU" w:eastAsia="en-US" w:bidi="ar-SA"/>
      </w:rPr>
    </w:lvl>
  </w:abstractNum>
  <w:abstractNum w:abstractNumId="4">
    <w:nsid w:val="033F43FE"/>
    <w:multiLevelType w:val="hybridMultilevel"/>
    <w:tmpl w:val="76F624CA"/>
    <w:lvl w:ilvl="0" w:tplc="AEEADA82">
      <w:start w:val="1"/>
      <w:numFmt w:val="decimal"/>
      <w:lvlText w:val="%1."/>
      <w:lvlJc w:val="left"/>
      <w:pPr>
        <w:ind w:left="428" w:hanging="262"/>
        <w:jc w:val="left"/>
      </w:pPr>
      <w:rPr>
        <w:rFonts w:ascii="Cambria" w:eastAsia="Cambria" w:hAnsi="Cambria" w:cs="Cambria" w:hint="default"/>
        <w:w w:val="125"/>
        <w:sz w:val="18"/>
        <w:szCs w:val="18"/>
        <w:lang w:val="ru-RU" w:eastAsia="en-US" w:bidi="ar-SA"/>
      </w:rPr>
    </w:lvl>
    <w:lvl w:ilvl="1" w:tplc="498E5BFE">
      <w:numFmt w:val="bullet"/>
      <w:lvlText w:val="•"/>
      <w:lvlJc w:val="left"/>
      <w:pPr>
        <w:ind w:left="767" w:hanging="262"/>
      </w:pPr>
      <w:rPr>
        <w:rFonts w:hint="default"/>
        <w:lang w:val="ru-RU" w:eastAsia="en-US" w:bidi="ar-SA"/>
      </w:rPr>
    </w:lvl>
    <w:lvl w:ilvl="2" w:tplc="B1D84F4A">
      <w:numFmt w:val="bullet"/>
      <w:lvlText w:val="•"/>
      <w:lvlJc w:val="left"/>
      <w:pPr>
        <w:ind w:left="1115" w:hanging="262"/>
      </w:pPr>
      <w:rPr>
        <w:rFonts w:hint="default"/>
        <w:lang w:val="ru-RU" w:eastAsia="en-US" w:bidi="ar-SA"/>
      </w:rPr>
    </w:lvl>
    <w:lvl w:ilvl="3" w:tplc="3102A6A6">
      <w:numFmt w:val="bullet"/>
      <w:lvlText w:val="•"/>
      <w:lvlJc w:val="left"/>
      <w:pPr>
        <w:ind w:left="1463" w:hanging="262"/>
      </w:pPr>
      <w:rPr>
        <w:rFonts w:hint="default"/>
        <w:lang w:val="ru-RU" w:eastAsia="en-US" w:bidi="ar-SA"/>
      </w:rPr>
    </w:lvl>
    <w:lvl w:ilvl="4" w:tplc="BDB667CC">
      <w:numFmt w:val="bullet"/>
      <w:lvlText w:val="•"/>
      <w:lvlJc w:val="left"/>
      <w:pPr>
        <w:ind w:left="1811" w:hanging="262"/>
      </w:pPr>
      <w:rPr>
        <w:rFonts w:hint="default"/>
        <w:lang w:val="ru-RU" w:eastAsia="en-US" w:bidi="ar-SA"/>
      </w:rPr>
    </w:lvl>
    <w:lvl w:ilvl="5" w:tplc="8A7C2430">
      <w:numFmt w:val="bullet"/>
      <w:lvlText w:val="•"/>
      <w:lvlJc w:val="left"/>
      <w:pPr>
        <w:ind w:left="2159" w:hanging="262"/>
      </w:pPr>
      <w:rPr>
        <w:rFonts w:hint="default"/>
        <w:lang w:val="ru-RU" w:eastAsia="en-US" w:bidi="ar-SA"/>
      </w:rPr>
    </w:lvl>
    <w:lvl w:ilvl="6" w:tplc="C10A2BE8">
      <w:numFmt w:val="bullet"/>
      <w:lvlText w:val="•"/>
      <w:lvlJc w:val="left"/>
      <w:pPr>
        <w:ind w:left="2507" w:hanging="262"/>
      </w:pPr>
      <w:rPr>
        <w:rFonts w:hint="default"/>
        <w:lang w:val="ru-RU" w:eastAsia="en-US" w:bidi="ar-SA"/>
      </w:rPr>
    </w:lvl>
    <w:lvl w:ilvl="7" w:tplc="C1D83360">
      <w:numFmt w:val="bullet"/>
      <w:lvlText w:val="•"/>
      <w:lvlJc w:val="left"/>
      <w:pPr>
        <w:ind w:left="2855" w:hanging="262"/>
      </w:pPr>
      <w:rPr>
        <w:rFonts w:hint="default"/>
        <w:lang w:val="ru-RU" w:eastAsia="en-US" w:bidi="ar-SA"/>
      </w:rPr>
    </w:lvl>
    <w:lvl w:ilvl="8" w:tplc="641AB5FA">
      <w:numFmt w:val="bullet"/>
      <w:lvlText w:val="•"/>
      <w:lvlJc w:val="left"/>
      <w:pPr>
        <w:ind w:left="3203" w:hanging="262"/>
      </w:pPr>
      <w:rPr>
        <w:rFonts w:hint="default"/>
        <w:lang w:val="ru-RU" w:eastAsia="en-US" w:bidi="ar-SA"/>
      </w:rPr>
    </w:lvl>
  </w:abstractNum>
  <w:abstractNum w:abstractNumId="5">
    <w:nsid w:val="0CA5430F"/>
    <w:multiLevelType w:val="hybridMultilevel"/>
    <w:tmpl w:val="C3A63714"/>
    <w:lvl w:ilvl="0" w:tplc="59FC7822">
      <w:start w:val="1"/>
      <w:numFmt w:val="decimal"/>
      <w:lvlText w:val="%1."/>
      <w:lvlJc w:val="left"/>
      <w:pPr>
        <w:ind w:left="412" w:hanging="242"/>
        <w:jc w:val="left"/>
      </w:pPr>
      <w:rPr>
        <w:rFonts w:ascii="Cambria" w:eastAsia="Cambria" w:hAnsi="Cambria" w:cs="Cambria" w:hint="default"/>
        <w:w w:val="125"/>
        <w:sz w:val="18"/>
        <w:szCs w:val="18"/>
        <w:lang w:val="ru-RU" w:eastAsia="en-US" w:bidi="ar-SA"/>
      </w:rPr>
    </w:lvl>
    <w:lvl w:ilvl="1" w:tplc="2D9C278C">
      <w:numFmt w:val="bullet"/>
      <w:lvlText w:val="•"/>
      <w:lvlJc w:val="left"/>
      <w:pPr>
        <w:ind w:left="768" w:hanging="242"/>
      </w:pPr>
      <w:rPr>
        <w:rFonts w:hint="default"/>
        <w:lang w:val="ru-RU" w:eastAsia="en-US" w:bidi="ar-SA"/>
      </w:rPr>
    </w:lvl>
    <w:lvl w:ilvl="2" w:tplc="782EE0A4">
      <w:numFmt w:val="bullet"/>
      <w:lvlText w:val="•"/>
      <w:lvlJc w:val="left"/>
      <w:pPr>
        <w:ind w:left="1116" w:hanging="242"/>
      </w:pPr>
      <w:rPr>
        <w:rFonts w:hint="default"/>
        <w:lang w:val="ru-RU" w:eastAsia="en-US" w:bidi="ar-SA"/>
      </w:rPr>
    </w:lvl>
    <w:lvl w:ilvl="3" w:tplc="95FC5342">
      <w:numFmt w:val="bullet"/>
      <w:lvlText w:val="•"/>
      <w:lvlJc w:val="left"/>
      <w:pPr>
        <w:ind w:left="1464" w:hanging="242"/>
      </w:pPr>
      <w:rPr>
        <w:rFonts w:hint="default"/>
        <w:lang w:val="ru-RU" w:eastAsia="en-US" w:bidi="ar-SA"/>
      </w:rPr>
    </w:lvl>
    <w:lvl w:ilvl="4" w:tplc="79F2AA32">
      <w:numFmt w:val="bullet"/>
      <w:lvlText w:val="•"/>
      <w:lvlJc w:val="left"/>
      <w:pPr>
        <w:ind w:left="1812" w:hanging="242"/>
      </w:pPr>
      <w:rPr>
        <w:rFonts w:hint="default"/>
        <w:lang w:val="ru-RU" w:eastAsia="en-US" w:bidi="ar-SA"/>
      </w:rPr>
    </w:lvl>
    <w:lvl w:ilvl="5" w:tplc="E0A25448">
      <w:numFmt w:val="bullet"/>
      <w:lvlText w:val="•"/>
      <w:lvlJc w:val="left"/>
      <w:pPr>
        <w:ind w:left="2160" w:hanging="242"/>
      </w:pPr>
      <w:rPr>
        <w:rFonts w:hint="default"/>
        <w:lang w:val="ru-RU" w:eastAsia="en-US" w:bidi="ar-SA"/>
      </w:rPr>
    </w:lvl>
    <w:lvl w:ilvl="6" w:tplc="C78C01FA">
      <w:numFmt w:val="bullet"/>
      <w:lvlText w:val="•"/>
      <w:lvlJc w:val="left"/>
      <w:pPr>
        <w:ind w:left="2508" w:hanging="242"/>
      </w:pPr>
      <w:rPr>
        <w:rFonts w:hint="default"/>
        <w:lang w:val="ru-RU" w:eastAsia="en-US" w:bidi="ar-SA"/>
      </w:rPr>
    </w:lvl>
    <w:lvl w:ilvl="7" w:tplc="37FC1950">
      <w:numFmt w:val="bullet"/>
      <w:lvlText w:val="•"/>
      <w:lvlJc w:val="left"/>
      <w:pPr>
        <w:ind w:left="2856" w:hanging="242"/>
      </w:pPr>
      <w:rPr>
        <w:rFonts w:hint="default"/>
        <w:lang w:val="ru-RU" w:eastAsia="en-US" w:bidi="ar-SA"/>
      </w:rPr>
    </w:lvl>
    <w:lvl w:ilvl="8" w:tplc="9A38E020">
      <w:numFmt w:val="bullet"/>
      <w:lvlText w:val="•"/>
      <w:lvlJc w:val="left"/>
      <w:pPr>
        <w:ind w:left="3204" w:hanging="242"/>
      </w:pPr>
      <w:rPr>
        <w:rFonts w:hint="default"/>
        <w:lang w:val="ru-RU" w:eastAsia="en-US" w:bidi="ar-SA"/>
      </w:rPr>
    </w:lvl>
  </w:abstractNum>
  <w:abstractNum w:abstractNumId="6">
    <w:nsid w:val="51D40B9D"/>
    <w:multiLevelType w:val="hybridMultilevel"/>
    <w:tmpl w:val="626AD900"/>
    <w:lvl w:ilvl="0" w:tplc="79B0B7DA">
      <w:start w:val="1"/>
      <w:numFmt w:val="decimal"/>
      <w:lvlText w:val="%1."/>
      <w:lvlJc w:val="left"/>
      <w:pPr>
        <w:ind w:left="432" w:hanging="262"/>
      </w:pPr>
      <w:rPr>
        <w:rFonts w:ascii="Cambria" w:eastAsia="Cambria" w:hAnsi="Cambria" w:cs="Cambria" w:hint="default"/>
        <w:w w:val="125"/>
        <w:sz w:val="18"/>
        <w:szCs w:val="18"/>
        <w:lang w:val="ru-RU" w:eastAsia="en-US" w:bidi="ar-SA"/>
      </w:rPr>
    </w:lvl>
    <w:lvl w:ilvl="1" w:tplc="971A6826">
      <w:numFmt w:val="bullet"/>
      <w:lvlText w:val="•"/>
      <w:lvlJc w:val="left"/>
      <w:pPr>
        <w:ind w:left="786" w:hanging="262"/>
      </w:pPr>
      <w:rPr>
        <w:rFonts w:hint="default"/>
        <w:lang w:val="ru-RU" w:eastAsia="en-US" w:bidi="ar-SA"/>
      </w:rPr>
    </w:lvl>
    <w:lvl w:ilvl="2" w:tplc="DF205952">
      <w:numFmt w:val="bullet"/>
      <w:lvlText w:val="•"/>
      <w:lvlJc w:val="left"/>
      <w:pPr>
        <w:ind w:left="1132" w:hanging="262"/>
      </w:pPr>
      <w:rPr>
        <w:rFonts w:hint="default"/>
        <w:lang w:val="ru-RU" w:eastAsia="en-US" w:bidi="ar-SA"/>
      </w:rPr>
    </w:lvl>
    <w:lvl w:ilvl="3" w:tplc="083AEC66">
      <w:numFmt w:val="bullet"/>
      <w:lvlText w:val="•"/>
      <w:lvlJc w:val="left"/>
      <w:pPr>
        <w:ind w:left="1478" w:hanging="262"/>
      </w:pPr>
      <w:rPr>
        <w:rFonts w:hint="default"/>
        <w:lang w:val="ru-RU" w:eastAsia="en-US" w:bidi="ar-SA"/>
      </w:rPr>
    </w:lvl>
    <w:lvl w:ilvl="4" w:tplc="8346A40E">
      <w:numFmt w:val="bullet"/>
      <w:lvlText w:val="•"/>
      <w:lvlJc w:val="left"/>
      <w:pPr>
        <w:ind w:left="1824" w:hanging="262"/>
      </w:pPr>
      <w:rPr>
        <w:rFonts w:hint="default"/>
        <w:lang w:val="ru-RU" w:eastAsia="en-US" w:bidi="ar-SA"/>
      </w:rPr>
    </w:lvl>
    <w:lvl w:ilvl="5" w:tplc="3E34DE10">
      <w:numFmt w:val="bullet"/>
      <w:lvlText w:val="•"/>
      <w:lvlJc w:val="left"/>
      <w:pPr>
        <w:ind w:left="2170" w:hanging="262"/>
      </w:pPr>
      <w:rPr>
        <w:rFonts w:hint="default"/>
        <w:lang w:val="ru-RU" w:eastAsia="en-US" w:bidi="ar-SA"/>
      </w:rPr>
    </w:lvl>
    <w:lvl w:ilvl="6" w:tplc="9CB8B654">
      <w:numFmt w:val="bullet"/>
      <w:lvlText w:val="•"/>
      <w:lvlJc w:val="left"/>
      <w:pPr>
        <w:ind w:left="2516" w:hanging="262"/>
      </w:pPr>
      <w:rPr>
        <w:rFonts w:hint="default"/>
        <w:lang w:val="ru-RU" w:eastAsia="en-US" w:bidi="ar-SA"/>
      </w:rPr>
    </w:lvl>
    <w:lvl w:ilvl="7" w:tplc="392CCF18">
      <w:numFmt w:val="bullet"/>
      <w:lvlText w:val="•"/>
      <w:lvlJc w:val="left"/>
      <w:pPr>
        <w:ind w:left="2862" w:hanging="262"/>
      </w:pPr>
      <w:rPr>
        <w:rFonts w:hint="default"/>
        <w:lang w:val="ru-RU" w:eastAsia="en-US" w:bidi="ar-SA"/>
      </w:rPr>
    </w:lvl>
    <w:lvl w:ilvl="8" w:tplc="8004B47A">
      <w:numFmt w:val="bullet"/>
      <w:lvlText w:val="•"/>
      <w:lvlJc w:val="left"/>
      <w:pPr>
        <w:ind w:left="3208" w:hanging="262"/>
      </w:pPr>
      <w:rPr>
        <w:rFonts w:hint="default"/>
        <w:lang w:val="ru-RU" w:eastAsia="en-US" w:bidi="ar-SA"/>
      </w:rPr>
    </w:lvl>
  </w:abstractNum>
  <w:abstractNum w:abstractNumId="7">
    <w:nsid w:val="59ADCABA"/>
    <w:multiLevelType w:val="multilevel"/>
    <w:tmpl w:val="59ADCABA"/>
    <w:lvl w:ilvl="0">
      <w:start w:val="8"/>
      <w:numFmt w:val="decimal"/>
      <w:lvlText w:val="%1"/>
      <w:lvlJc w:val="left"/>
      <w:pPr>
        <w:ind w:left="701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630" w:hanging="183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560" w:hanging="18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1" w:hanging="1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1" w:hanging="1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2" w:hanging="1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2" w:hanging="1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12" w:hanging="1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3" w:hanging="183"/>
      </w:pPr>
      <w:rPr>
        <w:rFonts w:hint="default"/>
        <w:lang w:val="ru-RU" w:eastAsia="en-US" w:bidi="ar-SA"/>
      </w:rPr>
    </w:lvl>
  </w:abstractNum>
  <w:abstractNum w:abstractNumId="8">
    <w:nsid w:val="5E5F2F02"/>
    <w:multiLevelType w:val="hybridMultilevel"/>
    <w:tmpl w:val="3B28C230"/>
    <w:lvl w:ilvl="0" w:tplc="60BEE616">
      <w:start w:val="1"/>
      <w:numFmt w:val="decimal"/>
      <w:lvlText w:val="%1."/>
      <w:lvlJc w:val="left"/>
      <w:pPr>
        <w:ind w:left="426" w:hanging="260"/>
        <w:jc w:val="left"/>
      </w:pPr>
      <w:rPr>
        <w:rFonts w:ascii="Cambria" w:eastAsia="Cambria" w:hAnsi="Cambria" w:cs="Cambria" w:hint="default"/>
        <w:spacing w:val="-1"/>
        <w:w w:val="125"/>
        <w:sz w:val="18"/>
        <w:szCs w:val="18"/>
        <w:lang w:val="ru-RU" w:eastAsia="en-US" w:bidi="ar-SA"/>
      </w:rPr>
    </w:lvl>
    <w:lvl w:ilvl="1" w:tplc="79A4F332">
      <w:numFmt w:val="bullet"/>
      <w:lvlText w:val="•"/>
      <w:lvlJc w:val="left"/>
      <w:pPr>
        <w:ind w:left="767" w:hanging="260"/>
      </w:pPr>
      <w:rPr>
        <w:rFonts w:hint="default"/>
        <w:lang w:val="ru-RU" w:eastAsia="en-US" w:bidi="ar-SA"/>
      </w:rPr>
    </w:lvl>
    <w:lvl w:ilvl="2" w:tplc="639E30CA">
      <w:numFmt w:val="bullet"/>
      <w:lvlText w:val="•"/>
      <w:lvlJc w:val="left"/>
      <w:pPr>
        <w:ind w:left="1115" w:hanging="260"/>
      </w:pPr>
      <w:rPr>
        <w:rFonts w:hint="default"/>
        <w:lang w:val="ru-RU" w:eastAsia="en-US" w:bidi="ar-SA"/>
      </w:rPr>
    </w:lvl>
    <w:lvl w:ilvl="3" w:tplc="45D8C900">
      <w:numFmt w:val="bullet"/>
      <w:lvlText w:val="•"/>
      <w:lvlJc w:val="left"/>
      <w:pPr>
        <w:ind w:left="1463" w:hanging="260"/>
      </w:pPr>
      <w:rPr>
        <w:rFonts w:hint="default"/>
        <w:lang w:val="ru-RU" w:eastAsia="en-US" w:bidi="ar-SA"/>
      </w:rPr>
    </w:lvl>
    <w:lvl w:ilvl="4" w:tplc="8DE02F6E">
      <w:numFmt w:val="bullet"/>
      <w:lvlText w:val="•"/>
      <w:lvlJc w:val="left"/>
      <w:pPr>
        <w:ind w:left="1811" w:hanging="260"/>
      </w:pPr>
      <w:rPr>
        <w:rFonts w:hint="default"/>
        <w:lang w:val="ru-RU" w:eastAsia="en-US" w:bidi="ar-SA"/>
      </w:rPr>
    </w:lvl>
    <w:lvl w:ilvl="5" w:tplc="EC46E282">
      <w:numFmt w:val="bullet"/>
      <w:lvlText w:val="•"/>
      <w:lvlJc w:val="left"/>
      <w:pPr>
        <w:ind w:left="2159" w:hanging="260"/>
      </w:pPr>
      <w:rPr>
        <w:rFonts w:hint="default"/>
        <w:lang w:val="ru-RU" w:eastAsia="en-US" w:bidi="ar-SA"/>
      </w:rPr>
    </w:lvl>
    <w:lvl w:ilvl="6" w:tplc="5B9E23EC">
      <w:numFmt w:val="bullet"/>
      <w:lvlText w:val="•"/>
      <w:lvlJc w:val="left"/>
      <w:pPr>
        <w:ind w:left="2507" w:hanging="260"/>
      </w:pPr>
      <w:rPr>
        <w:rFonts w:hint="default"/>
        <w:lang w:val="ru-RU" w:eastAsia="en-US" w:bidi="ar-SA"/>
      </w:rPr>
    </w:lvl>
    <w:lvl w:ilvl="7" w:tplc="653654E0">
      <w:numFmt w:val="bullet"/>
      <w:lvlText w:val="•"/>
      <w:lvlJc w:val="left"/>
      <w:pPr>
        <w:ind w:left="2855" w:hanging="260"/>
      </w:pPr>
      <w:rPr>
        <w:rFonts w:hint="default"/>
        <w:lang w:val="ru-RU" w:eastAsia="en-US" w:bidi="ar-SA"/>
      </w:rPr>
    </w:lvl>
    <w:lvl w:ilvl="8" w:tplc="9F0E5B8E">
      <w:numFmt w:val="bullet"/>
      <w:lvlText w:val="•"/>
      <w:lvlJc w:val="left"/>
      <w:pPr>
        <w:ind w:left="3203" w:hanging="260"/>
      </w:pPr>
      <w:rPr>
        <w:rFonts w:hint="default"/>
        <w:lang w:val="ru-RU" w:eastAsia="en-US" w:bidi="ar-SA"/>
      </w:rPr>
    </w:lvl>
  </w:abstractNum>
  <w:abstractNum w:abstractNumId="9">
    <w:nsid w:val="65EB42CD"/>
    <w:multiLevelType w:val="hybridMultilevel"/>
    <w:tmpl w:val="F6D8411C"/>
    <w:lvl w:ilvl="0" w:tplc="40D0BBF6">
      <w:start w:val="1"/>
      <w:numFmt w:val="decimal"/>
      <w:lvlText w:val="%1."/>
      <w:lvlJc w:val="left"/>
      <w:pPr>
        <w:ind w:left="431" w:hanging="262"/>
        <w:jc w:val="left"/>
      </w:pPr>
      <w:rPr>
        <w:rFonts w:ascii="Cambria" w:eastAsia="Cambria" w:hAnsi="Cambria" w:cs="Cambria" w:hint="default"/>
        <w:w w:val="125"/>
        <w:sz w:val="18"/>
        <w:szCs w:val="18"/>
        <w:lang w:val="ru-RU" w:eastAsia="en-US" w:bidi="ar-SA"/>
      </w:rPr>
    </w:lvl>
    <w:lvl w:ilvl="1" w:tplc="5F5EF198">
      <w:numFmt w:val="bullet"/>
      <w:lvlText w:val="•"/>
      <w:lvlJc w:val="left"/>
      <w:pPr>
        <w:ind w:left="786" w:hanging="262"/>
      </w:pPr>
      <w:rPr>
        <w:rFonts w:hint="default"/>
        <w:lang w:val="ru-RU" w:eastAsia="en-US" w:bidi="ar-SA"/>
      </w:rPr>
    </w:lvl>
    <w:lvl w:ilvl="2" w:tplc="12DE2690">
      <w:numFmt w:val="bullet"/>
      <w:lvlText w:val="•"/>
      <w:lvlJc w:val="left"/>
      <w:pPr>
        <w:ind w:left="1132" w:hanging="262"/>
      </w:pPr>
      <w:rPr>
        <w:rFonts w:hint="default"/>
        <w:lang w:val="ru-RU" w:eastAsia="en-US" w:bidi="ar-SA"/>
      </w:rPr>
    </w:lvl>
    <w:lvl w:ilvl="3" w:tplc="B7966942">
      <w:numFmt w:val="bullet"/>
      <w:lvlText w:val="•"/>
      <w:lvlJc w:val="left"/>
      <w:pPr>
        <w:ind w:left="1478" w:hanging="262"/>
      </w:pPr>
      <w:rPr>
        <w:rFonts w:hint="default"/>
        <w:lang w:val="ru-RU" w:eastAsia="en-US" w:bidi="ar-SA"/>
      </w:rPr>
    </w:lvl>
    <w:lvl w:ilvl="4" w:tplc="95B6F420">
      <w:numFmt w:val="bullet"/>
      <w:lvlText w:val="•"/>
      <w:lvlJc w:val="left"/>
      <w:pPr>
        <w:ind w:left="1824" w:hanging="262"/>
      </w:pPr>
      <w:rPr>
        <w:rFonts w:hint="default"/>
        <w:lang w:val="ru-RU" w:eastAsia="en-US" w:bidi="ar-SA"/>
      </w:rPr>
    </w:lvl>
    <w:lvl w:ilvl="5" w:tplc="168EA9EE">
      <w:numFmt w:val="bullet"/>
      <w:lvlText w:val="•"/>
      <w:lvlJc w:val="left"/>
      <w:pPr>
        <w:ind w:left="2171" w:hanging="262"/>
      </w:pPr>
      <w:rPr>
        <w:rFonts w:hint="default"/>
        <w:lang w:val="ru-RU" w:eastAsia="en-US" w:bidi="ar-SA"/>
      </w:rPr>
    </w:lvl>
    <w:lvl w:ilvl="6" w:tplc="8898AD52">
      <w:numFmt w:val="bullet"/>
      <w:lvlText w:val="•"/>
      <w:lvlJc w:val="left"/>
      <w:pPr>
        <w:ind w:left="2517" w:hanging="262"/>
      </w:pPr>
      <w:rPr>
        <w:rFonts w:hint="default"/>
        <w:lang w:val="ru-RU" w:eastAsia="en-US" w:bidi="ar-SA"/>
      </w:rPr>
    </w:lvl>
    <w:lvl w:ilvl="7" w:tplc="D1F88FA6">
      <w:numFmt w:val="bullet"/>
      <w:lvlText w:val="•"/>
      <w:lvlJc w:val="left"/>
      <w:pPr>
        <w:ind w:left="2863" w:hanging="262"/>
      </w:pPr>
      <w:rPr>
        <w:rFonts w:hint="default"/>
        <w:lang w:val="ru-RU" w:eastAsia="en-US" w:bidi="ar-SA"/>
      </w:rPr>
    </w:lvl>
    <w:lvl w:ilvl="8" w:tplc="5776CFCE">
      <w:numFmt w:val="bullet"/>
      <w:lvlText w:val="•"/>
      <w:lvlJc w:val="left"/>
      <w:pPr>
        <w:ind w:left="3209" w:hanging="262"/>
      </w:pPr>
      <w:rPr>
        <w:rFonts w:hint="default"/>
        <w:lang w:val="ru-RU" w:eastAsia="en-US" w:bidi="ar-SA"/>
      </w:rPr>
    </w:lvl>
  </w:abstractNum>
  <w:abstractNum w:abstractNumId="10">
    <w:nsid w:val="66B325CF"/>
    <w:multiLevelType w:val="hybridMultilevel"/>
    <w:tmpl w:val="47701480"/>
    <w:lvl w:ilvl="0" w:tplc="F93E83F8">
      <w:start w:val="1"/>
      <w:numFmt w:val="decimal"/>
      <w:lvlText w:val="%1."/>
      <w:lvlJc w:val="left"/>
      <w:pPr>
        <w:ind w:left="429" w:hanging="262"/>
        <w:jc w:val="left"/>
      </w:pPr>
      <w:rPr>
        <w:rFonts w:ascii="Cambria" w:eastAsia="Cambria" w:hAnsi="Cambria" w:cs="Cambria" w:hint="default"/>
        <w:w w:val="125"/>
        <w:sz w:val="18"/>
        <w:szCs w:val="18"/>
        <w:lang w:val="ru-RU" w:eastAsia="en-US" w:bidi="ar-SA"/>
      </w:rPr>
    </w:lvl>
    <w:lvl w:ilvl="1" w:tplc="48AC561C">
      <w:numFmt w:val="bullet"/>
      <w:lvlText w:val="•"/>
      <w:lvlJc w:val="left"/>
      <w:pPr>
        <w:ind w:left="767" w:hanging="262"/>
      </w:pPr>
      <w:rPr>
        <w:rFonts w:hint="default"/>
        <w:lang w:val="ru-RU" w:eastAsia="en-US" w:bidi="ar-SA"/>
      </w:rPr>
    </w:lvl>
    <w:lvl w:ilvl="2" w:tplc="FA2AB480">
      <w:numFmt w:val="bullet"/>
      <w:lvlText w:val="•"/>
      <w:lvlJc w:val="left"/>
      <w:pPr>
        <w:ind w:left="1115" w:hanging="262"/>
      </w:pPr>
      <w:rPr>
        <w:rFonts w:hint="default"/>
        <w:lang w:val="ru-RU" w:eastAsia="en-US" w:bidi="ar-SA"/>
      </w:rPr>
    </w:lvl>
    <w:lvl w:ilvl="3" w:tplc="3710BB84">
      <w:numFmt w:val="bullet"/>
      <w:lvlText w:val="•"/>
      <w:lvlJc w:val="left"/>
      <w:pPr>
        <w:ind w:left="1463" w:hanging="262"/>
      </w:pPr>
      <w:rPr>
        <w:rFonts w:hint="default"/>
        <w:lang w:val="ru-RU" w:eastAsia="en-US" w:bidi="ar-SA"/>
      </w:rPr>
    </w:lvl>
    <w:lvl w:ilvl="4" w:tplc="5BA66F32">
      <w:numFmt w:val="bullet"/>
      <w:lvlText w:val="•"/>
      <w:lvlJc w:val="left"/>
      <w:pPr>
        <w:ind w:left="1811" w:hanging="262"/>
      </w:pPr>
      <w:rPr>
        <w:rFonts w:hint="default"/>
        <w:lang w:val="ru-RU" w:eastAsia="en-US" w:bidi="ar-SA"/>
      </w:rPr>
    </w:lvl>
    <w:lvl w:ilvl="5" w:tplc="54FE011E">
      <w:numFmt w:val="bullet"/>
      <w:lvlText w:val="•"/>
      <w:lvlJc w:val="left"/>
      <w:pPr>
        <w:ind w:left="2159" w:hanging="262"/>
      </w:pPr>
      <w:rPr>
        <w:rFonts w:hint="default"/>
        <w:lang w:val="ru-RU" w:eastAsia="en-US" w:bidi="ar-SA"/>
      </w:rPr>
    </w:lvl>
    <w:lvl w:ilvl="6" w:tplc="34D4FE32">
      <w:numFmt w:val="bullet"/>
      <w:lvlText w:val="•"/>
      <w:lvlJc w:val="left"/>
      <w:pPr>
        <w:ind w:left="2507" w:hanging="262"/>
      </w:pPr>
      <w:rPr>
        <w:rFonts w:hint="default"/>
        <w:lang w:val="ru-RU" w:eastAsia="en-US" w:bidi="ar-SA"/>
      </w:rPr>
    </w:lvl>
    <w:lvl w:ilvl="7" w:tplc="54861AF6">
      <w:numFmt w:val="bullet"/>
      <w:lvlText w:val="•"/>
      <w:lvlJc w:val="left"/>
      <w:pPr>
        <w:ind w:left="2855" w:hanging="262"/>
      </w:pPr>
      <w:rPr>
        <w:rFonts w:hint="default"/>
        <w:lang w:val="ru-RU" w:eastAsia="en-US" w:bidi="ar-SA"/>
      </w:rPr>
    </w:lvl>
    <w:lvl w:ilvl="8" w:tplc="9B92D43E">
      <w:numFmt w:val="bullet"/>
      <w:lvlText w:val="•"/>
      <w:lvlJc w:val="left"/>
      <w:pPr>
        <w:ind w:left="3203" w:hanging="262"/>
      </w:pPr>
      <w:rPr>
        <w:rFonts w:hint="default"/>
        <w:lang w:val="ru-RU" w:eastAsia="en-US" w:bidi="ar-SA"/>
      </w:rPr>
    </w:lvl>
  </w:abstractNum>
  <w:abstractNum w:abstractNumId="11">
    <w:nsid w:val="72F03B01"/>
    <w:multiLevelType w:val="hybridMultilevel"/>
    <w:tmpl w:val="C10EBB3C"/>
    <w:lvl w:ilvl="0" w:tplc="5C7469B2">
      <w:start w:val="1"/>
      <w:numFmt w:val="decimal"/>
      <w:lvlText w:val="%1."/>
      <w:lvlJc w:val="left"/>
      <w:pPr>
        <w:ind w:left="431" w:hanging="262"/>
        <w:jc w:val="left"/>
      </w:pPr>
      <w:rPr>
        <w:rFonts w:ascii="Cambria" w:eastAsia="Cambria" w:hAnsi="Cambria" w:cs="Cambria" w:hint="default"/>
        <w:w w:val="125"/>
        <w:sz w:val="18"/>
        <w:szCs w:val="18"/>
        <w:lang w:val="ru-RU" w:eastAsia="en-US" w:bidi="ar-SA"/>
      </w:rPr>
    </w:lvl>
    <w:lvl w:ilvl="1" w:tplc="3B663ECA">
      <w:numFmt w:val="bullet"/>
      <w:lvlText w:val="•"/>
      <w:lvlJc w:val="left"/>
      <w:pPr>
        <w:ind w:left="786" w:hanging="262"/>
      </w:pPr>
      <w:rPr>
        <w:rFonts w:hint="default"/>
        <w:lang w:val="ru-RU" w:eastAsia="en-US" w:bidi="ar-SA"/>
      </w:rPr>
    </w:lvl>
    <w:lvl w:ilvl="2" w:tplc="5D3AE40E">
      <w:numFmt w:val="bullet"/>
      <w:lvlText w:val="•"/>
      <w:lvlJc w:val="left"/>
      <w:pPr>
        <w:ind w:left="1132" w:hanging="262"/>
      </w:pPr>
      <w:rPr>
        <w:rFonts w:hint="default"/>
        <w:lang w:val="ru-RU" w:eastAsia="en-US" w:bidi="ar-SA"/>
      </w:rPr>
    </w:lvl>
    <w:lvl w:ilvl="3" w:tplc="896C6BC8">
      <w:numFmt w:val="bullet"/>
      <w:lvlText w:val="•"/>
      <w:lvlJc w:val="left"/>
      <w:pPr>
        <w:ind w:left="1478" w:hanging="262"/>
      </w:pPr>
      <w:rPr>
        <w:rFonts w:hint="default"/>
        <w:lang w:val="ru-RU" w:eastAsia="en-US" w:bidi="ar-SA"/>
      </w:rPr>
    </w:lvl>
    <w:lvl w:ilvl="4" w:tplc="4888160A">
      <w:numFmt w:val="bullet"/>
      <w:lvlText w:val="•"/>
      <w:lvlJc w:val="left"/>
      <w:pPr>
        <w:ind w:left="1824" w:hanging="262"/>
      </w:pPr>
      <w:rPr>
        <w:rFonts w:hint="default"/>
        <w:lang w:val="ru-RU" w:eastAsia="en-US" w:bidi="ar-SA"/>
      </w:rPr>
    </w:lvl>
    <w:lvl w:ilvl="5" w:tplc="BD96CDF8">
      <w:numFmt w:val="bullet"/>
      <w:lvlText w:val="•"/>
      <w:lvlJc w:val="left"/>
      <w:pPr>
        <w:ind w:left="2171" w:hanging="262"/>
      </w:pPr>
      <w:rPr>
        <w:rFonts w:hint="default"/>
        <w:lang w:val="ru-RU" w:eastAsia="en-US" w:bidi="ar-SA"/>
      </w:rPr>
    </w:lvl>
    <w:lvl w:ilvl="6" w:tplc="43D0F520">
      <w:numFmt w:val="bullet"/>
      <w:lvlText w:val="•"/>
      <w:lvlJc w:val="left"/>
      <w:pPr>
        <w:ind w:left="2517" w:hanging="262"/>
      </w:pPr>
      <w:rPr>
        <w:rFonts w:hint="default"/>
        <w:lang w:val="ru-RU" w:eastAsia="en-US" w:bidi="ar-SA"/>
      </w:rPr>
    </w:lvl>
    <w:lvl w:ilvl="7" w:tplc="604A68D8">
      <w:numFmt w:val="bullet"/>
      <w:lvlText w:val="•"/>
      <w:lvlJc w:val="left"/>
      <w:pPr>
        <w:ind w:left="2863" w:hanging="262"/>
      </w:pPr>
      <w:rPr>
        <w:rFonts w:hint="default"/>
        <w:lang w:val="ru-RU" w:eastAsia="en-US" w:bidi="ar-SA"/>
      </w:rPr>
    </w:lvl>
    <w:lvl w:ilvl="8" w:tplc="B296D576">
      <w:numFmt w:val="bullet"/>
      <w:lvlText w:val="•"/>
      <w:lvlJc w:val="left"/>
      <w:pPr>
        <w:ind w:left="3209" w:hanging="262"/>
      </w:pPr>
      <w:rPr>
        <w:rFonts w:hint="default"/>
        <w:lang w:val="ru-RU" w:eastAsia="en-US" w:bidi="ar-SA"/>
      </w:rPr>
    </w:lvl>
  </w:abstractNum>
  <w:abstractNum w:abstractNumId="12">
    <w:nsid w:val="78CA1D40"/>
    <w:multiLevelType w:val="hybridMultilevel"/>
    <w:tmpl w:val="CB0AD162"/>
    <w:lvl w:ilvl="0" w:tplc="43929DBA">
      <w:start w:val="1"/>
      <w:numFmt w:val="decimal"/>
      <w:lvlText w:val="%1."/>
      <w:lvlJc w:val="left"/>
      <w:pPr>
        <w:ind w:left="431" w:hanging="262"/>
        <w:jc w:val="left"/>
      </w:pPr>
      <w:rPr>
        <w:rFonts w:ascii="Cambria" w:eastAsia="Cambria" w:hAnsi="Cambria" w:cs="Cambria" w:hint="default"/>
        <w:w w:val="125"/>
        <w:sz w:val="18"/>
        <w:szCs w:val="18"/>
        <w:lang w:val="ru-RU" w:eastAsia="en-US" w:bidi="ar-SA"/>
      </w:rPr>
    </w:lvl>
    <w:lvl w:ilvl="1" w:tplc="8550DBB8">
      <w:numFmt w:val="bullet"/>
      <w:lvlText w:val="•"/>
      <w:lvlJc w:val="left"/>
      <w:pPr>
        <w:ind w:left="786" w:hanging="262"/>
      </w:pPr>
      <w:rPr>
        <w:rFonts w:hint="default"/>
        <w:lang w:val="ru-RU" w:eastAsia="en-US" w:bidi="ar-SA"/>
      </w:rPr>
    </w:lvl>
    <w:lvl w:ilvl="2" w:tplc="CC4C206A">
      <w:numFmt w:val="bullet"/>
      <w:lvlText w:val="•"/>
      <w:lvlJc w:val="left"/>
      <w:pPr>
        <w:ind w:left="1132" w:hanging="262"/>
      </w:pPr>
      <w:rPr>
        <w:rFonts w:hint="default"/>
        <w:lang w:val="ru-RU" w:eastAsia="en-US" w:bidi="ar-SA"/>
      </w:rPr>
    </w:lvl>
    <w:lvl w:ilvl="3" w:tplc="EF6C83F4">
      <w:numFmt w:val="bullet"/>
      <w:lvlText w:val="•"/>
      <w:lvlJc w:val="left"/>
      <w:pPr>
        <w:ind w:left="1478" w:hanging="262"/>
      </w:pPr>
      <w:rPr>
        <w:rFonts w:hint="default"/>
        <w:lang w:val="ru-RU" w:eastAsia="en-US" w:bidi="ar-SA"/>
      </w:rPr>
    </w:lvl>
    <w:lvl w:ilvl="4" w:tplc="BA12F77C">
      <w:numFmt w:val="bullet"/>
      <w:lvlText w:val="•"/>
      <w:lvlJc w:val="left"/>
      <w:pPr>
        <w:ind w:left="1824" w:hanging="262"/>
      </w:pPr>
      <w:rPr>
        <w:rFonts w:hint="default"/>
        <w:lang w:val="ru-RU" w:eastAsia="en-US" w:bidi="ar-SA"/>
      </w:rPr>
    </w:lvl>
    <w:lvl w:ilvl="5" w:tplc="F89402C6">
      <w:numFmt w:val="bullet"/>
      <w:lvlText w:val="•"/>
      <w:lvlJc w:val="left"/>
      <w:pPr>
        <w:ind w:left="2171" w:hanging="262"/>
      </w:pPr>
      <w:rPr>
        <w:rFonts w:hint="default"/>
        <w:lang w:val="ru-RU" w:eastAsia="en-US" w:bidi="ar-SA"/>
      </w:rPr>
    </w:lvl>
    <w:lvl w:ilvl="6" w:tplc="A9722948">
      <w:numFmt w:val="bullet"/>
      <w:lvlText w:val="•"/>
      <w:lvlJc w:val="left"/>
      <w:pPr>
        <w:ind w:left="2517" w:hanging="262"/>
      </w:pPr>
      <w:rPr>
        <w:rFonts w:hint="default"/>
        <w:lang w:val="ru-RU" w:eastAsia="en-US" w:bidi="ar-SA"/>
      </w:rPr>
    </w:lvl>
    <w:lvl w:ilvl="7" w:tplc="14382E46">
      <w:numFmt w:val="bullet"/>
      <w:lvlText w:val="•"/>
      <w:lvlJc w:val="left"/>
      <w:pPr>
        <w:ind w:left="2863" w:hanging="262"/>
      </w:pPr>
      <w:rPr>
        <w:rFonts w:hint="default"/>
        <w:lang w:val="ru-RU" w:eastAsia="en-US" w:bidi="ar-SA"/>
      </w:rPr>
    </w:lvl>
    <w:lvl w:ilvl="8" w:tplc="A1DAB4A6">
      <w:numFmt w:val="bullet"/>
      <w:lvlText w:val="•"/>
      <w:lvlJc w:val="left"/>
      <w:pPr>
        <w:ind w:left="3209" w:hanging="262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0"/>
  </w:num>
  <w:num w:numId="5">
    <w:abstractNumId w:val="6"/>
  </w:num>
  <w:num w:numId="6">
    <w:abstractNumId w:val="5"/>
  </w:num>
  <w:num w:numId="7">
    <w:abstractNumId w:val="12"/>
  </w:num>
  <w:num w:numId="8">
    <w:abstractNumId w:val="10"/>
  </w:num>
  <w:num w:numId="9">
    <w:abstractNumId w:val="3"/>
  </w:num>
  <w:num w:numId="10">
    <w:abstractNumId w:val="11"/>
  </w:num>
  <w:num w:numId="11">
    <w:abstractNumId w:val="8"/>
  </w:num>
  <w:num w:numId="12">
    <w:abstractNumId w:val="9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C3EEB"/>
    <w:rsid w:val="00002D6A"/>
    <w:rsid w:val="00056F80"/>
    <w:rsid w:val="00061786"/>
    <w:rsid w:val="0007424C"/>
    <w:rsid w:val="00154763"/>
    <w:rsid w:val="00237622"/>
    <w:rsid w:val="00275676"/>
    <w:rsid w:val="004476D9"/>
    <w:rsid w:val="00451FA8"/>
    <w:rsid w:val="004F2DB7"/>
    <w:rsid w:val="005E2FC6"/>
    <w:rsid w:val="007A19F3"/>
    <w:rsid w:val="00812E4D"/>
    <w:rsid w:val="00920998"/>
    <w:rsid w:val="00967A9B"/>
    <w:rsid w:val="00B3282B"/>
    <w:rsid w:val="00BE0589"/>
    <w:rsid w:val="00CC3EEB"/>
    <w:rsid w:val="00D62B47"/>
    <w:rsid w:val="00D62B69"/>
    <w:rsid w:val="00DE5A0F"/>
    <w:rsid w:val="00EA40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C3EEB"/>
    <w:pPr>
      <w:widowControl w:val="0"/>
      <w:autoSpaceDE w:val="0"/>
      <w:autoSpaceDN w:val="0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1"/>
    <w:qFormat/>
    <w:rsid w:val="00CC3EEB"/>
    <w:pPr>
      <w:spacing w:before="7" w:line="273" w:lineRule="exact"/>
      <w:ind w:left="663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3EE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CC3EEB"/>
    <w:pPr>
      <w:ind w:left="663" w:hanging="22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CC3EEB"/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CC3EEB"/>
    <w:rPr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  <w:rsid w:val="00CC3EEB"/>
    <w:pPr>
      <w:ind w:left="663" w:hanging="221"/>
      <w:jc w:val="both"/>
    </w:pPr>
  </w:style>
  <w:style w:type="paragraph" w:customStyle="1" w:styleId="TableParagraph">
    <w:name w:val="Table Paragraph"/>
    <w:basedOn w:val="a"/>
    <w:uiPriority w:val="1"/>
    <w:qFormat/>
    <w:rsid w:val="00CC3EEB"/>
    <w:pPr>
      <w:ind w:left="110"/>
    </w:pPr>
  </w:style>
  <w:style w:type="paragraph" w:styleId="a6">
    <w:name w:val="header"/>
    <w:basedOn w:val="a"/>
    <w:link w:val="a7"/>
    <w:uiPriority w:val="99"/>
    <w:semiHidden/>
    <w:unhideWhenUsed/>
    <w:rsid w:val="00CC3EE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C3EEB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semiHidden/>
    <w:unhideWhenUsed/>
    <w:rsid w:val="00CC3EE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C3EEB"/>
    <w:rPr>
      <w:rFonts w:ascii="Times New Roman" w:eastAsia="Times New Roman" w:hAnsi="Times New Roman" w:cs="Times New Roman"/>
    </w:rPr>
  </w:style>
  <w:style w:type="paragraph" w:customStyle="1" w:styleId="Heading1">
    <w:name w:val="Heading 1"/>
    <w:basedOn w:val="a"/>
    <w:uiPriority w:val="1"/>
    <w:qFormat/>
    <w:rsid w:val="00D62B69"/>
    <w:pPr>
      <w:spacing w:before="107"/>
      <w:ind w:left="117"/>
      <w:outlineLvl w:val="1"/>
    </w:pPr>
    <w:rPr>
      <w:rFonts w:ascii="Tahoma" w:eastAsia="Tahoma" w:hAnsi="Tahoma" w:cs="Tahoma"/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07424C"/>
    <w:pPr>
      <w:ind w:left="117" w:hanging="222"/>
      <w:outlineLvl w:val="2"/>
    </w:pPr>
    <w:rPr>
      <w:rFonts w:ascii="Tahoma" w:eastAsia="Tahoma" w:hAnsi="Tahoma" w:cs="Tahoma"/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06178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6178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school-collection.edu.ru/" TargetMode="External"/><Relationship Id="rId18" Type="http://schemas.openxmlformats.org/officeDocument/2006/relationships/hyperlink" Target="https://www.yaklass.ru/" TargetMode="External"/><Relationship Id="rId26" Type="http://schemas.openxmlformats.org/officeDocument/2006/relationships/hyperlink" Target="https://www.yaklass.ru/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school-collection.edu.ru/" TargetMode="External"/><Relationship Id="rId34" Type="http://schemas.openxmlformats.org/officeDocument/2006/relationships/hyperlink" Target="https://www.yaklass.ru/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school-collection.edu.ru/" TargetMode="External"/><Relationship Id="rId17" Type="http://schemas.openxmlformats.org/officeDocument/2006/relationships/hyperlink" Target="http://school-collection.edu.ru/" TargetMode="External"/><Relationship Id="rId25" Type="http://schemas.openxmlformats.org/officeDocument/2006/relationships/hyperlink" Target="http://school-collection.edu.ru/" TargetMode="External"/><Relationship Id="rId33" Type="http://schemas.openxmlformats.org/officeDocument/2006/relationships/hyperlink" Target="http://school-collection.edu.ru/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school-collection.edu.ru/" TargetMode="External"/><Relationship Id="rId20" Type="http://schemas.openxmlformats.org/officeDocument/2006/relationships/hyperlink" Target="https://www.yaklass.ru/" TargetMode="External"/><Relationship Id="rId29" Type="http://schemas.openxmlformats.org/officeDocument/2006/relationships/hyperlink" Target="http://school-collection.edu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chool-collection.edu.ru/" TargetMode="External"/><Relationship Id="rId24" Type="http://schemas.openxmlformats.org/officeDocument/2006/relationships/hyperlink" Target="https://www.yaklass.ru/" TargetMode="External"/><Relationship Id="rId32" Type="http://schemas.openxmlformats.org/officeDocument/2006/relationships/hyperlink" Target="https://www.yaklass.ru/" TargetMode="External"/><Relationship Id="rId37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://school-collection.edu.ru/" TargetMode="External"/><Relationship Id="rId23" Type="http://schemas.openxmlformats.org/officeDocument/2006/relationships/hyperlink" Target="http://school-collection.edu.ru/" TargetMode="External"/><Relationship Id="rId28" Type="http://schemas.openxmlformats.org/officeDocument/2006/relationships/hyperlink" Target="https://www.yaklass.ru/" TargetMode="External"/><Relationship Id="rId36" Type="http://schemas.openxmlformats.org/officeDocument/2006/relationships/hyperlink" Target="https://www.yaklass.ru/" TargetMode="External"/><Relationship Id="rId10" Type="http://schemas.openxmlformats.org/officeDocument/2006/relationships/hyperlink" Target="http://school-collection.edu.ru/" TargetMode="External"/><Relationship Id="rId19" Type="http://schemas.openxmlformats.org/officeDocument/2006/relationships/hyperlink" Target="http://school-collection.edu.ru/" TargetMode="External"/><Relationship Id="rId31" Type="http://schemas.openxmlformats.org/officeDocument/2006/relationships/hyperlink" Target="http://school-collection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" TargetMode="External"/><Relationship Id="rId14" Type="http://schemas.openxmlformats.org/officeDocument/2006/relationships/hyperlink" Target="http://school-collection.edu.ru/" TargetMode="External"/><Relationship Id="rId22" Type="http://schemas.openxmlformats.org/officeDocument/2006/relationships/hyperlink" Target="https://www.yaklass.ru/" TargetMode="External"/><Relationship Id="rId27" Type="http://schemas.openxmlformats.org/officeDocument/2006/relationships/hyperlink" Target="http://school-collection.edu.ru/" TargetMode="External"/><Relationship Id="rId30" Type="http://schemas.openxmlformats.org/officeDocument/2006/relationships/hyperlink" Target="https://www.yaklass.ru/" TargetMode="External"/><Relationship Id="rId35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16</Pages>
  <Words>6429</Words>
  <Characters>36650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Расима</dc:creator>
  <cp:keywords/>
  <dc:description/>
  <cp:lastModifiedBy>Расима</cp:lastModifiedBy>
  <cp:revision>5</cp:revision>
  <dcterms:created xsi:type="dcterms:W3CDTF">2023-01-19T16:32:00Z</dcterms:created>
  <dcterms:modified xsi:type="dcterms:W3CDTF">2023-01-22T11:04:00Z</dcterms:modified>
</cp:coreProperties>
</file>